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1E1B" w:rsidRPr="00365321" w:rsidRDefault="00991E1B" w:rsidP="00991E1B">
      <w:pPr>
        <w:contextualSpacing/>
        <w:jc w:val="center"/>
        <w:rPr>
          <w:b/>
          <w:sz w:val="28"/>
          <w:szCs w:val="28"/>
        </w:rPr>
      </w:pPr>
      <w:r w:rsidRPr="00365321">
        <w:rPr>
          <w:b/>
          <w:sz w:val="28"/>
          <w:szCs w:val="28"/>
        </w:rPr>
        <w:t>Автономная некоммерческая организация высшего образования</w:t>
      </w:r>
    </w:p>
    <w:p w:rsidR="00991E1B" w:rsidRPr="00365321" w:rsidRDefault="00991E1B" w:rsidP="00991E1B">
      <w:pPr>
        <w:contextualSpacing/>
        <w:jc w:val="center"/>
        <w:rPr>
          <w:b/>
          <w:sz w:val="28"/>
          <w:szCs w:val="28"/>
        </w:rPr>
      </w:pPr>
      <w:r w:rsidRPr="00365321">
        <w:rPr>
          <w:b/>
          <w:sz w:val="28"/>
          <w:szCs w:val="28"/>
        </w:rPr>
        <w:t>«Открытый университет экономики, управления и права»</w:t>
      </w:r>
    </w:p>
    <w:p w:rsidR="00991E1B" w:rsidRPr="00365321" w:rsidRDefault="00991E1B" w:rsidP="00991E1B">
      <w:pPr>
        <w:contextualSpacing/>
        <w:jc w:val="center"/>
        <w:rPr>
          <w:sz w:val="28"/>
          <w:szCs w:val="28"/>
        </w:rPr>
      </w:pPr>
      <w:r w:rsidRPr="00365321">
        <w:rPr>
          <w:b/>
          <w:sz w:val="28"/>
          <w:szCs w:val="28"/>
        </w:rPr>
        <w:t>(АНО ВО ОУЭП)</w:t>
      </w:r>
    </w:p>
    <w:p w:rsidR="00991E1B" w:rsidRPr="00365321" w:rsidRDefault="00991E1B" w:rsidP="00991E1B">
      <w:pPr>
        <w:tabs>
          <w:tab w:val="left" w:pos="900"/>
          <w:tab w:val="left" w:pos="1080"/>
        </w:tabs>
        <w:suppressAutoHyphens/>
        <w:ind w:firstLine="709"/>
        <w:contextualSpacing/>
        <w:jc w:val="both"/>
        <w:rPr>
          <w:b/>
          <w:sz w:val="20"/>
        </w:rPr>
      </w:pPr>
    </w:p>
    <w:p w:rsidR="00991E1B" w:rsidRPr="00365321" w:rsidRDefault="00991E1B" w:rsidP="00991E1B">
      <w:pPr>
        <w:tabs>
          <w:tab w:val="left" w:pos="900"/>
          <w:tab w:val="left" w:pos="1080"/>
        </w:tabs>
        <w:suppressAutoHyphens/>
        <w:ind w:firstLine="709"/>
        <w:contextualSpacing/>
        <w:jc w:val="right"/>
        <w:rPr>
          <w:b/>
          <w:sz w:val="20"/>
        </w:rPr>
      </w:pPr>
    </w:p>
    <w:p w:rsidR="00991E1B" w:rsidRPr="00664516" w:rsidRDefault="00991E1B" w:rsidP="00991E1B">
      <w:pPr>
        <w:tabs>
          <w:tab w:val="left" w:pos="900"/>
          <w:tab w:val="left" w:pos="1080"/>
        </w:tabs>
        <w:suppressAutoHyphens/>
        <w:ind w:firstLine="709"/>
        <w:contextualSpacing/>
        <w:jc w:val="right"/>
        <w:rPr>
          <w:b/>
          <w:sz w:val="20"/>
        </w:rPr>
      </w:pPr>
      <w:r w:rsidRPr="00664516">
        <w:rPr>
          <w:b/>
          <w:sz w:val="20"/>
        </w:rPr>
        <w:t>УТВЕРЖДАЮ:</w:t>
      </w:r>
    </w:p>
    <w:p w:rsidR="00991E1B" w:rsidRPr="00664516" w:rsidRDefault="00991E1B" w:rsidP="00991E1B">
      <w:pPr>
        <w:tabs>
          <w:tab w:val="left" w:pos="900"/>
          <w:tab w:val="left" w:pos="1080"/>
        </w:tabs>
        <w:suppressAutoHyphens/>
        <w:ind w:firstLine="709"/>
        <w:contextualSpacing/>
        <w:jc w:val="right"/>
        <w:rPr>
          <w:sz w:val="20"/>
        </w:rPr>
      </w:pPr>
      <w:r w:rsidRPr="00664516">
        <w:rPr>
          <w:sz w:val="20"/>
        </w:rPr>
        <w:t>Ректор АНО ВО ОУЭП, Фокина В.Н.</w:t>
      </w:r>
    </w:p>
    <w:p w:rsidR="00991E1B" w:rsidRPr="00664516" w:rsidRDefault="00991E1B" w:rsidP="00991E1B">
      <w:pPr>
        <w:tabs>
          <w:tab w:val="left" w:pos="900"/>
          <w:tab w:val="left" w:pos="1080"/>
        </w:tabs>
        <w:suppressAutoHyphens/>
        <w:ind w:firstLine="709"/>
        <w:contextualSpacing/>
        <w:jc w:val="right"/>
        <w:rPr>
          <w:b/>
          <w:sz w:val="20"/>
        </w:rPr>
      </w:pPr>
    </w:p>
    <w:p w:rsidR="00991E1B" w:rsidRPr="00664516" w:rsidRDefault="00991E1B" w:rsidP="00991E1B">
      <w:pPr>
        <w:tabs>
          <w:tab w:val="left" w:pos="900"/>
          <w:tab w:val="left" w:pos="1080"/>
        </w:tabs>
        <w:suppressAutoHyphens/>
        <w:ind w:firstLine="709"/>
        <w:contextualSpacing/>
        <w:jc w:val="right"/>
        <w:rPr>
          <w:b/>
          <w:sz w:val="20"/>
        </w:rPr>
      </w:pPr>
      <w:r w:rsidRPr="00664516">
        <w:rPr>
          <w:b/>
          <w:noProof/>
          <w:sz w:val="20"/>
        </w:rPr>
        <w:drawing>
          <wp:inline distT="0" distB="0" distL="0" distR="0" wp14:anchorId="088FA1E8" wp14:editId="0942EBB2">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6">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991E1B" w:rsidRPr="00664516" w:rsidRDefault="00991E1B" w:rsidP="00991E1B">
      <w:pPr>
        <w:tabs>
          <w:tab w:val="left" w:pos="900"/>
          <w:tab w:val="left" w:pos="1080"/>
        </w:tabs>
        <w:suppressAutoHyphens/>
        <w:ind w:firstLine="709"/>
        <w:contextualSpacing/>
        <w:jc w:val="right"/>
        <w:rPr>
          <w:sz w:val="20"/>
        </w:rPr>
      </w:pPr>
      <w:r w:rsidRPr="00664516">
        <w:rPr>
          <w:sz w:val="20"/>
        </w:rPr>
        <w:t>19 апреля 2023 г.</w:t>
      </w:r>
    </w:p>
    <w:p w:rsidR="00991E1B" w:rsidRPr="00664516" w:rsidRDefault="00991E1B" w:rsidP="00991E1B">
      <w:pPr>
        <w:tabs>
          <w:tab w:val="left" w:pos="900"/>
          <w:tab w:val="left" w:pos="1080"/>
        </w:tabs>
        <w:suppressAutoHyphens/>
        <w:ind w:firstLine="709"/>
        <w:contextualSpacing/>
        <w:jc w:val="right"/>
        <w:rPr>
          <w:sz w:val="20"/>
        </w:rPr>
      </w:pPr>
    </w:p>
    <w:p w:rsidR="00991E1B" w:rsidRPr="00664516" w:rsidRDefault="00991E1B" w:rsidP="00991E1B">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991E1B" w:rsidRPr="00664516" w:rsidRDefault="00991E1B" w:rsidP="00991E1B">
      <w:pPr>
        <w:tabs>
          <w:tab w:val="left" w:pos="900"/>
          <w:tab w:val="left" w:pos="1080"/>
        </w:tabs>
        <w:suppressAutoHyphens/>
        <w:ind w:firstLine="709"/>
        <w:contextualSpacing/>
        <w:jc w:val="right"/>
        <w:rPr>
          <w:sz w:val="20"/>
        </w:rPr>
      </w:pPr>
      <w:r w:rsidRPr="00664516">
        <w:rPr>
          <w:sz w:val="20"/>
        </w:rPr>
        <w:t xml:space="preserve">Протокол N 9 от 19.04.2023 </w:t>
      </w:r>
    </w:p>
    <w:p w:rsidR="00495FE8" w:rsidRPr="00216229" w:rsidRDefault="00495FE8" w:rsidP="00C21F10">
      <w:pPr>
        <w:tabs>
          <w:tab w:val="left" w:pos="900"/>
          <w:tab w:val="left" w:pos="1080"/>
        </w:tabs>
        <w:suppressAutoHyphens/>
        <w:spacing w:before="0" w:beforeAutospacing="0" w:after="0" w:afterAutospacing="0"/>
        <w:jc w:val="right"/>
      </w:pPr>
    </w:p>
    <w:p w:rsidR="00347A2C" w:rsidRPr="00216229" w:rsidRDefault="00347A2C" w:rsidP="00C21F10">
      <w:pPr>
        <w:tabs>
          <w:tab w:val="left" w:pos="900"/>
          <w:tab w:val="left" w:pos="1080"/>
        </w:tabs>
        <w:suppressAutoHyphens/>
        <w:spacing w:before="0" w:beforeAutospacing="0" w:after="0" w:afterAutospacing="0"/>
      </w:pPr>
    </w:p>
    <w:p w:rsidR="00347A2C" w:rsidRPr="00D52134" w:rsidRDefault="00347A2C" w:rsidP="00347A2C">
      <w:pPr>
        <w:tabs>
          <w:tab w:val="left" w:pos="900"/>
          <w:tab w:val="left" w:pos="1080"/>
        </w:tabs>
        <w:suppressAutoHyphens/>
        <w:spacing w:before="0" w:beforeAutospacing="0" w:after="0" w:afterAutospacing="0"/>
        <w:ind w:firstLine="709"/>
        <w:jc w:val="center"/>
        <w:rPr>
          <w:b/>
        </w:rPr>
      </w:pPr>
      <w:r w:rsidRPr="00D52134">
        <w:rPr>
          <w:b/>
        </w:rPr>
        <w:t>РАБОЧАЯ ПРОГРАММА</w:t>
      </w:r>
    </w:p>
    <w:p w:rsidR="00347A2C" w:rsidRPr="00D52134" w:rsidRDefault="00347A2C" w:rsidP="00347A2C">
      <w:pPr>
        <w:tabs>
          <w:tab w:val="left" w:pos="900"/>
          <w:tab w:val="left" w:pos="1080"/>
        </w:tabs>
        <w:suppressAutoHyphens/>
        <w:spacing w:before="0" w:beforeAutospacing="0" w:after="0" w:afterAutospacing="0"/>
        <w:ind w:firstLine="709"/>
        <w:jc w:val="center"/>
        <w:rPr>
          <w:b/>
        </w:rPr>
      </w:pPr>
    </w:p>
    <w:p w:rsidR="00347A2C" w:rsidRPr="00D52134" w:rsidRDefault="00347A2C" w:rsidP="00347A2C">
      <w:pPr>
        <w:tabs>
          <w:tab w:val="left" w:pos="900"/>
          <w:tab w:val="left" w:pos="1080"/>
        </w:tabs>
        <w:suppressAutoHyphens/>
        <w:spacing w:before="0" w:beforeAutospacing="0" w:after="0" w:afterAutospacing="0"/>
        <w:ind w:firstLine="709"/>
        <w:jc w:val="center"/>
        <w:rPr>
          <w:b/>
        </w:rPr>
      </w:pPr>
      <w:r w:rsidRPr="00D52134">
        <w:rPr>
          <w:b/>
        </w:rPr>
        <w:t>по дисциплине</w:t>
      </w:r>
    </w:p>
    <w:p w:rsidR="00347A2C" w:rsidRPr="00D52134" w:rsidRDefault="00347A2C" w:rsidP="00347A2C">
      <w:pPr>
        <w:tabs>
          <w:tab w:val="left" w:pos="900"/>
          <w:tab w:val="left" w:pos="1080"/>
        </w:tabs>
        <w:suppressAutoHyphens/>
        <w:spacing w:before="0" w:beforeAutospacing="0" w:after="0" w:afterAutospacing="0"/>
        <w:ind w:firstLine="709"/>
        <w:jc w:val="center"/>
        <w:rPr>
          <w:b/>
        </w:rPr>
      </w:pPr>
    </w:p>
    <w:p w:rsidR="00347A2C" w:rsidRPr="00D52134" w:rsidRDefault="00347A2C" w:rsidP="00347A2C">
      <w:pPr>
        <w:tabs>
          <w:tab w:val="left" w:pos="900"/>
          <w:tab w:val="left" w:pos="1080"/>
        </w:tabs>
        <w:suppressAutoHyphens/>
        <w:spacing w:before="0" w:beforeAutospacing="0" w:after="0" w:afterAutospacing="0"/>
        <w:ind w:firstLine="709"/>
        <w:jc w:val="center"/>
      </w:pPr>
      <w:r w:rsidRPr="00D52134">
        <w:t>Наименование дисциплины Б1.В.ДВ.06.02 Преступления против политических и социальных прав и свобод человека и гражданина</w:t>
      </w:r>
    </w:p>
    <w:p w:rsidR="00347A2C" w:rsidRPr="00D52134" w:rsidRDefault="00347A2C" w:rsidP="00347A2C">
      <w:pPr>
        <w:tabs>
          <w:tab w:val="left" w:pos="900"/>
          <w:tab w:val="left" w:pos="1080"/>
        </w:tabs>
        <w:suppressAutoHyphens/>
        <w:spacing w:before="0" w:beforeAutospacing="0" w:after="0" w:afterAutospacing="0"/>
        <w:ind w:firstLine="709"/>
        <w:jc w:val="center"/>
      </w:pPr>
      <w:r w:rsidRPr="00D52134">
        <w:t>Образовательная программа направления подготовки 40.04.01 «Юриспруденция», направленность (профиль): «</w:t>
      </w:r>
      <w:r w:rsidRPr="00D52134">
        <w:rPr>
          <w:spacing w:val="7"/>
        </w:rPr>
        <w:t xml:space="preserve">Уголовное право, криминология, </w:t>
      </w:r>
      <w:r w:rsidRPr="00D52134">
        <w:rPr>
          <w:spacing w:val="7"/>
        </w:rPr>
        <w:br/>
        <w:t>уголовно-исполнительное право</w:t>
      </w:r>
      <w:r w:rsidRPr="00D52134">
        <w:t>»</w:t>
      </w:r>
    </w:p>
    <w:p w:rsidR="00347A2C" w:rsidRPr="00D52134" w:rsidRDefault="00347A2C" w:rsidP="00347A2C">
      <w:pPr>
        <w:tabs>
          <w:tab w:val="left" w:pos="900"/>
          <w:tab w:val="left" w:pos="1080"/>
        </w:tabs>
        <w:suppressAutoHyphens/>
        <w:spacing w:before="0" w:beforeAutospacing="0" w:after="0" w:afterAutospacing="0"/>
        <w:ind w:firstLine="709"/>
        <w:rPr>
          <w:b/>
          <w:sz w:val="20"/>
          <w:szCs w:val="20"/>
        </w:rPr>
      </w:pPr>
    </w:p>
    <w:p w:rsidR="00347A2C" w:rsidRPr="00D52134" w:rsidRDefault="00347A2C" w:rsidP="00347A2C">
      <w:pPr>
        <w:tabs>
          <w:tab w:val="left" w:pos="900"/>
          <w:tab w:val="left" w:pos="1080"/>
        </w:tabs>
        <w:suppressAutoHyphens/>
        <w:spacing w:before="0" w:beforeAutospacing="0" w:after="0" w:afterAutospacing="0"/>
        <w:ind w:firstLine="709"/>
        <w:jc w:val="right"/>
        <w:rPr>
          <w:sz w:val="20"/>
          <w:szCs w:val="20"/>
        </w:rPr>
      </w:pPr>
    </w:p>
    <w:p w:rsidR="00347A2C" w:rsidRPr="00D52134" w:rsidRDefault="00347A2C" w:rsidP="00347A2C">
      <w:pPr>
        <w:tabs>
          <w:tab w:val="left" w:pos="900"/>
          <w:tab w:val="left" w:pos="1080"/>
        </w:tabs>
        <w:suppressAutoHyphens/>
        <w:spacing w:before="0" w:beforeAutospacing="0" w:after="0" w:afterAutospacing="0"/>
        <w:ind w:firstLine="709"/>
        <w:jc w:val="right"/>
        <w:rPr>
          <w:sz w:val="20"/>
          <w:szCs w:val="20"/>
        </w:rPr>
      </w:pPr>
    </w:p>
    <w:p w:rsidR="00347A2C" w:rsidRPr="00D52134" w:rsidRDefault="00347A2C" w:rsidP="00347A2C">
      <w:pPr>
        <w:tabs>
          <w:tab w:val="left" w:pos="900"/>
          <w:tab w:val="left" w:pos="1080"/>
        </w:tabs>
        <w:suppressAutoHyphens/>
        <w:spacing w:before="0" w:beforeAutospacing="0" w:after="0" w:afterAutospacing="0"/>
        <w:ind w:firstLine="709"/>
        <w:jc w:val="right"/>
        <w:rPr>
          <w:sz w:val="20"/>
          <w:szCs w:val="20"/>
        </w:rPr>
      </w:pPr>
    </w:p>
    <w:p w:rsidR="00347A2C" w:rsidRPr="00D52134" w:rsidRDefault="00347A2C" w:rsidP="00347A2C">
      <w:pPr>
        <w:tabs>
          <w:tab w:val="left" w:pos="900"/>
          <w:tab w:val="left" w:pos="1080"/>
        </w:tabs>
        <w:suppressAutoHyphens/>
        <w:spacing w:before="0" w:beforeAutospacing="0" w:after="0" w:afterAutospacing="0"/>
        <w:rPr>
          <w:sz w:val="20"/>
          <w:szCs w:val="20"/>
        </w:rPr>
      </w:pPr>
    </w:p>
    <w:p w:rsidR="00347A2C" w:rsidRPr="00D52134" w:rsidRDefault="00991E1B" w:rsidP="00347A2C">
      <w:pPr>
        <w:tabs>
          <w:tab w:val="left" w:pos="900"/>
          <w:tab w:val="left" w:pos="1080"/>
        </w:tabs>
        <w:suppressAutoHyphens/>
        <w:spacing w:before="0" w:beforeAutospacing="0" w:after="0" w:afterAutospacing="0"/>
        <w:rPr>
          <w:sz w:val="20"/>
          <w:szCs w:val="20"/>
        </w:rPr>
      </w:pPr>
      <w:r>
        <w:rPr>
          <w:sz w:val="20"/>
          <w:szCs w:val="20"/>
        </w:rPr>
        <w:t xml:space="preserve"> </w:t>
      </w:r>
    </w:p>
    <w:p w:rsidR="00347A2C" w:rsidRPr="00D52134" w:rsidRDefault="00347A2C" w:rsidP="00347A2C">
      <w:pPr>
        <w:tabs>
          <w:tab w:val="left" w:pos="900"/>
          <w:tab w:val="left" w:pos="1080"/>
        </w:tabs>
        <w:suppressAutoHyphens/>
        <w:spacing w:before="0" w:beforeAutospacing="0" w:after="0" w:afterAutospacing="0"/>
        <w:ind w:firstLine="709"/>
        <w:rPr>
          <w:sz w:val="20"/>
          <w:szCs w:val="20"/>
        </w:rPr>
      </w:pPr>
    </w:p>
    <w:p w:rsidR="00347A2C" w:rsidRPr="00D52134" w:rsidRDefault="00347A2C" w:rsidP="00347A2C">
      <w:pPr>
        <w:tabs>
          <w:tab w:val="left" w:pos="900"/>
          <w:tab w:val="left" w:pos="1080"/>
        </w:tabs>
        <w:suppressAutoHyphens/>
        <w:spacing w:before="0" w:beforeAutospacing="0" w:after="0" w:afterAutospacing="0"/>
        <w:ind w:firstLine="709"/>
        <w:rPr>
          <w:sz w:val="20"/>
          <w:szCs w:val="20"/>
        </w:rPr>
      </w:pPr>
    </w:p>
    <w:p w:rsidR="00347A2C" w:rsidRPr="00D52134" w:rsidRDefault="00347A2C" w:rsidP="00347A2C">
      <w:pPr>
        <w:tabs>
          <w:tab w:val="left" w:pos="900"/>
          <w:tab w:val="left" w:pos="1080"/>
        </w:tabs>
        <w:suppressAutoHyphens/>
        <w:spacing w:before="0" w:beforeAutospacing="0" w:after="0" w:afterAutospacing="0"/>
        <w:rPr>
          <w:sz w:val="20"/>
          <w:szCs w:val="20"/>
          <w:u w:val="single"/>
        </w:rPr>
      </w:pPr>
      <w:r w:rsidRPr="00D52134">
        <w:rPr>
          <w:sz w:val="20"/>
          <w:szCs w:val="20"/>
        </w:rPr>
        <w:t xml:space="preserve">Квалификация - </w:t>
      </w:r>
      <w:r w:rsidRPr="00D52134">
        <w:rPr>
          <w:sz w:val="20"/>
          <w:szCs w:val="20"/>
          <w:u w:val="single"/>
        </w:rPr>
        <w:t>магистр</w:t>
      </w:r>
    </w:p>
    <w:p w:rsidR="00347A2C" w:rsidRPr="00D52134" w:rsidRDefault="00347A2C" w:rsidP="00347A2C">
      <w:pPr>
        <w:tabs>
          <w:tab w:val="left" w:pos="900"/>
          <w:tab w:val="left" w:pos="1080"/>
        </w:tabs>
        <w:suppressAutoHyphens/>
        <w:spacing w:before="0" w:beforeAutospacing="0" w:after="0" w:afterAutospacing="0"/>
        <w:ind w:firstLine="709"/>
        <w:rPr>
          <w:sz w:val="20"/>
          <w:szCs w:val="20"/>
          <w:u w:val="single"/>
        </w:rPr>
      </w:pPr>
    </w:p>
    <w:p w:rsidR="00347A2C" w:rsidRPr="00D52134" w:rsidRDefault="00347A2C" w:rsidP="00347A2C">
      <w:pPr>
        <w:tabs>
          <w:tab w:val="left" w:pos="900"/>
          <w:tab w:val="left" w:pos="1080"/>
        </w:tabs>
        <w:suppressAutoHyphens/>
        <w:spacing w:before="0" w:beforeAutospacing="0" w:after="0" w:afterAutospacing="0"/>
        <w:ind w:firstLine="709"/>
        <w:rPr>
          <w:sz w:val="20"/>
          <w:szCs w:val="20"/>
          <w:u w:val="single"/>
        </w:rPr>
      </w:pPr>
    </w:p>
    <w:p w:rsidR="00347A2C" w:rsidRPr="00D52134" w:rsidRDefault="00347A2C" w:rsidP="00347A2C">
      <w:pPr>
        <w:tabs>
          <w:tab w:val="left" w:pos="900"/>
          <w:tab w:val="left" w:pos="1080"/>
        </w:tabs>
        <w:suppressAutoHyphens/>
        <w:spacing w:before="0" w:beforeAutospacing="0" w:after="0" w:afterAutospacing="0"/>
        <w:rPr>
          <w:sz w:val="20"/>
          <w:szCs w:val="20"/>
        </w:rPr>
      </w:pPr>
      <w:r w:rsidRPr="00D52134">
        <w:rPr>
          <w:b/>
          <w:sz w:val="20"/>
          <w:szCs w:val="20"/>
        </w:rPr>
        <w:t>Разработчик</w:t>
      </w:r>
      <w:r w:rsidRPr="00D52134">
        <w:rPr>
          <w:sz w:val="20"/>
          <w:szCs w:val="20"/>
        </w:rPr>
        <w:t xml:space="preserve">: </w:t>
      </w:r>
    </w:p>
    <w:p w:rsidR="00347A2C" w:rsidRPr="00D52134" w:rsidRDefault="00347A2C" w:rsidP="00347A2C">
      <w:pPr>
        <w:tabs>
          <w:tab w:val="left" w:pos="900"/>
          <w:tab w:val="left" w:pos="1080"/>
        </w:tabs>
        <w:suppressAutoHyphens/>
        <w:spacing w:before="0" w:beforeAutospacing="0" w:after="0" w:afterAutospacing="0"/>
        <w:rPr>
          <w:sz w:val="20"/>
          <w:szCs w:val="20"/>
        </w:rPr>
      </w:pPr>
      <w:proofErr w:type="spellStart"/>
      <w:r w:rsidRPr="00D52134">
        <w:rPr>
          <w:sz w:val="20"/>
          <w:szCs w:val="20"/>
        </w:rPr>
        <w:t>Давитадзе</w:t>
      </w:r>
      <w:proofErr w:type="spellEnd"/>
      <w:r w:rsidRPr="00D52134">
        <w:rPr>
          <w:sz w:val="20"/>
          <w:szCs w:val="20"/>
        </w:rPr>
        <w:t xml:space="preserve"> М.Д., </w:t>
      </w:r>
      <w:proofErr w:type="spellStart"/>
      <w:r w:rsidRPr="00D52134">
        <w:rPr>
          <w:sz w:val="20"/>
          <w:szCs w:val="20"/>
        </w:rPr>
        <w:t>д.ю.н</w:t>
      </w:r>
      <w:proofErr w:type="spellEnd"/>
      <w:r w:rsidRPr="00D52134">
        <w:rPr>
          <w:sz w:val="20"/>
          <w:szCs w:val="20"/>
        </w:rPr>
        <w:t>., проф.</w:t>
      </w:r>
    </w:p>
    <w:p w:rsidR="00347A2C" w:rsidRPr="00D52134" w:rsidRDefault="00347A2C" w:rsidP="00347A2C">
      <w:pPr>
        <w:tabs>
          <w:tab w:val="left" w:pos="900"/>
          <w:tab w:val="left" w:pos="1080"/>
        </w:tabs>
        <w:suppressAutoHyphens/>
        <w:spacing w:before="0" w:beforeAutospacing="0" w:after="0" w:afterAutospacing="0"/>
        <w:rPr>
          <w:sz w:val="20"/>
          <w:szCs w:val="20"/>
        </w:rPr>
      </w:pPr>
    </w:p>
    <w:p w:rsidR="00347A2C" w:rsidRPr="00D52134" w:rsidRDefault="00347A2C" w:rsidP="00347A2C">
      <w:pPr>
        <w:tabs>
          <w:tab w:val="left" w:pos="900"/>
          <w:tab w:val="left" w:pos="1080"/>
        </w:tabs>
        <w:suppressAutoHyphens/>
        <w:spacing w:before="0" w:beforeAutospacing="0" w:after="0" w:afterAutospacing="0"/>
        <w:rPr>
          <w:sz w:val="20"/>
          <w:szCs w:val="20"/>
          <w:u w:val="single"/>
        </w:rPr>
      </w:pPr>
    </w:p>
    <w:p w:rsidR="00347A2C" w:rsidRPr="00446B86" w:rsidRDefault="00347A2C" w:rsidP="00347A2C">
      <w:pPr>
        <w:tabs>
          <w:tab w:val="left" w:pos="900"/>
          <w:tab w:val="left" w:pos="1080"/>
        </w:tabs>
        <w:suppressAutoHyphens/>
        <w:spacing w:before="0" w:beforeAutospacing="0" w:after="0" w:afterAutospacing="0"/>
        <w:rPr>
          <w:sz w:val="20"/>
          <w:szCs w:val="20"/>
          <w:u w:val="single"/>
        </w:rPr>
      </w:pPr>
    </w:p>
    <w:p w:rsidR="00C21F10" w:rsidRPr="00446B86" w:rsidRDefault="00C21F10" w:rsidP="00347A2C">
      <w:pPr>
        <w:tabs>
          <w:tab w:val="left" w:pos="900"/>
          <w:tab w:val="left" w:pos="1080"/>
        </w:tabs>
        <w:suppressAutoHyphens/>
        <w:spacing w:before="0" w:beforeAutospacing="0" w:after="0" w:afterAutospacing="0"/>
        <w:rPr>
          <w:sz w:val="20"/>
          <w:szCs w:val="20"/>
          <w:u w:val="single"/>
        </w:rPr>
      </w:pPr>
    </w:p>
    <w:p w:rsidR="00C21F10" w:rsidRPr="00446B86" w:rsidRDefault="00C21F10" w:rsidP="00347A2C">
      <w:pPr>
        <w:tabs>
          <w:tab w:val="left" w:pos="900"/>
          <w:tab w:val="left" w:pos="1080"/>
        </w:tabs>
        <w:suppressAutoHyphens/>
        <w:spacing w:before="0" w:beforeAutospacing="0" w:after="0" w:afterAutospacing="0"/>
        <w:rPr>
          <w:sz w:val="20"/>
          <w:szCs w:val="20"/>
          <w:u w:val="single"/>
        </w:rPr>
      </w:pPr>
    </w:p>
    <w:p w:rsidR="00C21F10" w:rsidRPr="00446B86" w:rsidRDefault="00C21F10" w:rsidP="00347A2C">
      <w:pPr>
        <w:tabs>
          <w:tab w:val="left" w:pos="900"/>
          <w:tab w:val="left" w:pos="1080"/>
        </w:tabs>
        <w:suppressAutoHyphens/>
        <w:spacing w:before="0" w:beforeAutospacing="0" w:after="0" w:afterAutospacing="0"/>
        <w:rPr>
          <w:sz w:val="20"/>
          <w:szCs w:val="20"/>
          <w:u w:val="single"/>
        </w:rPr>
      </w:pPr>
    </w:p>
    <w:p w:rsidR="00C21F10" w:rsidRPr="00446B86" w:rsidRDefault="00C21F10" w:rsidP="00347A2C">
      <w:pPr>
        <w:tabs>
          <w:tab w:val="left" w:pos="900"/>
          <w:tab w:val="left" w:pos="1080"/>
        </w:tabs>
        <w:suppressAutoHyphens/>
        <w:spacing w:before="0" w:beforeAutospacing="0" w:after="0" w:afterAutospacing="0"/>
        <w:rPr>
          <w:sz w:val="20"/>
          <w:szCs w:val="20"/>
          <w:u w:val="single"/>
        </w:rPr>
      </w:pPr>
    </w:p>
    <w:p w:rsidR="00C21F10" w:rsidRPr="00446B86" w:rsidRDefault="00C21F10" w:rsidP="00347A2C">
      <w:pPr>
        <w:tabs>
          <w:tab w:val="left" w:pos="900"/>
          <w:tab w:val="left" w:pos="1080"/>
        </w:tabs>
        <w:suppressAutoHyphens/>
        <w:spacing w:before="0" w:beforeAutospacing="0" w:after="0" w:afterAutospacing="0"/>
        <w:rPr>
          <w:sz w:val="20"/>
          <w:szCs w:val="20"/>
          <w:u w:val="single"/>
        </w:rPr>
      </w:pPr>
    </w:p>
    <w:p w:rsidR="00C21F10" w:rsidRPr="00446B86" w:rsidRDefault="00C21F10" w:rsidP="00347A2C">
      <w:pPr>
        <w:tabs>
          <w:tab w:val="left" w:pos="900"/>
          <w:tab w:val="left" w:pos="1080"/>
        </w:tabs>
        <w:suppressAutoHyphens/>
        <w:spacing w:before="0" w:beforeAutospacing="0" w:after="0" w:afterAutospacing="0"/>
        <w:rPr>
          <w:sz w:val="20"/>
          <w:szCs w:val="20"/>
          <w:u w:val="single"/>
        </w:rPr>
      </w:pPr>
    </w:p>
    <w:p w:rsidR="00C21F10" w:rsidRPr="00446B86" w:rsidRDefault="00C21F10" w:rsidP="00347A2C">
      <w:pPr>
        <w:tabs>
          <w:tab w:val="left" w:pos="900"/>
          <w:tab w:val="left" w:pos="1080"/>
        </w:tabs>
        <w:suppressAutoHyphens/>
        <w:spacing w:before="0" w:beforeAutospacing="0" w:after="0" w:afterAutospacing="0"/>
        <w:rPr>
          <w:sz w:val="20"/>
          <w:szCs w:val="20"/>
          <w:u w:val="single"/>
        </w:rPr>
      </w:pPr>
    </w:p>
    <w:p w:rsidR="00347A2C" w:rsidRPr="00D52134" w:rsidRDefault="00347A2C" w:rsidP="00347A2C">
      <w:pPr>
        <w:tabs>
          <w:tab w:val="left" w:pos="900"/>
          <w:tab w:val="left" w:pos="1080"/>
        </w:tabs>
        <w:suppressAutoHyphens/>
        <w:spacing w:before="0" w:beforeAutospacing="0" w:after="0" w:afterAutospacing="0"/>
        <w:rPr>
          <w:sz w:val="20"/>
          <w:szCs w:val="20"/>
          <w:u w:val="single"/>
        </w:rPr>
      </w:pPr>
    </w:p>
    <w:p w:rsidR="00347A2C" w:rsidRPr="00D52134" w:rsidRDefault="00420352" w:rsidP="00347A2C">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991E1B">
        <w:rPr>
          <w:sz w:val="20"/>
          <w:szCs w:val="20"/>
        </w:rPr>
        <w:t>3</w:t>
      </w:r>
      <w:bookmarkStart w:id="0" w:name="_GoBack"/>
      <w:bookmarkEnd w:id="0"/>
      <w:r w:rsidR="00347A2C" w:rsidRPr="00D52134">
        <w:rPr>
          <w:sz w:val="20"/>
          <w:szCs w:val="20"/>
        </w:rPr>
        <w:br w:type="page"/>
      </w:r>
    </w:p>
    <w:p w:rsidR="00347A2C" w:rsidRPr="00522387" w:rsidRDefault="00347A2C" w:rsidP="00347A2C">
      <w:pPr>
        <w:pStyle w:val="1c"/>
        <w:tabs>
          <w:tab w:val="right" w:leader="dot" w:pos="9600"/>
        </w:tabs>
        <w:spacing w:before="0" w:beforeAutospacing="0" w:after="0" w:afterAutospacing="0"/>
        <w:ind w:left="0" w:firstLine="709"/>
        <w:rPr>
          <w:b/>
          <w:sz w:val="20"/>
        </w:rPr>
      </w:pPr>
      <w:r w:rsidRPr="00522387">
        <w:rPr>
          <w:b/>
          <w:sz w:val="20"/>
        </w:rPr>
        <w:lastRenderedPageBreak/>
        <w:t>1 Цели и задачи дисциплины</w:t>
      </w:r>
    </w:p>
    <w:p w:rsidR="00347A2C" w:rsidRPr="00D52134" w:rsidRDefault="00347A2C" w:rsidP="00347A2C">
      <w:pPr>
        <w:tabs>
          <w:tab w:val="left" w:pos="1080"/>
        </w:tabs>
        <w:suppressAutoHyphens/>
        <w:spacing w:before="0" w:beforeAutospacing="0" w:after="0" w:afterAutospacing="0"/>
        <w:ind w:firstLine="709"/>
        <w:jc w:val="both"/>
        <w:rPr>
          <w:sz w:val="20"/>
          <w:szCs w:val="20"/>
        </w:rPr>
      </w:pPr>
      <w:r w:rsidRPr="00D52134">
        <w:rPr>
          <w:b/>
          <w:i/>
          <w:sz w:val="20"/>
          <w:szCs w:val="20"/>
        </w:rPr>
        <w:t xml:space="preserve">Цель дисциплины </w:t>
      </w:r>
      <w:r w:rsidRPr="00D52134">
        <w:rPr>
          <w:b/>
          <w:sz w:val="20"/>
          <w:szCs w:val="20"/>
        </w:rPr>
        <w:t>-</w:t>
      </w:r>
      <w:r w:rsidRPr="00D52134">
        <w:rPr>
          <w:sz w:val="20"/>
          <w:szCs w:val="20"/>
        </w:rPr>
        <w:t xml:space="preserve"> сформировать знания о уголовно-правовой характеристики основных составов преступлений против политических и социальных прав и свобод человека и гражданина.</w:t>
      </w:r>
    </w:p>
    <w:p w:rsidR="00347A2C" w:rsidRPr="00D52134" w:rsidRDefault="00347A2C" w:rsidP="00347A2C">
      <w:pPr>
        <w:tabs>
          <w:tab w:val="left" w:pos="1080"/>
        </w:tabs>
        <w:suppressAutoHyphens/>
        <w:spacing w:before="0" w:beforeAutospacing="0" w:after="0" w:afterAutospacing="0"/>
        <w:ind w:firstLine="709"/>
        <w:jc w:val="both"/>
        <w:rPr>
          <w:sz w:val="20"/>
          <w:szCs w:val="20"/>
        </w:rPr>
      </w:pPr>
      <w:r w:rsidRPr="00D52134">
        <w:rPr>
          <w:b/>
          <w:i/>
          <w:sz w:val="20"/>
          <w:szCs w:val="20"/>
        </w:rPr>
        <w:t xml:space="preserve">Задачи дисциплины: </w:t>
      </w:r>
      <w:r w:rsidRPr="00D52134">
        <w:rPr>
          <w:sz w:val="20"/>
          <w:szCs w:val="20"/>
        </w:rPr>
        <w:t>освоение магистрантами методик поиска необходимой информации, формирование источников и библиографической базы, понятийного аппарата, для обеспечения грамотного вхождения в область уголовно-правовых знаний, как преступления против политических и социальных прав и свобод человека и гражданина.</w:t>
      </w:r>
    </w:p>
    <w:p w:rsidR="00347A2C" w:rsidRPr="00D52134" w:rsidRDefault="00347A2C" w:rsidP="00347A2C">
      <w:pPr>
        <w:tabs>
          <w:tab w:val="left" w:pos="1080"/>
        </w:tabs>
        <w:suppressAutoHyphens/>
        <w:spacing w:before="0" w:beforeAutospacing="0" w:after="0" w:afterAutospacing="0"/>
        <w:ind w:firstLine="709"/>
        <w:jc w:val="both"/>
        <w:rPr>
          <w:sz w:val="20"/>
          <w:szCs w:val="20"/>
        </w:rPr>
      </w:pPr>
    </w:p>
    <w:p w:rsidR="00347A2C" w:rsidRPr="00522387" w:rsidRDefault="00347A2C" w:rsidP="00347A2C">
      <w:pPr>
        <w:pStyle w:val="1c"/>
        <w:tabs>
          <w:tab w:val="right" w:leader="dot" w:pos="9600"/>
        </w:tabs>
        <w:spacing w:before="0" w:beforeAutospacing="0" w:after="0" w:afterAutospacing="0"/>
        <w:ind w:left="0" w:firstLine="709"/>
        <w:rPr>
          <w:b/>
          <w:sz w:val="20"/>
        </w:rPr>
      </w:pPr>
      <w:r w:rsidRPr="00522387">
        <w:rPr>
          <w:b/>
          <w:sz w:val="20"/>
        </w:rPr>
        <w:t>2 Место дисциплины в структуре ОП</w:t>
      </w:r>
    </w:p>
    <w:p w:rsidR="00347A2C" w:rsidRPr="00D52134" w:rsidRDefault="00347A2C" w:rsidP="00347A2C">
      <w:pPr>
        <w:pStyle w:val="af8"/>
        <w:tabs>
          <w:tab w:val="left" w:pos="900"/>
          <w:tab w:val="left" w:pos="1080"/>
        </w:tabs>
        <w:suppressAutoHyphens/>
        <w:ind w:firstLine="709"/>
        <w:jc w:val="both"/>
        <w:rPr>
          <w:rFonts w:ascii="Times New Roman" w:hAnsi="Times New Roman"/>
        </w:rPr>
      </w:pPr>
      <w:r w:rsidRPr="00D52134">
        <w:rPr>
          <w:rFonts w:ascii="Times New Roman" w:hAnsi="Times New Roman"/>
        </w:rPr>
        <w:t xml:space="preserve">Дисциплина «Преступления против политических и социальных прав и свобод человека и гражданина» относится к дисциплинам по выбору части, формируемой участниками образовательных отношений. </w:t>
      </w:r>
    </w:p>
    <w:p w:rsidR="00347A2C" w:rsidRPr="00D52134" w:rsidRDefault="00347A2C" w:rsidP="00347A2C">
      <w:pPr>
        <w:pStyle w:val="1c"/>
        <w:tabs>
          <w:tab w:val="right" w:leader="dot" w:pos="9600"/>
        </w:tabs>
        <w:spacing w:before="0" w:beforeAutospacing="0" w:after="0" w:afterAutospacing="0"/>
        <w:ind w:left="0" w:firstLine="709"/>
        <w:rPr>
          <w:sz w:val="20"/>
        </w:rPr>
      </w:pPr>
    </w:p>
    <w:p w:rsidR="00347A2C" w:rsidRPr="00522387" w:rsidRDefault="00347A2C" w:rsidP="00347A2C">
      <w:pPr>
        <w:pStyle w:val="1c"/>
        <w:tabs>
          <w:tab w:val="right" w:leader="dot" w:pos="9600"/>
        </w:tabs>
        <w:spacing w:before="0" w:beforeAutospacing="0" w:after="0" w:afterAutospacing="0"/>
        <w:ind w:left="0" w:firstLine="709"/>
        <w:rPr>
          <w:b/>
          <w:sz w:val="20"/>
        </w:rPr>
      </w:pPr>
      <w:r w:rsidRPr="00522387">
        <w:rPr>
          <w:b/>
          <w:sz w:val="20"/>
        </w:rPr>
        <w:t>3 Планируемые результаты обучения по дисциплине</w:t>
      </w:r>
    </w:p>
    <w:p w:rsidR="00347A2C" w:rsidRPr="00D52134" w:rsidRDefault="00347A2C" w:rsidP="00347A2C">
      <w:pPr>
        <w:widowControl w:val="0"/>
        <w:tabs>
          <w:tab w:val="left" w:pos="1134"/>
        </w:tabs>
        <w:autoSpaceDE w:val="0"/>
        <w:autoSpaceDN w:val="0"/>
        <w:adjustRightInd w:val="0"/>
        <w:spacing w:before="0" w:beforeAutospacing="0" w:after="0" w:afterAutospacing="0"/>
        <w:ind w:firstLine="709"/>
        <w:jc w:val="both"/>
        <w:rPr>
          <w:sz w:val="20"/>
          <w:szCs w:val="20"/>
        </w:rPr>
      </w:pPr>
      <w:r w:rsidRPr="00D52134">
        <w:rPr>
          <w:sz w:val="20"/>
          <w:szCs w:val="20"/>
        </w:rPr>
        <w:t>В результате изучения дисциплины обучающийся должен освоить:</w:t>
      </w:r>
    </w:p>
    <w:p w:rsidR="00347A2C" w:rsidRPr="00D52134" w:rsidRDefault="00347A2C" w:rsidP="00347A2C">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D52134">
        <w:rPr>
          <w:i/>
          <w:sz w:val="20"/>
          <w:szCs w:val="20"/>
        </w:rPr>
        <w:t>профессиональные компетенции</w:t>
      </w:r>
    </w:p>
    <w:p w:rsidR="00347A2C" w:rsidRPr="00D52134" w:rsidRDefault="00347A2C" w:rsidP="00347A2C">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D52134">
        <w:rPr>
          <w:sz w:val="20"/>
          <w:szCs w:val="20"/>
        </w:rPr>
        <w:t>ПК-2. Способен выполнят должностные обязанности по обеспечению законности и правопорядка, безопасности личности, общества, государства</w:t>
      </w:r>
    </w:p>
    <w:p w:rsidR="00347A2C" w:rsidRPr="00D52134" w:rsidRDefault="00347A2C" w:rsidP="00347A2C">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p>
    <w:p w:rsidR="00347A2C" w:rsidRPr="00D52134" w:rsidRDefault="00347A2C" w:rsidP="00347A2C">
      <w:pPr>
        <w:tabs>
          <w:tab w:val="left" w:pos="900"/>
        </w:tabs>
        <w:suppressAutoHyphens/>
        <w:spacing w:before="0" w:beforeAutospacing="0" w:after="0" w:afterAutospacing="0"/>
        <w:ind w:firstLine="720"/>
        <w:jc w:val="both"/>
        <w:rPr>
          <w:b/>
          <w:i/>
          <w:sz w:val="20"/>
          <w:szCs w:val="20"/>
        </w:rPr>
      </w:pPr>
      <w:r w:rsidRPr="00D52134">
        <w:rPr>
          <w:b/>
          <w:i/>
          <w:sz w:val="20"/>
          <w:szCs w:val="20"/>
        </w:rPr>
        <w:t>Результаты освоения дисциплины, установленные индикаторы достижения компетенций</w:t>
      </w:r>
    </w:p>
    <w:p w:rsidR="00347A2C" w:rsidRPr="00D52134" w:rsidRDefault="00347A2C" w:rsidP="00347A2C">
      <w:pPr>
        <w:tabs>
          <w:tab w:val="left" w:pos="900"/>
        </w:tabs>
        <w:suppressAutoHyphens/>
        <w:spacing w:before="0" w:beforeAutospacing="0" w:after="0" w:afterAutospacing="0"/>
        <w:jc w:val="both"/>
        <w:rPr>
          <w:b/>
          <w:i/>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2835"/>
        <w:gridCol w:w="4536"/>
      </w:tblGrid>
      <w:tr w:rsidR="00347A2C" w:rsidRPr="00D52134" w:rsidTr="00900057">
        <w:trPr>
          <w:tblHeader/>
        </w:trPr>
        <w:tc>
          <w:tcPr>
            <w:tcW w:w="2093" w:type="dxa"/>
          </w:tcPr>
          <w:p w:rsidR="00347A2C" w:rsidRPr="00D52134" w:rsidRDefault="00347A2C" w:rsidP="00347A2C">
            <w:pPr>
              <w:tabs>
                <w:tab w:val="left" w:pos="1080"/>
              </w:tabs>
              <w:spacing w:before="0" w:beforeAutospacing="0" w:after="0" w:afterAutospacing="0"/>
              <w:jc w:val="center"/>
              <w:rPr>
                <w:b/>
                <w:sz w:val="20"/>
                <w:szCs w:val="20"/>
              </w:rPr>
            </w:pPr>
            <w:r w:rsidRPr="00D52134">
              <w:rPr>
                <w:b/>
                <w:sz w:val="20"/>
                <w:szCs w:val="20"/>
              </w:rPr>
              <w:t xml:space="preserve">Наименование </w:t>
            </w:r>
            <w:r w:rsidRPr="00D52134">
              <w:rPr>
                <w:b/>
                <w:sz w:val="20"/>
                <w:szCs w:val="20"/>
              </w:rPr>
              <w:br/>
              <w:t>компетенции</w:t>
            </w:r>
          </w:p>
        </w:tc>
        <w:tc>
          <w:tcPr>
            <w:tcW w:w="2835" w:type="dxa"/>
          </w:tcPr>
          <w:p w:rsidR="00347A2C" w:rsidRPr="00D52134" w:rsidRDefault="00347A2C" w:rsidP="00347A2C">
            <w:pPr>
              <w:tabs>
                <w:tab w:val="left" w:pos="234"/>
                <w:tab w:val="left" w:pos="1080"/>
              </w:tabs>
              <w:spacing w:before="0" w:beforeAutospacing="0" w:after="0" w:afterAutospacing="0"/>
              <w:jc w:val="center"/>
              <w:rPr>
                <w:b/>
                <w:sz w:val="20"/>
                <w:szCs w:val="20"/>
              </w:rPr>
            </w:pPr>
            <w:r w:rsidRPr="00D52134">
              <w:rPr>
                <w:b/>
                <w:sz w:val="20"/>
                <w:szCs w:val="20"/>
              </w:rPr>
              <w:t>Индикаторы достижения компетенции</w:t>
            </w:r>
          </w:p>
        </w:tc>
        <w:tc>
          <w:tcPr>
            <w:tcW w:w="4536" w:type="dxa"/>
          </w:tcPr>
          <w:p w:rsidR="00347A2C" w:rsidRPr="00D52134" w:rsidRDefault="00347A2C" w:rsidP="00347A2C">
            <w:pPr>
              <w:tabs>
                <w:tab w:val="left" w:pos="1080"/>
              </w:tabs>
              <w:spacing w:before="0" w:beforeAutospacing="0" w:after="0" w:afterAutospacing="0"/>
              <w:jc w:val="center"/>
              <w:rPr>
                <w:b/>
                <w:sz w:val="20"/>
                <w:szCs w:val="20"/>
              </w:rPr>
            </w:pPr>
            <w:r w:rsidRPr="00D52134">
              <w:rPr>
                <w:b/>
                <w:sz w:val="20"/>
                <w:szCs w:val="20"/>
              </w:rPr>
              <w:t xml:space="preserve">Показатели (планируемые) результаты </w:t>
            </w:r>
            <w:r w:rsidRPr="00D52134">
              <w:rPr>
                <w:b/>
                <w:sz w:val="20"/>
                <w:szCs w:val="20"/>
              </w:rPr>
              <w:br/>
              <w:t>обучения</w:t>
            </w:r>
          </w:p>
        </w:tc>
      </w:tr>
      <w:tr w:rsidR="00347A2C" w:rsidRPr="00D52134" w:rsidTr="00900057">
        <w:tc>
          <w:tcPr>
            <w:tcW w:w="2093" w:type="dxa"/>
            <w:vMerge w:val="restart"/>
          </w:tcPr>
          <w:p w:rsidR="00347A2C" w:rsidRPr="00D52134" w:rsidRDefault="00347A2C" w:rsidP="00347A2C">
            <w:pPr>
              <w:tabs>
                <w:tab w:val="left" w:pos="900"/>
                <w:tab w:val="left" w:pos="1080"/>
              </w:tabs>
              <w:suppressAutoHyphens/>
              <w:overflowPunct w:val="0"/>
              <w:autoSpaceDE w:val="0"/>
              <w:autoSpaceDN w:val="0"/>
              <w:adjustRightInd w:val="0"/>
              <w:spacing w:before="0" w:beforeAutospacing="0" w:after="0" w:afterAutospacing="0"/>
              <w:textAlignment w:val="baseline"/>
              <w:rPr>
                <w:b/>
                <w:sz w:val="20"/>
                <w:szCs w:val="20"/>
              </w:rPr>
            </w:pPr>
            <w:r w:rsidRPr="00D52134">
              <w:rPr>
                <w:sz w:val="20"/>
                <w:szCs w:val="20"/>
              </w:rPr>
              <w:t>ПК-2. Способен выполнят должностные обязанности по обеспечению законности и правопорядка, безопасности личности, общества, государства</w:t>
            </w:r>
            <w:r w:rsidRPr="00D52134">
              <w:rPr>
                <w:b/>
                <w:sz w:val="20"/>
                <w:szCs w:val="20"/>
              </w:rPr>
              <w:t xml:space="preserve"> </w:t>
            </w:r>
          </w:p>
        </w:tc>
        <w:tc>
          <w:tcPr>
            <w:tcW w:w="2835" w:type="dxa"/>
          </w:tcPr>
          <w:p w:rsidR="00347A2C" w:rsidRPr="00D52134" w:rsidRDefault="00347A2C" w:rsidP="00347A2C">
            <w:pPr>
              <w:tabs>
                <w:tab w:val="left" w:pos="601"/>
              </w:tabs>
              <w:spacing w:before="0" w:beforeAutospacing="0" w:after="0" w:afterAutospacing="0"/>
              <w:rPr>
                <w:iCs/>
                <w:sz w:val="20"/>
                <w:szCs w:val="20"/>
              </w:rPr>
            </w:pPr>
            <w:r w:rsidRPr="00D52134">
              <w:rPr>
                <w:sz w:val="20"/>
                <w:szCs w:val="20"/>
              </w:rPr>
              <w:t xml:space="preserve">ПК-2.1. </w:t>
            </w:r>
            <w:r w:rsidRPr="00D52134">
              <w:rPr>
                <w:iCs/>
                <w:sz w:val="20"/>
                <w:szCs w:val="20"/>
              </w:rPr>
              <w:t>Знать:</w:t>
            </w:r>
          </w:p>
          <w:p w:rsidR="00347A2C" w:rsidRPr="00D52134" w:rsidRDefault="00347A2C" w:rsidP="00347A2C">
            <w:pPr>
              <w:tabs>
                <w:tab w:val="left" w:pos="601"/>
              </w:tabs>
              <w:spacing w:before="0" w:beforeAutospacing="0" w:after="0" w:afterAutospacing="0"/>
              <w:rPr>
                <w:sz w:val="20"/>
                <w:szCs w:val="20"/>
              </w:rPr>
            </w:pPr>
            <w:r w:rsidRPr="00D52134">
              <w:rPr>
                <w:sz w:val="20"/>
                <w:szCs w:val="20"/>
              </w:rPr>
              <w:t>должностные обязанности по обеспечению законности и правопорядка, безопасности личности, общества, государства</w:t>
            </w:r>
          </w:p>
        </w:tc>
        <w:tc>
          <w:tcPr>
            <w:tcW w:w="4536" w:type="dxa"/>
          </w:tcPr>
          <w:p w:rsidR="00347A2C" w:rsidRPr="00D52134" w:rsidRDefault="00347A2C" w:rsidP="00347A2C">
            <w:pPr>
              <w:tabs>
                <w:tab w:val="left" w:pos="175"/>
                <w:tab w:val="left" w:pos="234"/>
                <w:tab w:val="left" w:pos="454"/>
              </w:tabs>
              <w:spacing w:before="0" w:beforeAutospacing="0" w:after="0" w:afterAutospacing="0"/>
              <w:ind w:firstLine="141"/>
              <w:rPr>
                <w:b/>
                <w:sz w:val="20"/>
                <w:szCs w:val="20"/>
                <w:u w:val="single"/>
              </w:rPr>
            </w:pPr>
            <w:r w:rsidRPr="00D52134">
              <w:rPr>
                <w:b/>
                <w:sz w:val="20"/>
                <w:szCs w:val="20"/>
                <w:u w:val="single"/>
              </w:rPr>
              <w:t>Знать:</w:t>
            </w:r>
          </w:p>
          <w:p w:rsidR="00347A2C" w:rsidRPr="00D52134" w:rsidRDefault="00347A2C" w:rsidP="00347A2C">
            <w:pPr>
              <w:numPr>
                <w:ilvl w:val="0"/>
                <w:numId w:val="65"/>
              </w:numPr>
              <w:tabs>
                <w:tab w:val="clear" w:pos="1080"/>
                <w:tab w:val="left" w:pos="0"/>
                <w:tab w:val="left" w:pos="454"/>
                <w:tab w:val="left" w:pos="900"/>
              </w:tabs>
              <w:suppressAutoHyphens/>
              <w:autoSpaceDE w:val="0"/>
              <w:autoSpaceDN w:val="0"/>
              <w:adjustRightInd w:val="0"/>
              <w:spacing w:before="0" w:beforeAutospacing="0" w:after="0" w:afterAutospacing="0"/>
              <w:ind w:left="0" w:firstLine="141"/>
              <w:jc w:val="both"/>
              <w:rPr>
                <w:snapToGrid w:val="0"/>
                <w:sz w:val="20"/>
                <w:szCs w:val="20"/>
              </w:rPr>
            </w:pPr>
            <w:r w:rsidRPr="00D52134">
              <w:rPr>
                <w:snapToGrid w:val="0"/>
                <w:sz w:val="20"/>
                <w:szCs w:val="20"/>
              </w:rPr>
              <w:t xml:space="preserve">основные понятия уголовно-правовой характеристики преступлений против политических и социальных прав и свобод человека и гражданина; </w:t>
            </w:r>
          </w:p>
          <w:p w:rsidR="00347A2C" w:rsidRPr="00D52134" w:rsidRDefault="00347A2C" w:rsidP="00347A2C">
            <w:pPr>
              <w:numPr>
                <w:ilvl w:val="0"/>
                <w:numId w:val="65"/>
              </w:numPr>
              <w:tabs>
                <w:tab w:val="clear" w:pos="1080"/>
                <w:tab w:val="left" w:pos="0"/>
                <w:tab w:val="left" w:pos="454"/>
                <w:tab w:val="left" w:pos="900"/>
              </w:tabs>
              <w:suppressAutoHyphens/>
              <w:autoSpaceDE w:val="0"/>
              <w:autoSpaceDN w:val="0"/>
              <w:adjustRightInd w:val="0"/>
              <w:spacing w:before="0" w:beforeAutospacing="0" w:after="0" w:afterAutospacing="0"/>
              <w:ind w:left="0" w:firstLine="141"/>
              <w:jc w:val="both"/>
              <w:rPr>
                <w:snapToGrid w:val="0"/>
                <w:sz w:val="20"/>
                <w:szCs w:val="20"/>
              </w:rPr>
            </w:pPr>
            <w:r w:rsidRPr="00D52134">
              <w:rPr>
                <w:snapToGrid w:val="0"/>
                <w:sz w:val="20"/>
                <w:szCs w:val="20"/>
              </w:rPr>
              <w:t>основные политические и социальные права человека и гражданина;</w:t>
            </w:r>
          </w:p>
          <w:p w:rsidR="00347A2C" w:rsidRPr="00D52134" w:rsidRDefault="00347A2C" w:rsidP="00347A2C">
            <w:pPr>
              <w:numPr>
                <w:ilvl w:val="0"/>
                <w:numId w:val="65"/>
              </w:numPr>
              <w:tabs>
                <w:tab w:val="clear" w:pos="1080"/>
                <w:tab w:val="left" w:pos="0"/>
                <w:tab w:val="left" w:pos="454"/>
                <w:tab w:val="left" w:pos="900"/>
              </w:tabs>
              <w:suppressAutoHyphens/>
              <w:autoSpaceDE w:val="0"/>
              <w:autoSpaceDN w:val="0"/>
              <w:adjustRightInd w:val="0"/>
              <w:spacing w:before="0" w:beforeAutospacing="0" w:after="0" w:afterAutospacing="0"/>
              <w:ind w:left="0" w:firstLine="141"/>
              <w:jc w:val="both"/>
              <w:rPr>
                <w:snapToGrid w:val="0"/>
                <w:sz w:val="20"/>
                <w:szCs w:val="20"/>
              </w:rPr>
            </w:pPr>
            <w:r w:rsidRPr="00D52134">
              <w:rPr>
                <w:snapToGrid w:val="0"/>
                <w:sz w:val="20"/>
                <w:szCs w:val="20"/>
              </w:rPr>
              <w:t>особенности расследования преступлений, посягающие на политические и социальные права и свободы человека и гражданина;</w:t>
            </w:r>
          </w:p>
          <w:p w:rsidR="00347A2C" w:rsidRPr="00D52134" w:rsidRDefault="00347A2C" w:rsidP="00347A2C">
            <w:pPr>
              <w:numPr>
                <w:ilvl w:val="0"/>
                <w:numId w:val="65"/>
              </w:numPr>
              <w:tabs>
                <w:tab w:val="clear" w:pos="1080"/>
                <w:tab w:val="left" w:pos="0"/>
                <w:tab w:val="left" w:pos="454"/>
                <w:tab w:val="left" w:pos="900"/>
              </w:tabs>
              <w:suppressAutoHyphens/>
              <w:autoSpaceDE w:val="0"/>
              <w:autoSpaceDN w:val="0"/>
              <w:adjustRightInd w:val="0"/>
              <w:spacing w:before="0" w:beforeAutospacing="0" w:after="0" w:afterAutospacing="0"/>
              <w:ind w:left="0" w:firstLine="141"/>
              <w:jc w:val="both"/>
              <w:rPr>
                <w:snapToGrid w:val="0"/>
                <w:sz w:val="20"/>
                <w:szCs w:val="20"/>
              </w:rPr>
            </w:pPr>
            <w:r w:rsidRPr="00D52134">
              <w:rPr>
                <w:snapToGrid w:val="0"/>
                <w:sz w:val="20"/>
                <w:szCs w:val="20"/>
              </w:rPr>
              <w:t>законодательство, устанавливающее и реализующее политические и социальные права и человека и гражданина;</w:t>
            </w:r>
          </w:p>
          <w:p w:rsidR="00347A2C" w:rsidRPr="00D52134" w:rsidRDefault="00347A2C" w:rsidP="00347A2C">
            <w:pPr>
              <w:numPr>
                <w:ilvl w:val="0"/>
                <w:numId w:val="65"/>
              </w:numPr>
              <w:tabs>
                <w:tab w:val="clear" w:pos="1080"/>
                <w:tab w:val="left" w:pos="0"/>
                <w:tab w:val="left" w:pos="454"/>
                <w:tab w:val="left" w:pos="900"/>
              </w:tabs>
              <w:suppressAutoHyphens/>
              <w:autoSpaceDE w:val="0"/>
              <w:autoSpaceDN w:val="0"/>
              <w:adjustRightInd w:val="0"/>
              <w:spacing w:before="0" w:beforeAutospacing="0" w:after="0" w:afterAutospacing="0"/>
              <w:ind w:left="0" w:firstLine="141"/>
              <w:jc w:val="both"/>
              <w:rPr>
                <w:snapToGrid w:val="0"/>
                <w:sz w:val="20"/>
                <w:szCs w:val="20"/>
              </w:rPr>
            </w:pPr>
            <w:r w:rsidRPr="00D52134">
              <w:rPr>
                <w:snapToGrid w:val="0"/>
                <w:sz w:val="20"/>
                <w:szCs w:val="20"/>
              </w:rPr>
              <w:t>характеристику составов преступлений, посягающих на политические и социальные права и свободы человека и гражданина;</w:t>
            </w:r>
          </w:p>
          <w:p w:rsidR="00347A2C" w:rsidRPr="00D52134" w:rsidRDefault="00347A2C" w:rsidP="00347A2C">
            <w:pPr>
              <w:numPr>
                <w:ilvl w:val="0"/>
                <w:numId w:val="65"/>
              </w:numPr>
              <w:tabs>
                <w:tab w:val="clear" w:pos="1080"/>
                <w:tab w:val="left" w:pos="454"/>
                <w:tab w:val="left" w:pos="900"/>
              </w:tabs>
              <w:suppressAutoHyphens/>
              <w:spacing w:before="0" w:beforeAutospacing="0" w:after="0" w:afterAutospacing="0"/>
              <w:ind w:left="0" w:firstLine="141"/>
              <w:jc w:val="both"/>
              <w:rPr>
                <w:snapToGrid w:val="0"/>
                <w:sz w:val="20"/>
                <w:szCs w:val="20"/>
              </w:rPr>
            </w:pPr>
            <w:r w:rsidRPr="00D52134">
              <w:rPr>
                <w:sz w:val="20"/>
                <w:szCs w:val="20"/>
              </w:rPr>
              <w:t>особенности проведения следственных действий по делам о преступлениях против политических и социальных прав и свобод человека и гражданина;</w:t>
            </w:r>
          </w:p>
        </w:tc>
      </w:tr>
      <w:tr w:rsidR="00347A2C" w:rsidRPr="00D52134" w:rsidTr="00900057">
        <w:tc>
          <w:tcPr>
            <w:tcW w:w="2093" w:type="dxa"/>
            <w:vMerge/>
          </w:tcPr>
          <w:p w:rsidR="00347A2C" w:rsidRPr="00D52134" w:rsidRDefault="00347A2C" w:rsidP="00347A2C">
            <w:pPr>
              <w:tabs>
                <w:tab w:val="left" w:pos="1080"/>
              </w:tabs>
              <w:spacing w:before="0" w:beforeAutospacing="0" w:after="0" w:afterAutospacing="0"/>
              <w:rPr>
                <w:b/>
                <w:sz w:val="20"/>
                <w:szCs w:val="20"/>
              </w:rPr>
            </w:pPr>
          </w:p>
        </w:tc>
        <w:tc>
          <w:tcPr>
            <w:tcW w:w="2835" w:type="dxa"/>
          </w:tcPr>
          <w:p w:rsidR="00347A2C" w:rsidRPr="00D52134" w:rsidRDefault="00347A2C" w:rsidP="00347A2C">
            <w:pPr>
              <w:tabs>
                <w:tab w:val="left" w:pos="601"/>
              </w:tabs>
              <w:spacing w:before="0" w:beforeAutospacing="0" w:after="0" w:afterAutospacing="0"/>
              <w:rPr>
                <w:iCs/>
                <w:sz w:val="20"/>
                <w:szCs w:val="20"/>
                <w:u w:val="single"/>
              </w:rPr>
            </w:pPr>
            <w:r w:rsidRPr="00D52134">
              <w:rPr>
                <w:sz w:val="20"/>
                <w:szCs w:val="20"/>
              </w:rPr>
              <w:t xml:space="preserve">ПК-2.2. </w:t>
            </w:r>
            <w:r w:rsidRPr="00D52134">
              <w:rPr>
                <w:iCs/>
                <w:sz w:val="20"/>
                <w:szCs w:val="20"/>
              </w:rPr>
              <w:t>Уметь:</w:t>
            </w:r>
          </w:p>
          <w:p w:rsidR="00347A2C" w:rsidRPr="00D52134" w:rsidRDefault="00347A2C" w:rsidP="00347A2C">
            <w:pPr>
              <w:spacing w:before="0" w:beforeAutospacing="0" w:after="0" w:afterAutospacing="0"/>
              <w:rPr>
                <w:sz w:val="20"/>
                <w:szCs w:val="20"/>
              </w:rPr>
            </w:pPr>
            <w:r w:rsidRPr="00D52134">
              <w:rPr>
                <w:sz w:val="20"/>
                <w:szCs w:val="20"/>
              </w:rPr>
              <w:t>выполнять должностные обязанности по обеспечению законности и правопорядка, безопасности личности, общества, государства </w:t>
            </w:r>
          </w:p>
        </w:tc>
        <w:tc>
          <w:tcPr>
            <w:tcW w:w="4536" w:type="dxa"/>
          </w:tcPr>
          <w:p w:rsidR="00347A2C" w:rsidRPr="00D52134" w:rsidRDefault="00347A2C" w:rsidP="00347A2C">
            <w:pPr>
              <w:tabs>
                <w:tab w:val="left" w:pos="175"/>
                <w:tab w:val="left" w:pos="234"/>
                <w:tab w:val="left" w:pos="454"/>
              </w:tabs>
              <w:spacing w:before="0" w:beforeAutospacing="0" w:after="0" w:afterAutospacing="0"/>
              <w:ind w:firstLine="141"/>
              <w:rPr>
                <w:b/>
                <w:sz w:val="20"/>
                <w:szCs w:val="20"/>
                <w:u w:val="single"/>
              </w:rPr>
            </w:pPr>
            <w:r w:rsidRPr="00D52134">
              <w:rPr>
                <w:b/>
                <w:sz w:val="20"/>
                <w:szCs w:val="20"/>
                <w:u w:val="single"/>
              </w:rPr>
              <w:t>Уметь:</w:t>
            </w:r>
          </w:p>
          <w:p w:rsidR="00347A2C" w:rsidRPr="00D52134" w:rsidRDefault="00347A2C" w:rsidP="00347A2C">
            <w:pPr>
              <w:numPr>
                <w:ilvl w:val="0"/>
                <w:numId w:val="64"/>
              </w:numPr>
              <w:tabs>
                <w:tab w:val="clear" w:pos="1080"/>
                <w:tab w:val="left" w:pos="454"/>
                <w:tab w:val="left" w:pos="900"/>
              </w:tabs>
              <w:suppressAutoHyphens/>
              <w:spacing w:before="0" w:beforeAutospacing="0" w:after="0" w:afterAutospacing="0"/>
              <w:ind w:left="0" w:firstLine="141"/>
              <w:jc w:val="both"/>
              <w:rPr>
                <w:sz w:val="20"/>
                <w:szCs w:val="20"/>
              </w:rPr>
            </w:pPr>
            <w:r w:rsidRPr="00D52134">
              <w:rPr>
                <w:sz w:val="20"/>
                <w:szCs w:val="20"/>
              </w:rPr>
              <w:t>дискутировать, отстаивать и выражать свои мысли, обосновывать свои аргументы на семинарских занятиях и диспутах;</w:t>
            </w:r>
          </w:p>
          <w:p w:rsidR="00347A2C" w:rsidRPr="00D52134" w:rsidRDefault="00347A2C" w:rsidP="00347A2C">
            <w:pPr>
              <w:numPr>
                <w:ilvl w:val="0"/>
                <w:numId w:val="64"/>
              </w:numPr>
              <w:tabs>
                <w:tab w:val="clear" w:pos="1080"/>
                <w:tab w:val="left" w:pos="454"/>
                <w:tab w:val="left" w:pos="900"/>
              </w:tabs>
              <w:suppressAutoHyphens/>
              <w:spacing w:before="0" w:beforeAutospacing="0" w:after="0" w:afterAutospacing="0"/>
              <w:ind w:left="0" w:firstLine="141"/>
              <w:jc w:val="both"/>
              <w:rPr>
                <w:sz w:val="20"/>
                <w:szCs w:val="20"/>
              </w:rPr>
            </w:pPr>
            <w:r w:rsidRPr="00D52134">
              <w:rPr>
                <w:sz w:val="20"/>
                <w:szCs w:val="20"/>
              </w:rPr>
              <w:t>ориентироваться в конкретных составах преступлений, предусмотренных УК РФ, непосредственно связанных с нарушением политических и социальных прав человека и гражданина;</w:t>
            </w:r>
          </w:p>
        </w:tc>
      </w:tr>
      <w:tr w:rsidR="00347A2C" w:rsidRPr="00D52134" w:rsidTr="00900057">
        <w:tc>
          <w:tcPr>
            <w:tcW w:w="2093" w:type="dxa"/>
            <w:vMerge/>
          </w:tcPr>
          <w:p w:rsidR="00347A2C" w:rsidRPr="00D52134" w:rsidRDefault="00347A2C" w:rsidP="00347A2C">
            <w:pPr>
              <w:tabs>
                <w:tab w:val="left" w:pos="1080"/>
              </w:tabs>
              <w:spacing w:before="0" w:beforeAutospacing="0" w:after="0" w:afterAutospacing="0"/>
              <w:rPr>
                <w:b/>
                <w:sz w:val="20"/>
                <w:szCs w:val="20"/>
              </w:rPr>
            </w:pPr>
          </w:p>
        </w:tc>
        <w:tc>
          <w:tcPr>
            <w:tcW w:w="2835" w:type="dxa"/>
          </w:tcPr>
          <w:p w:rsidR="00347A2C" w:rsidRPr="00D52134" w:rsidRDefault="00347A2C" w:rsidP="00347A2C">
            <w:pPr>
              <w:tabs>
                <w:tab w:val="left" w:pos="601"/>
              </w:tabs>
              <w:spacing w:before="0" w:beforeAutospacing="0" w:after="0" w:afterAutospacing="0"/>
              <w:rPr>
                <w:iCs/>
                <w:sz w:val="20"/>
                <w:szCs w:val="20"/>
              </w:rPr>
            </w:pPr>
            <w:r w:rsidRPr="00D52134">
              <w:rPr>
                <w:sz w:val="20"/>
                <w:szCs w:val="20"/>
              </w:rPr>
              <w:t xml:space="preserve">ПК-2.3. </w:t>
            </w:r>
            <w:r w:rsidRPr="00D52134">
              <w:rPr>
                <w:iCs/>
                <w:sz w:val="20"/>
                <w:szCs w:val="20"/>
              </w:rPr>
              <w:t>Владеть:</w:t>
            </w:r>
          </w:p>
          <w:p w:rsidR="00347A2C" w:rsidRPr="00D52134" w:rsidRDefault="00347A2C" w:rsidP="00347A2C">
            <w:pPr>
              <w:spacing w:before="0" w:beforeAutospacing="0" w:after="0" w:afterAutospacing="0"/>
              <w:rPr>
                <w:sz w:val="20"/>
                <w:szCs w:val="20"/>
              </w:rPr>
            </w:pPr>
            <w:r w:rsidRPr="00D52134">
              <w:rPr>
                <w:sz w:val="20"/>
                <w:szCs w:val="20"/>
              </w:rPr>
              <w:t>навыками обеспечения законности и правопорядка, безопасности личности, общества, государства </w:t>
            </w:r>
          </w:p>
        </w:tc>
        <w:tc>
          <w:tcPr>
            <w:tcW w:w="4536" w:type="dxa"/>
          </w:tcPr>
          <w:p w:rsidR="00347A2C" w:rsidRPr="00D52134" w:rsidRDefault="00347A2C" w:rsidP="00347A2C">
            <w:pPr>
              <w:tabs>
                <w:tab w:val="left" w:pos="175"/>
                <w:tab w:val="left" w:pos="234"/>
                <w:tab w:val="left" w:pos="454"/>
              </w:tabs>
              <w:spacing w:before="0" w:beforeAutospacing="0" w:after="0" w:afterAutospacing="0"/>
              <w:ind w:firstLine="141"/>
              <w:rPr>
                <w:b/>
                <w:sz w:val="20"/>
                <w:szCs w:val="20"/>
                <w:u w:val="single"/>
              </w:rPr>
            </w:pPr>
            <w:r w:rsidRPr="00D52134">
              <w:rPr>
                <w:b/>
                <w:sz w:val="20"/>
                <w:szCs w:val="20"/>
                <w:u w:val="single"/>
              </w:rPr>
              <w:t>Владеть:</w:t>
            </w:r>
          </w:p>
          <w:p w:rsidR="00347A2C" w:rsidRPr="00D52134" w:rsidRDefault="00347A2C" w:rsidP="00347A2C">
            <w:pPr>
              <w:numPr>
                <w:ilvl w:val="0"/>
                <w:numId w:val="66"/>
              </w:numPr>
              <w:tabs>
                <w:tab w:val="left" w:pos="454"/>
                <w:tab w:val="left" w:pos="900"/>
                <w:tab w:val="left" w:pos="960"/>
              </w:tabs>
              <w:spacing w:before="0" w:beforeAutospacing="0" w:after="0" w:afterAutospacing="0"/>
              <w:ind w:left="0" w:firstLine="141"/>
              <w:rPr>
                <w:sz w:val="20"/>
                <w:szCs w:val="20"/>
              </w:rPr>
            </w:pPr>
            <w:r w:rsidRPr="00D52134">
              <w:rPr>
                <w:sz w:val="20"/>
                <w:szCs w:val="20"/>
              </w:rPr>
              <w:t>навыками применять знания, полученные в результате изучения данной дисциплины, при квалификации и расследовании преступлений против политических и социальных прав человека и гражданина;</w:t>
            </w:r>
          </w:p>
          <w:p w:rsidR="00347A2C" w:rsidRPr="00D52134" w:rsidRDefault="00347A2C" w:rsidP="00347A2C">
            <w:pPr>
              <w:numPr>
                <w:ilvl w:val="0"/>
                <w:numId w:val="66"/>
              </w:numPr>
              <w:tabs>
                <w:tab w:val="left" w:pos="454"/>
                <w:tab w:val="left" w:pos="900"/>
              </w:tabs>
              <w:suppressAutoHyphens/>
              <w:spacing w:before="0" w:beforeAutospacing="0" w:after="0" w:afterAutospacing="0"/>
              <w:ind w:left="0" w:firstLine="141"/>
              <w:jc w:val="both"/>
              <w:rPr>
                <w:sz w:val="20"/>
                <w:szCs w:val="20"/>
              </w:rPr>
            </w:pPr>
            <w:r w:rsidRPr="00D52134">
              <w:rPr>
                <w:sz w:val="20"/>
                <w:szCs w:val="20"/>
              </w:rPr>
              <w:t>способностью ориентироваться в правовом пространстве, правильно подбирать и использовать источники и литературу при расследовании данной категории преступлений.</w:t>
            </w:r>
          </w:p>
        </w:tc>
      </w:tr>
    </w:tbl>
    <w:p w:rsidR="00347A2C" w:rsidRPr="00D52134" w:rsidRDefault="00347A2C" w:rsidP="00347A2C">
      <w:pPr>
        <w:tabs>
          <w:tab w:val="left" w:pos="900"/>
          <w:tab w:val="left" w:pos="1080"/>
        </w:tabs>
        <w:suppressAutoHyphens/>
        <w:spacing w:before="0" w:beforeAutospacing="0" w:after="0" w:afterAutospacing="0"/>
        <w:ind w:firstLine="709"/>
        <w:jc w:val="both"/>
        <w:rPr>
          <w:sz w:val="20"/>
          <w:szCs w:val="20"/>
        </w:rPr>
      </w:pPr>
    </w:p>
    <w:p w:rsidR="00347A2C" w:rsidRPr="00D52134" w:rsidRDefault="00347A2C" w:rsidP="00347A2C">
      <w:pPr>
        <w:tabs>
          <w:tab w:val="left" w:pos="900"/>
          <w:tab w:val="left" w:pos="1080"/>
        </w:tabs>
        <w:suppressAutoHyphens/>
        <w:spacing w:before="0" w:beforeAutospacing="0" w:after="0" w:afterAutospacing="0"/>
        <w:ind w:firstLine="709"/>
        <w:jc w:val="both"/>
        <w:rPr>
          <w:sz w:val="20"/>
          <w:szCs w:val="20"/>
        </w:rPr>
      </w:pPr>
      <w:r w:rsidRPr="00D52134">
        <w:rPr>
          <w:sz w:val="20"/>
          <w:szCs w:val="20"/>
        </w:rPr>
        <w:lastRenderedPageBreak/>
        <w:t>Знания, умения и навыки, приобретаемые обучающимися в результате изучения дисциплины «Преступления против политических и социальных прав и свобод человека и гражданина», являются необходимыми для последующего поэтапного формирования компетенций и изучения дисциплин.</w:t>
      </w:r>
    </w:p>
    <w:p w:rsidR="00347A2C" w:rsidRPr="00D52134" w:rsidRDefault="00347A2C" w:rsidP="00347A2C">
      <w:pPr>
        <w:tabs>
          <w:tab w:val="left" w:pos="900"/>
          <w:tab w:val="left" w:pos="1080"/>
        </w:tabs>
        <w:suppressAutoHyphens/>
        <w:spacing w:before="0" w:beforeAutospacing="0" w:after="0" w:afterAutospacing="0"/>
        <w:ind w:firstLine="709"/>
        <w:jc w:val="both"/>
        <w:rPr>
          <w:b/>
          <w:sz w:val="20"/>
          <w:szCs w:val="20"/>
        </w:rPr>
      </w:pPr>
    </w:p>
    <w:p w:rsidR="00347A2C" w:rsidRPr="00522387" w:rsidRDefault="00347A2C" w:rsidP="00347A2C">
      <w:pPr>
        <w:pStyle w:val="1c"/>
        <w:tabs>
          <w:tab w:val="right" w:leader="dot" w:pos="9600"/>
        </w:tabs>
        <w:spacing w:before="0" w:beforeAutospacing="0" w:after="0" w:afterAutospacing="0"/>
        <w:ind w:left="0" w:firstLine="709"/>
        <w:rPr>
          <w:b/>
          <w:sz w:val="20"/>
        </w:rPr>
      </w:pPr>
      <w:r w:rsidRPr="00522387">
        <w:rPr>
          <w:b/>
          <w:sz w:val="20"/>
        </w:rPr>
        <w:t xml:space="preserve">4 Объем дисциплины и виды учебной работы </w:t>
      </w:r>
    </w:p>
    <w:p w:rsidR="00347A2C" w:rsidRPr="00D52134" w:rsidRDefault="00347A2C" w:rsidP="00347A2C">
      <w:pPr>
        <w:spacing w:before="0" w:beforeAutospacing="0" w:after="0" w:afterAutospacing="0"/>
        <w:ind w:firstLine="680"/>
        <w:rPr>
          <w:b/>
          <w:sz w:val="20"/>
          <w:szCs w:val="20"/>
        </w:rPr>
      </w:pPr>
    </w:p>
    <w:p w:rsidR="00347A2C" w:rsidRPr="00D52134" w:rsidRDefault="00347A2C" w:rsidP="00347A2C">
      <w:pPr>
        <w:spacing w:before="0" w:beforeAutospacing="0" w:after="0" w:afterAutospacing="0"/>
        <w:ind w:firstLine="680"/>
        <w:rPr>
          <w:sz w:val="20"/>
          <w:szCs w:val="20"/>
        </w:rPr>
      </w:pPr>
      <w:r w:rsidRPr="00D52134">
        <w:rPr>
          <w:sz w:val="20"/>
          <w:szCs w:val="20"/>
        </w:rPr>
        <w:t>Учебным планом предусматриваются следующие виды работы по дисциплине:</w:t>
      </w:r>
    </w:p>
    <w:p w:rsidR="00347A2C" w:rsidRPr="00D52134" w:rsidRDefault="00347A2C" w:rsidP="00347A2C">
      <w:pPr>
        <w:spacing w:before="0" w:beforeAutospacing="0" w:after="0" w:afterAutospacing="0"/>
        <w:ind w:firstLine="680"/>
        <w:jc w:val="right"/>
        <w:rPr>
          <w:b/>
          <w:sz w:val="20"/>
          <w:szCs w:val="20"/>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347A2C" w:rsidRPr="00D52134" w:rsidTr="00900057">
        <w:tc>
          <w:tcPr>
            <w:tcW w:w="766" w:type="dxa"/>
            <w:vMerge w:val="restart"/>
            <w:vAlign w:val="center"/>
          </w:tcPr>
          <w:p w:rsidR="00347A2C" w:rsidRPr="00D52134" w:rsidRDefault="00347A2C" w:rsidP="00347A2C">
            <w:pPr>
              <w:pStyle w:val="afffd"/>
              <w:snapToGrid w:val="0"/>
              <w:jc w:val="center"/>
              <w:rPr>
                <w:b/>
                <w:sz w:val="20"/>
                <w:szCs w:val="20"/>
              </w:rPr>
            </w:pPr>
            <w:r w:rsidRPr="00D52134">
              <w:rPr>
                <w:b/>
                <w:sz w:val="20"/>
                <w:szCs w:val="20"/>
              </w:rPr>
              <w:t>№ п/п</w:t>
            </w:r>
          </w:p>
        </w:tc>
        <w:tc>
          <w:tcPr>
            <w:tcW w:w="4742" w:type="dxa"/>
            <w:vMerge w:val="restart"/>
            <w:vAlign w:val="center"/>
          </w:tcPr>
          <w:p w:rsidR="00347A2C" w:rsidRPr="00D52134" w:rsidRDefault="00347A2C" w:rsidP="00347A2C">
            <w:pPr>
              <w:pStyle w:val="afffd"/>
              <w:snapToGrid w:val="0"/>
              <w:jc w:val="center"/>
              <w:rPr>
                <w:b/>
                <w:sz w:val="20"/>
                <w:szCs w:val="20"/>
              </w:rPr>
            </w:pPr>
            <w:r w:rsidRPr="00D52134">
              <w:rPr>
                <w:b/>
                <w:sz w:val="20"/>
                <w:szCs w:val="20"/>
              </w:rPr>
              <w:t>Виды учебных занятий</w:t>
            </w:r>
          </w:p>
        </w:tc>
        <w:tc>
          <w:tcPr>
            <w:tcW w:w="4278" w:type="dxa"/>
            <w:gridSpan w:val="4"/>
          </w:tcPr>
          <w:p w:rsidR="00347A2C" w:rsidRPr="00D52134" w:rsidRDefault="00347A2C" w:rsidP="00347A2C">
            <w:pPr>
              <w:tabs>
                <w:tab w:val="left" w:pos="900"/>
              </w:tabs>
              <w:spacing w:before="0" w:beforeAutospacing="0" w:after="0" w:afterAutospacing="0"/>
              <w:jc w:val="center"/>
              <w:rPr>
                <w:b/>
                <w:sz w:val="20"/>
                <w:szCs w:val="20"/>
              </w:rPr>
            </w:pPr>
            <w:r w:rsidRPr="00D52134">
              <w:rPr>
                <w:b/>
                <w:sz w:val="20"/>
                <w:szCs w:val="20"/>
              </w:rPr>
              <w:t xml:space="preserve">Всего часов по формам обучения, </w:t>
            </w:r>
            <w:proofErr w:type="spellStart"/>
            <w:r w:rsidRPr="00D52134">
              <w:rPr>
                <w:b/>
                <w:sz w:val="20"/>
                <w:szCs w:val="20"/>
              </w:rPr>
              <w:t>ак</w:t>
            </w:r>
            <w:proofErr w:type="spellEnd"/>
            <w:r w:rsidRPr="00D52134">
              <w:rPr>
                <w:b/>
                <w:sz w:val="20"/>
                <w:szCs w:val="20"/>
              </w:rPr>
              <w:t>. ч</w:t>
            </w:r>
          </w:p>
        </w:tc>
      </w:tr>
      <w:tr w:rsidR="00347A2C" w:rsidRPr="00D52134" w:rsidTr="00900057">
        <w:tc>
          <w:tcPr>
            <w:tcW w:w="766" w:type="dxa"/>
            <w:vMerge/>
          </w:tcPr>
          <w:p w:rsidR="00347A2C" w:rsidRPr="00D52134" w:rsidRDefault="00347A2C" w:rsidP="00347A2C">
            <w:pPr>
              <w:tabs>
                <w:tab w:val="left" w:pos="900"/>
              </w:tabs>
              <w:spacing w:before="0" w:beforeAutospacing="0" w:after="0" w:afterAutospacing="0"/>
              <w:rPr>
                <w:b/>
                <w:sz w:val="20"/>
                <w:szCs w:val="20"/>
              </w:rPr>
            </w:pPr>
          </w:p>
        </w:tc>
        <w:tc>
          <w:tcPr>
            <w:tcW w:w="4742" w:type="dxa"/>
            <w:vMerge/>
          </w:tcPr>
          <w:p w:rsidR="00347A2C" w:rsidRPr="00D52134" w:rsidRDefault="00347A2C" w:rsidP="00347A2C">
            <w:pPr>
              <w:tabs>
                <w:tab w:val="left" w:pos="900"/>
              </w:tabs>
              <w:spacing w:before="0" w:beforeAutospacing="0" w:after="0" w:afterAutospacing="0"/>
              <w:rPr>
                <w:b/>
                <w:sz w:val="20"/>
                <w:szCs w:val="20"/>
              </w:rPr>
            </w:pPr>
          </w:p>
        </w:tc>
        <w:tc>
          <w:tcPr>
            <w:tcW w:w="2139" w:type="dxa"/>
            <w:gridSpan w:val="2"/>
            <w:vAlign w:val="center"/>
          </w:tcPr>
          <w:p w:rsidR="00347A2C" w:rsidRPr="00D52134" w:rsidRDefault="00347A2C" w:rsidP="00347A2C">
            <w:pPr>
              <w:pStyle w:val="afffd"/>
              <w:snapToGrid w:val="0"/>
              <w:jc w:val="center"/>
              <w:rPr>
                <w:b/>
                <w:sz w:val="20"/>
                <w:szCs w:val="20"/>
              </w:rPr>
            </w:pPr>
            <w:r w:rsidRPr="00D52134">
              <w:rPr>
                <w:b/>
                <w:sz w:val="20"/>
                <w:szCs w:val="20"/>
              </w:rPr>
              <w:t>Очная</w:t>
            </w:r>
          </w:p>
        </w:tc>
        <w:tc>
          <w:tcPr>
            <w:tcW w:w="2139" w:type="dxa"/>
            <w:gridSpan w:val="2"/>
          </w:tcPr>
          <w:p w:rsidR="00347A2C" w:rsidRPr="00D52134" w:rsidRDefault="00347A2C" w:rsidP="00347A2C">
            <w:pPr>
              <w:pStyle w:val="afffd"/>
              <w:snapToGrid w:val="0"/>
              <w:jc w:val="center"/>
              <w:rPr>
                <w:b/>
                <w:sz w:val="20"/>
                <w:szCs w:val="20"/>
              </w:rPr>
            </w:pPr>
            <w:r w:rsidRPr="00D52134">
              <w:rPr>
                <w:b/>
                <w:sz w:val="20"/>
                <w:szCs w:val="20"/>
              </w:rPr>
              <w:t>Заочная</w:t>
            </w:r>
          </w:p>
        </w:tc>
      </w:tr>
      <w:tr w:rsidR="00347A2C" w:rsidRPr="00D52134" w:rsidTr="00900057">
        <w:tc>
          <w:tcPr>
            <w:tcW w:w="766" w:type="dxa"/>
            <w:vMerge/>
          </w:tcPr>
          <w:p w:rsidR="00347A2C" w:rsidRPr="00D52134" w:rsidRDefault="00347A2C" w:rsidP="00347A2C">
            <w:pPr>
              <w:tabs>
                <w:tab w:val="left" w:pos="900"/>
              </w:tabs>
              <w:spacing w:before="0" w:beforeAutospacing="0" w:after="0" w:afterAutospacing="0"/>
              <w:rPr>
                <w:b/>
                <w:sz w:val="20"/>
                <w:szCs w:val="20"/>
              </w:rPr>
            </w:pPr>
          </w:p>
        </w:tc>
        <w:tc>
          <w:tcPr>
            <w:tcW w:w="4742" w:type="dxa"/>
            <w:vMerge/>
          </w:tcPr>
          <w:p w:rsidR="00347A2C" w:rsidRPr="00D52134" w:rsidRDefault="00347A2C" w:rsidP="00347A2C">
            <w:pPr>
              <w:tabs>
                <w:tab w:val="left" w:pos="900"/>
              </w:tabs>
              <w:spacing w:before="0" w:beforeAutospacing="0" w:after="0" w:afterAutospacing="0"/>
              <w:rPr>
                <w:b/>
                <w:sz w:val="20"/>
                <w:szCs w:val="20"/>
              </w:rPr>
            </w:pPr>
          </w:p>
        </w:tc>
        <w:tc>
          <w:tcPr>
            <w:tcW w:w="1069" w:type="dxa"/>
            <w:vAlign w:val="center"/>
          </w:tcPr>
          <w:p w:rsidR="00347A2C" w:rsidRPr="00D52134" w:rsidRDefault="00347A2C" w:rsidP="00347A2C">
            <w:pPr>
              <w:tabs>
                <w:tab w:val="left" w:pos="900"/>
              </w:tabs>
              <w:spacing w:before="0" w:beforeAutospacing="0" w:after="0" w:afterAutospacing="0"/>
              <w:jc w:val="center"/>
              <w:rPr>
                <w:b/>
                <w:sz w:val="20"/>
                <w:szCs w:val="20"/>
              </w:rPr>
            </w:pPr>
            <w:r w:rsidRPr="00D52134">
              <w:rPr>
                <w:b/>
                <w:sz w:val="20"/>
                <w:szCs w:val="20"/>
              </w:rPr>
              <w:t>всего</w:t>
            </w:r>
          </w:p>
        </w:tc>
        <w:tc>
          <w:tcPr>
            <w:tcW w:w="1070" w:type="dxa"/>
            <w:vAlign w:val="center"/>
          </w:tcPr>
          <w:p w:rsidR="00347A2C" w:rsidRPr="00D52134" w:rsidRDefault="00347A2C" w:rsidP="00347A2C">
            <w:pPr>
              <w:tabs>
                <w:tab w:val="left" w:pos="900"/>
              </w:tabs>
              <w:spacing w:before="0" w:beforeAutospacing="0" w:after="0" w:afterAutospacing="0"/>
              <w:jc w:val="center"/>
              <w:rPr>
                <w:b/>
                <w:sz w:val="20"/>
                <w:szCs w:val="20"/>
              </w:rPr>
            </w:pPr>
            <w:r w:rsidRPr="00D52134">
              <w:rPr>
                <w:b/>
                <w:sz w:val="20"/>
                <w:szCs w:val="20"/>
              </w:rPr>
              <w:t>в том числе</w:t>
            </w:r>
          </w:p>
        </w:tc>
        <w:tc>
          <w:tcPr>
            <w:tcW w:w="1069" w:type="dxa"/>
            <w:vAlign w:val="center"/>
          </w:tcPr>
          <w:p w:rsidR="00347A2C" w:rsidRPr="00D52134" w:rsidRDefault="00347A2C" w:rsidP="00347A2C">
            <w:pPr>
              <w:tabs>
                <w:tab w:val="left" w:pos="900"/>
              </w:tabs>
              <w:spacing w:before="0" w:beforeAutospacing="0" w:after="0" w:afterAutospacing="0"/>
              <w:jc w:val="center"/>
              <w:rPr>
                <w:b/>
                <w:sz w:val="20"/>
                <w:szCs w:val="20"/>
              </w:rPr>
            </w:pPr>
            <w:r w:rsidRPr="00D52134">
              <w:rPr>
                <w:b/>
                <w:sz w:val="20"/>
                <w:szCs w:val="20"/>
              </w:rPr>
              <w:t>всего</w:t>
            </w:r>
          </w:p>
        </w:tc>
        <w:tc>
          <w:tcPr>
            <w:tcW w:w="1070" w:type="dxa"/>
            <w:vAlign w:val="center"/>
          </w:tcPr>
          <w:p w:rsidR="00347A2C" w:rsidRPr="00D52134" w:rsidRDefault="00347A2C" w:rsidP="00347A2C">
            <w:pPr>
              <w:tabs>
                <w:tab w:val="left" w:pos="900"/>
              </w:tabs>
              <w:spacing w:before="0" w:beforeAutospacing="0" w:after="0" w:afterAutospacing="0"/>
              <w:jc w:val="center"/>
              <w:rPr>
                <w:b/>
                <w:sz w:val="20"/>
                <w:szCs w:val="20"/>
              </w:rPr>
            </w:pPr>
            <w:r w:rsidRPr="00D52134">
              <w:rPr>
                <w:b/>
                <w:sz w:val="20"/>
                <w:szCs w:val="20"/>
              </w:rPr>
              <w:t>в том числе</w:t>
            </w:r>
          </w:p>
        </w:tc>
      </w:tr>
      <w:tr w:rsidR="00347A2C" w:rsidRPr="00D52134" w:rsidTr="00900057">
        <w:tc>
          <w:tcPr>
            <w:tcW w:w="766" w:type="dxa"/>
          </w:tcPr>
          <w:p w:rsidR="00347A2C" w:rsidRPr="00D52134" w:rsidRDefault="00347A2C" w:rsidP="00347A2C">
            <w:pPr>
              <w:suppressAutoHyphens/>
              <w:snapToGrid w:val="0"/>
              <w:spacing w:before="0" w:beforeAutospacing="0" w:after="0" w:afterAutospacing="0"/>
              <w:rPr>
                <w:b/>
                <w:sz w:val="20"/>
                <w:szCs w:val="20"/>
              </w:rPr>
            </w:pPr>
            <w:r w:rsidRPr="00D52134">
              <w:rPr>
                <w:b/>
                <w:sz w:val="20"/>
                <w:szCs w:val="20"/>
              </w:rPr>
              <w:t>1</w:t>
            </w:r>
          </w:p>
        </w:tc>
        <w:tc>
          <w:tcPr>
            <w:tcW w:w="4742" w:type="dxa"/>
          </w:tcPr>
          <w:p w:rsidR="00347A2C" w:rsidRPr="00D52134" w:rsidRDefault="00347A2C" w:rsidP="00347A2C">
            <w:pPr>
              <w:suppressAutoHyphens/>
              <w:snapToGrid w:val="0"/>
              <w:spacing w:before="0" w:beforeAutospacing="0" w:after="0" w:afterAutospacing="0"/>
              <w:rPr>
                <w:b/>
                <w:sz w:val="20"/>
                <w:szCs w:val="20"/>
              </w:rPr>
            </w:pPr>
            <w:r w:rsidRPr="00D52134">
              <w:rPr>
                <w:b/>
                <w:sz w:val="20"/>
                <w:szCs w:val="20"/>
              </w:rPr>
              <w:t>Контактная работа (объем работы обучающихся во взаимодействии с преподавателем) (всего)</w:t>
            </w:r>
          </w:p>
        </w:tc>
        <w:tc>
          <w:tcPr>
            <w:tcW w:w="1069" w:type="dxa"/>
          </w:tcPr>
          <w:p w:rsidR="00347A2C" w:rsidRPr="00D52134" w:rsidRDefault="00347A2C" w:rsidP="00347A2C">
            <w:pPr>
              <w:suppressAutoHyphens/>
              <w:snapToGrid w:val="0"/>
              <w:spacing w:before="0" w:beforeAutospacing="0" w:after="0" w:afterAutospacing="0"/>
              <w:jc w:val="center"/>
              <w:rPr>
                <w:b/>
                <w:sz w:val="20"/>
                <w:szCs w:val="20"/>
              </w:rPr>
            </w:pPr>
          </w:p>
        </w:tc>
        <w:tc>
          <w:tcPr>
            <w:tcW w:w="1070" w:type="dxa"/>
          </w:tcPr>
          <w:p w:rsidR="00347A2C" w:rsidRPr="00D52134" w:rsidRDefault="00347A2C" w:rsidP="00347A2C">
            <w:pPr>
              <w:pStyle w:val="afffd"/>
              <w:snapToGrid w:val="0"/>
              <w:jc w:val="center"/>
              <w:rPr>
                <w:b/>
                <w:sz w:val="20"/>
                <w:szCs w:val="20"/>
              </w:rPr>
            </w:pPr>
          </w:p>
        </w:tc>
        <w:tc>
          <w:tcPr>
            <w:tcW w:w="1069" w:type="dxa"/>
          </w:tcPr>
          <w:p w:rsidR="00347A2C" w:rsidRPr="00D52134" w:rsidRDefault="00347A2C" w:rsidP="00347A2C">
            <w:pPr>
              <w:pStyle w:val="afffd"/>
              <w:snapToGrid w:val="0"/>
              <w:jc w:val="center"/>
              <w:rPr>
                <w:b/>
                <w:sz w:val="20"/>
                <w:szCs w:val="20"/>
              </w:rPr>
            </w:pPr>
            <w:r w:rsidRPr="00D52134">
              <w:rPr>
                <w:b/>
                <w:sz w:val="20"/>
                <w:szCs w:val="20"/>
              </w:rPr>
              <w:t>8,2</w:t>
            </w:r>
          </w:p>
        </w:tc>
        <w:tc>
          <w:tcPr>
            <w:tcW w:w="1070" w:type="dxa"/>
          </w:tcPr>
          <w:p w:rsidR="00347A2C" w:rsidRPr="00D52134" w:rsidRDefault="00347A2C" w:rsidP="00347A2C">
            <w:pPr>
              <w:pStyle w:val="afffd"/>
              <w:snapToGrid w:val="0"/>
              <w:jc w:val="center"/>
              <w:rPr>
                <w:b/>
                <w:sz w:val="20"/>
                <w:szCs w:val="20"/>
              </w:rPr>
            </w:pPr>
          </w:p>
        </w:tc>
      </w:tr>
      <w:tr w:rsidR="00347A2C" w:rsidRPr="00D52134" w:rsidTr="00900057">
        <w:tc>
          <w:tcPr>
            <w:tcW w:w="766" w:type="dxa"/>
          </w:tcPr>
          <w:p w:rsidR="00347A2C" w:rsidRPr="00D52134" w:rsidRDefault="00347A2C" w:rsidP="00347A2C">
            <w:pPr>
              <w:suppressAutoHyphens/>
              <w:snapToGrid w:val="0"/>
              <w:spacing w:before="0" w:beforeAutospacing="0" w:after="0" w:afterAutospacing="0"/>
              <w:rPr>
                <w:sz w:val="20"/>
                <w:szCs w:val="20"/>
              </w:rPr>
            </w:pPr>
            <w:r w:rsidRPr="00D52134">
              <w:rPr>
                <w:sz w:val="20"/>
                <w:szCs w:val="20"/>
              </w:rPr>
              <w:t>1.1</w:t>
            </w:r>
          </w:p>
        </w:tc>
        <w:tc>
          <w:tcPr>
            <w:tcW w:w="4742" w:type="dxa"/>
          </w:tcPr>
          <w:p w:rsidR="00347A2C" w:rsidRPr="00D52134" w:rsidRDefault="00347A2C" w:rsidP="00347A2C">
            <w:pPr>
              <w:suppressAutoHyphens/>
              <w:snapToGrid w:val="0"/>
              <w:spacing w:before="0" w:beforeAutospacing="0" w:after="0" w:afterAutospacing="0"/>
              <w:rPr>
                <w:sz w:val="20"/>
                <w:szCs w:val="20"/>
              </w:rPr>
            </w:pPr>
            <w:r w:rsidRPr="00D52134">
              <w:rPr>
                <w:sz w:val="20"/>
                <w:szCs w:val="20"/>
              </w:rPr>
              <w:t>занятия лекционного типа (лекции)</w:t>
            </w:r>
          </w:p>
        </w:tc>
        <w:tc>
          <w:tcPr>
            <w:tcW w:w="1069" w:type="dxa"/>
          </w:tcPr>
          <w:p w:rsidR="00347A2C" w:rsidRPr="00D52134" w:rsidRDefault="00347A2C" w:rsidP="00347A2C">
            <w:pPr>
              <w:suppressAutoHyphens/>
              <w:snapToGrid w:val="0"/>
              <w:spacing w:before="0" w:beforeAutospacing="0" w:after="0" w:afterAutospacing="0"/>
              <w:jc w:val="center"/>
              <w:rPr>
                <w:sz w:val="20"/>
                <w:szCs w:val="20"/>
              </w:rPr>
            </w:pPr>
          </w:p>
        </w:tc>
        <w:tc>
          <w:tcPr>
            <w:tcW w:w="1070" w:type="dxa"/>
          </w:tcPr>
          <w:p w:rsidR="00347A2C" w:rsidRPr="00D52134" w:rsidRDefault="00347A2C" w:rsidP="00347A2C">
            <w:pPr>
              <w:pStyle w:val="afffd"/>
              <w:snapToGrid w:val="0"/>
              <w:jc w:val="center"/>
              <w:rPr>
                <w:sz w:val="20"/>
                <w:szCs w:val="20"/>
              </w:rPr>
            </w:pPr>
          </w:p>
        </w:tc>
        <w:tc>
          <w:tcPr>
            <w:tcW w:w="1069" w:type="dxa"/>
          </w:tcPr>
          <w:p w:rsidR="00347A2C" w:rsidRPr="00D52134" w:rsidRDefault="00347A2C" w:rsidP="00347A2C">
            <w:pPr>
              <w:pStyle w:val="afffd"/>
              <w:snapToGrid w:val="0"/>
              <w:jc w:val="center"/>
              <w:rPr>
                <w:sz w:val="20"/>
                <w:szCs w:val="20"/>
              </w:rPr>
            </w:pPr>
            <w:r w:rsidRPr="00D52134">
              <w:rPr>
                <w:sz w:val="20"/>
                <w:szCs w:val="20"/>
              </w:rPr>
              <w:t>2</w:t>
            </w:r>
          </w:p>
        </w:tc>
        <w:tc>
          <w:tcPr>
            <w:tcW w:w="1070" w:type="dxa"/>
          </w:tcPr>
          <w:p w:rsidR="00347A2C" w:rsidRPr="00D52134" w:rsidRDefault="00347A2C" w:rsidP="00347A2C">
            <w:pPr>
              <w:pStyle w:val="afffd"/>
              <w:snapToGrid w:val="0"/>
              <w:jc w:val="center"/>
              <w:rPr>
                <w:sz w:val="20"/>
                <w:szCs w:val="20"/>
              </w:rPr>
            </w:pPr>
          </w:p>
        </w:tc>
      </w:tr>
      <w:tr w:rsidR="00347A2C" w:rsidRPr="00D52134" w:rsidTr="00900057">
        <w:tc>
          <w:tcPr>
            <w:tcW w:w="766" w:type="dxa"/>
          </w:tcPr>
          <w:p w:rsidR="00347A2C" w:rsidRPr="00D52134" w:rsidRDefault="00347A2C" w:rsidP="00347A2C">
            <w:pPr>
              <w:suppressAutoHyphens/>
              <w:snapToGrid w:val="0"/>
              <w:spacing w:before="0" w:beforeAutospacing="0" w:after="0" w:afterAutospacing="0"/>
              <w:rPr>
                <w:sz w:val="20"/>
                <w:szCs w:val="20"/>
              </w:rPr>
            </w:pPr>
            <w:r w:rsidRPr="00D52134">
              <w:rPr>
                <w:sz w:val="20"/>
                <w:szCs w:val="20"/>
              </w:rPr>
              <w:t>1.2</w:t>
            </w:r>
          </w:p>
        </w:tc>
        <w:tc>
          <w:tcPr>
            <w:tcW w:w="4742" w:type="dxa"/>
          </w:tcPr>
          <w:p w:rsidR="00347A2C" w:rsidRPr="00D52134" w:rsidRDefault="00347A2C" w:rsidP="00347A2C">
            <w:pPr>
              <w:suppressAutoHyphens/>
              <w:snapToGrid w:val="0"/>
              <w:spacing w:before="0" w:beforeAutospacing="0" w:after="0" w:afterAutospacing="0"/>
              <w:rPr>
                <w:sz w:val="20"/>
                <w:szCs w:val="20"/>
              </w:rPr>
            </w:pPr>
            <w:r w:rsidRPr="00D52134">
              <w:rPr>
                <w:sz w:val="20"/>
                <w:szCs w:val="20"/>
              </w:rPr>
              <w:t xml:space="preserve">занятия семинарского типа (практические)*, </w:t>
            </w:r>
          </w:p>
          <w:p w:rsidR="00347A2C" w:rsidRPr="00D52134" w:rsidRDefault="00347A2C" w:rsidP="00347A2C">
            <w:pPr>
              <w:suppressAutoHyphens/>
              <w:snapToGrid w:val="0"/>
              <w:spacing w:before="0" w:beforeAutospacing="0" w:after="0" w:afterAutospacing="0"/>
              <w:rPr>
                <w:sz w:val="20"/>
                <w:szCs w:val="20"/>
              </w:rPr>
            </w:pPr>
            <w:r w:rsidRPr="00D52134">
              <w:rPr>
                <w:sz w:val="20"/>
                <w:szCs w:val="20"/>
              </w:rPr>
              <w:t xml:space="preserve">в том числе: </w:t>
            </w:r>
          </w:p>
        </w:tc>
        <w:tc>
          <w:tcPr>
            <w:tcW w:w="1069" w:type="dxa"/>
          </w:tcPr>
          <w:p w:rsidR="00347A2C" w:rsidRPr="00D52134" w:rsidRDefault="00347A2C" w:rsidP="00347A2C">
            <w:pPr>
              <w:suppressAutoHyphens/>
              <w:snapToGrid w:val="0"/>
              <w:spacing w:before="0" w:beforeAutospacing="0" w:after="0" w:afterAutospacing="0"/>
              <w:jc w:val="center"/>
              <w:rPr>
                <w:sz w:val="20"/>
                <w:szCs w:val="20"/>
              </w:rPr>
            </w:pPr>
          </w:p>
        </w:tc>
        <w:tc>
          <w:tcPr>
            <w:tcW w:w="1070" w:type="dxa"/>
          </w:tcPr>
          <w:p w:rsidR="00347A2C" w:rsidRPr="00D52134" w:rsidRDefault="00347A2C" w:rsidP="00347A2C">
            <w:pPr>
              <w:pStyle w:val="afffd"/>
              <w:snapToGrid w:val="0"/>
              <w:jc w:val="center"/>
              <w:rPr>
                <w:sz w:val="20"/>
                <w:szCs w:val="20"/>
              </w:rPr>
            </w:pPr>
          </w:p>
        </w:tc>
        <w:tc>
          <w:tcPr>
            <w:tcW w:w="1069" w:type="dxa"/>
          </w:tcPr>
          <w:p w:rsidR="00347A2C" w:rsidRPr="00D52134" w:rsidRDefault="00347A2C" w:rsidP="00347A2C">
            <w:pPr>
              <w:pStyle w:val="afffd"/>
              <w:snapToGrid w:val="0"/>
              <w:jc w:val="center"/>
              <w:rPr>
                <w:sz w:val="20"/>
                <w:szCs w:val="20"/>
              </w:rPr>
            </w:pPr>
            <w:r w:rsidRPr="00D52134">
              <w:rPr>
                <w:sz w:val="20"/>
                <w:szCs w:val="20"/>
              </w:rPr>
              <w:t>4</w:t>
            </w:r>
          </w:p>
        </w:tc>
        <w:tc>
          <w:tcPr>
            <w:tcW w:w="1070" w:type="dxa"/>
          </w:tcPr>
          <w:p w:rsidR="00347A2C" w:rsidRPr="00D52134" w:rsidRDefault="00347A2C" w:rsidP="00347A2C">
            <w:pPr>
              <w:pStyle w:val="afffd"/>
              <w:snapToGrid w:val="0"/>
              <w:jc w:val="center"/>
              <w:rPr>
                <w:sz w:val="20"/>
                <w:szCs w:val="20"/>
              </w:rPr>
            </w:pPr>
          </w:p>
        </w:tc>
      </w:tr>
      <w:tr w:rsidR="00347A2C" w:rsidRPr="00D52134" w:rsidTr="00900057">
        <w:tc>
          <w:tcPr>
            <w:tcW w:w="766" w:type="dxa"/>
          </w:tcPr>
          <w:p w:rsidR="00347A2C" w:rsidRPr="00D52134" w:rsidRDefault="00347A2C" w:rsidP="00347A2C">
            <w:pPr>
              <w:suppressAutoHyphens/>
              <w:snapToGrid w:val="0"/>
              <w:spacing w:before="0" w:beforeAutospacing="0" w:after="0" w:afterAutospacing="0"/>
              <w:rPr>
                <w:sz w:val="20"/>
                <w:szCs w:val="20"/>
              </w:rPr>
            </w:pPr>
            <w:r w:rsidRPr="00D52134">
              <w:rPr>
                <w:sz w:val="20"/>
                <w:szCs w:val="20"/>
              </w:rPr>
              <w:t>1.2.1</w:t>
            </w:r>
          </w:p>
        </w:tc>
        <w:tc>
          <w:tcPr>
            <w:tcW w:w="4742" w:type="dxa"/>
          </w:tcPr>
          <w:p w:rsidR="00347A2C" w:rsidRPr="00D52134" w:rsidRDefault="00347A2C" w:rsidP="00347A2C">
            <w:pPr>
              <w:suppressAutoHyphens/>
              <w:snapToGrid w:val="0"/>
              <w:spacing w:before="0" w:beforeAutospacing="0" w:after="0" w:afterAutospacing="0"/>
              <w:rPr>
                <w:sz w:val="20"/>
                <w:szCs w:val="20"/>
              </w:rPr>
            </w:pPr>
            <w:r w:rsidRPr="00D52134">
              <w:rPr>
                <w:sz w:val="20"/>
                <w:szCs w:val="20"/>
              </w:rPr>
              <w:t xml:space="preserve">семинар-дискуссия, </w:t>
            </w:r>
          </w:p>
          <w:p w:rsidR="00347A2C" w:rsidRPr="00D52134" w:rsidRDefault="00347A2C" w:rsidP="00347A2C">
            <w:pPr>
              <w:suppressAutoHyphens/>
              <w:snapToGrid w:val="0"/>
              <w:spacing w:before="0" w:beforeAutospacing="0" w:after="0" w:afterAutospacing="0"/>
              <w:rPr>
                <w:sz w:val="20"/>
                <w:szCs w:val="20"/>
              </w:rPr>
            </w:pPr>
            <w:r w:rsidRPr="00D52134">
              <w:rPr>
                <w:sz w:val="20"/>
                <w:szCs w:val="20"/>
              </w:rPr>
              <w:t>практические занятия</w:t>
            </w:r>
          </w:p>
        </w:tc>
        <w:tc>
          <w:tcPr>
            <w:tcW w:w="1069" w:type="dxa"/>
          </w:tcPr>
          <w:p w:rsidR="00347A2C" w:rsidRPr="00D52134" w:rsidRDefault="00347A2C" w:rsidP="00347A2C">
            <w:pPr>
              <w:suppressAutoHyphens/>
              <w:snapToGrid w:val="0"/>
              <w:spacing w:before="0" w:beforeAutospacing="0" w:after="0" w:afterAutospacing="0"/>
              <w:jc w:val="center"/>
              <w:rPr>
                <w:sz w:val="20"/>
                <w:szCs w:val="20"/>
              </w:rPr>
            </w:pPr>
          </w:p>
        </w:tc>
        <w:tc>
          <w:tcPr>
            <w:tcW w:w="1070" w:type="dxa"/>
          </w:tcPr>
          <w:p w:rsidR="00347A2C" w:rsidRPr="00D52134" w:rsidRDefault="00347A2C" w:rsidP="00347A2C">
            <w:pPr>
              <w:pStyle w:val="afffd"/>
              <w:snapToGrid w:val="0"/>
              <w:jc w:val="center"/>
              <w:rPr>
                <w:sz w:val="20"/>
                <w:szCs w:val="20"/>
              </w:rPr>
            </w:pPr>
          </w:p>
        </w:tc>
        <w:tc>
          <w:tcPr>
            <w:tcW w:w="1069" w:type="dxa"/>
          </w:tcPr>
          <w:p w:rsidR="00347A2C" w:rsidRPr="00D52134" w:rsidRDefault="00347A2C" w:rsidP="00347A2C">
            <w:pPr>
              <w:pStyle w:val="afffd"/>
              <w:snapToGrid w:val="0"/>
              <w:jc w:val="center"/>
              <w:rPr>
                <w:sz w:val="20"/>
                <w:szCs w:val="20"/>
              </w:rPr>
            </w:pPr>
          </w:p>
          <w:p w:rsidR="00347A2C" w:rsidRPr="00D52134" w:rsidRDefault="00347A2C" w:rsidP="00347A2C">
            <w:pPr>
              <w:pStyle w:val="afffd"/>
              <w:snapToGrid w:val="0"/>
              <w:rPr>
                <w:sz w:val="20"/>
                <w:szCs w:val="20"/>
              </w:rPr>
            </w:pPr>
          </w:p>
        </w:tc>
        <w:tc>
          <w:tcPr>
            <w:tcW w:w="1070" w:type="dxa"/>
          </w:tcPr>
          <w:p w:rsidR="00347A2C" w:rsidRPr="00D52134" w:rsidRDefault="00347A2C" w:rsidP="00347A2C">
            <w:pPr>
              <w:pStyle w:val="afffd"/>
              <w:snapToGrid w:val="0"/>
              <w:jc w:val="center"/>
              <w:rPr>
                <w:sz w:val="20"/>
                <w:szCs w:val="20"/>
              </w:rPr>
            </w:pPr>
            <w:r w:rsidRPr="00D52134">
              <w:rPr>
                <w:sz w:val="20"/>
                <w:szCs w:val="20"/>
              </w:rPr>
              <w:t>0</w:t>
            </w:r>
          </w:p>
          <w:p w:rsidR="00347A2C" w:rsidRPr="00D52134" w:rsidRDefault="00347A2C" w:rsidP="00347A2C">
            <w:pPr>
              <w:pStyle w:val="afffd"/>
              <w:snapToGrid w:val="0"/>
              <w:jc w:val="center"/>
              <w:rPr>
                <w:sz w:val="20"/>
                <w:szCs w:val="20"/>
              </w:rPr>
            </w:pPr>
            <w:r w:rsidRPr="00D52134">
              <w:rPr>
                <w:sz w:val="20"/>
                <w:szCs w:val="20"/>
              </w:rPr>
              <w:t>4</w:t>
            </w:r>
          </w:p>
        </w:tc>
      </w:tr>
      <w:tr w:rsidR="00347A2C" w:rsidRPr="00D52134" w:rsidTr="00900057">
        <w:tc>
          <w:tcPr>
            <w:tcW w:w="766" w:type="dxa"/>
          </w:tcPr>
          <w:p w:rsidR="00347A2C" w:rsidRPr="00D52134" w:rsidRDefault="00347A2C" w:rsidP="00347A2C">
            <w:pPr>
              <w:suppressAutoHyphens/>
              <w:snapToGrid w:val="0"/>
              <w:spacing w:before="0" w:beforeAutospacing="0" w:after="0" w:afterAutospacing="0"/>
              <w:rPr>
                <w:sz w:val="20"/>
                <w:szCs w:val="20"/>
              </w:rPr>
            </w:pPr>
            <w:r w:rsidRPr="00D52134">
              <w:rPr>
                <w:sz w:val="20"/>
                <w:szCs w:val="20"/>
              </w:rPr>
              <w:t>1.2.2</w:t>
            </w:r>
          </w:p>
        </w:tc>
        <w:tc>
          <w:tcPr>
            <w:tcW w:w="4742" w:type="dxa"/>
          </w:tcPr>
          <w:p w:rsidR="00347A2C" w:rsidRPr="00D52134" w:rsidRDefault="00347A2C" w:rsidP="00347A2C">
            <w:pPr>
              <w:suppressAutoHyphens/>
              <w:snapToGrid w:val="0"/>
              <w:spacing w:before="0" w:beforeAutospacing="0" w:after="0" w:afterAutospacing="0"/>
              <w:rPr>
                <w:sz w:val="20"/>
                <w:szCs w:val="20"/>
              </w:rPr>
            </w:pPr>
            <w:r w:rsidRPr="00D52134">
              <w:rPr>
                <w:sz w:val="20"/>
                <w:szCs w:val="20"/>
              </w:rPr>
              <w:t>занятия семинарского типа: лабораторные работы  (лабораторные практикумы)</w:t>
            </w:r>
          </w:p>
        </w:tc>
        <w:tc>
          <w:tcPr>
            <w:tcW w:w="1069" w:type="dxa"/>
          </w:tcPr>
          <w:p w:rsidR="00347A2C" w:rsidRPr="00D52134" w:rsidRDefault="00347A2C" w:rsidP="00347A2C">
            <w:pPr>
              <w:suppressAutoHyphens/>
              <w:snapToGrid w:val="0"/>
              <w:spacing w:before="0" w:beforeAutospacing="0" w:after="0" w:afterAutospacing="0"/>
              <w:jc w:val="center"/>
              <w:rPr>
                <w:sz w:val="20"/>
                <w:szCs w:val="20"/>
              </w:rPr>
            </w:pPr>
          </w:p>
        </w:tc>
        <w:tc>
          <w:tcPr>
            <w:tcW w:w="1070" w:type="dxa"/>
          </w:tcPr>
          <w:p w:rsidR="00347A2C" w:rsidRPr="00D52134" w:rsidRDefault="00347A2C" w:rsidP="00347A2C">
            <w:pPr>
              <w:pStyle w:val="afffd"/>
              <w:snapToGrid w:val="0"/>
              <w:jc w:val="center"/>
              <w:rPr>
                <w:sz w:val="20"/>
                <w:szCs w:val="20"/>
              </w:rPr>
            </w:pPr>
          </w:p>
        </w:tc>
        <w:tc>
          <w:tcPr>
            <w:tcW w:w="1069" w:type="dxa"/>
          </w:tcPr>
          <w:p w:rsidR="00347A2C" w:rsidRPr="00D52134" w:rsidRDefault="00347A2C" w:rsidP="00347A2C">
            <w:pPr>
              <w:pStyle w:val="afffd"/>
              <w:snapToGrid w:val="0"/>
              <w:jc w:val="center"/>
              <w:rPr>
                <w:sz w:val="20"/>
                <w:szCs w:val="20"/>
              </w:rPr>
            </w:pPr>
          </w:p>
        </w:tc>
        <w:tc>
          <w:tcPr>
            <w:tcW w:w="1070" w:type="dxa"/>
          </w:tcPr>
          <w:p w:rsidR="00347A2C" w:rsidRPr="00D52134" w:rsidRDefault="00347A2C" w:rsidP="00347A2C">
            <w:pPr>
              <w:pStyle w:val="afffd"/>
              <w:snapToGrid w:val="0"/>
              <w:jc w:val="center"/>
              <w:rPr>
                <w:sz w:val="20"/>
                <w:szCs w:val="20"/>
              </w:rPr>
            </w:pPr>
          </w:p>
        </w:tc>
      </w:tr>
      <w:tr w:rsidR="00347A2C" w:rsidRPr="00D52134" w:rsidTr="00900057">
        <w:tc>
          <w:tcPr>
            <w:tcW w:w="766" w:type="dxa"/>
          </w:tcPr>
          <w:p w:rsidR="00347A2C" w:rsidRPr="00D52134" w:rsidRDefault="00347A2C" w:rsidP="00347A2C">
            <w:pPr>
              <w:suppressAutoHyphens/>
              <w:snapToGrid w:val="0"/>
              <w:spacing w:before="0" w:beforeAutospacing="0" w:after="0" w:afterAutospacing="0"/>
              <w:rPr>
                <w:sz w:val="20"/>
                <w:szCs w:val="20"/>
              </w:rPr>
            </w:pPr>
            <w:r w:rsidRPr="00D52134">
              <w:rPr>
                <w:sz w:val="20"/>
                <w:szCs w:val="20"/>
              </w:rPr>
              <w:t>1.2.3</w:t>
            </w:r>
          </w:p>
        </w:tc>
        <w:tc>
          <w:tcPr>
            <w:tcW w:w="4742" w:type="dxa"/>
          </w:tcPr>
          <w:p w:rsidR="00347A2C" w:rsidRPr="00D52134" w:rsidRDefault="00347A2C" w:rsidP="00347A2C">
            <w:pPr>
              <w:suppressAutoHyphens/>
              <w:snapToGrid w:val="0"/>
              <w:spacing w:before="0" w:beforeAutospacing="0" w:after="0" w:afterAutospacing="0"/>
              <w:rPr>
                <w:sz w:val="20"/>
                <w:szCs w:val="20"/>
              </w:rPr>
            </w:pPr>
            <w:r w:rsidRPr="00D52134">
              <w:rPr>
                <w:sz w:val="20"/>
                <w:szCs w:val="20"/>
              </w:rPr>
              <w:t xml:space="preserve">курсовое проектирование (выполнение курсовой работы) </w:t>
            </w:r>
          </w:p>
        </w:tc>
        <w:tc>
          <w:tcPr>
            <w:tcW w:w="1069" w:type="dxa"/>
          </w:tcPr>
          <w:p w:rsidR="00347A2C" w:rsidRPr="00D52134" w:rsidRDefault="00347A2C" w:rsidP="00347A2C">
            <w:pPr>
              <w:pStyle w:val="afffd"/>
              <w:snapToGrid w:val="0"/>
              <w:jc w:val="center"/>
              <w:rPr>
                <w:sz w:val="20"/>
                <w:szCs w:val="20"/>
              </w:rPr>
            </w:pPr>
          </w:p>
        </w:tc>
        <w:tc>
          <w:tcPr>
            <w:tcW w:w="1070" w:type="dxa"/>
          </w:tcPr>
          <w:p w:rsidR="00347A2C" w:rsidRPr="00D52134" w:rsidRDefault="00347A2C" w:rsidP="00347A2C">
            <w:pPr>
              <w:suppressAutoHyphens/>
              <w:snapToGrid w:val="0"/>
              <w:spacing w:before="0" w:beforeAutospacing="0" w:after="0" w:afterAutospacing="0"/>
              <w:jc w:val="center"/>
              <w:rPr>
                <w:sz w:val="20"/>
                <w:szCs w:val="20"/>
              </w:rPr>
            </w:pPr>
          </w:p>
        </w:tc>
        <w:tc>
          <w:tcPr>
            <w:tcW w:w="1069" w:type="dxa"/>
          </w:tcPr>
          <w:p w:rsidR="00347A2C" w:rsidRPr="00D52134" w:rsidRDefault="00347A2C" w:rsidP="00347A2C">
            <w:pPr>
              <w:suppressAutoHyphens/>
              <w:snapToGrid w:val="0"/>
              <w:spacing w:before="0" w:beforeAutospacing="0" w:after="0" w:afterAutospacing="0"/>
              <w:jc w:val="center"/>
              <w:rPr>
                <w:sz w:val="20"/>
                <w:szCs w:val="20"/>
              </w:rPr>
            </w:pPr>
          </w:p>
        </w:tc>
        <w:tc>
          <w:tcPr>
            <w:tcW w:w="1070" w:type="dxa"/>
          </w:tcPr>
          <w:p w:rsidR="00347A2C" w:rsidRPr="00D52134" w:rsidRDefault="00347A2C" w:rsidP="00347A2C">
            <w:pPr>
              <w:suppressAutoHyphens/>
              <w:snapToGrid w:val="0"/>
              <w:spacing w:before="0" w:beforeAutospacing="0" w:after="0" w:afterAutospacing="0"/>
              <w:jc w:val="center"/>
              <w:rPr>
                <w:sz w:val="20"/>
                <w:szCs w:val="20"/>
              </w:rPr>
            </w:pPr>
          </w:p>
        </w:tc>
      </w:tr>
      <w:tr w:rsidR="00347A2C" w:rsidRPr="00D52134" w:rsidTr="00900057">
        <w:tc>
          <w:tcPr>
            <w:tcW w:w="766" w:type="dxa"/>
          </w:tcPr>
          <w:p w:rsidR="00347A2C" w:rsidRPr="00D52134" w:rsidRDefault="00347A2C" w:rsidP="00347A2C">
            <w:pPr>
              <w:suppressAutoHyphens/>
              <w:snapToGrid w:val="0"/>
              <w:spacing w:before="0" w:beforeAutospacing="0" w:after="0" w:afterAutospacing="0"/>
              <w:rPr>
                <w:sz w:val="20"/>
                <w:szCs w:val="20"/>
              </w:rPr>
            </w:pPr>
            <w:r w:rsidRPr="00D52134">
              <w:rPr>
                <w:sz w:val="20"/>
                <w:szCs w:val="20"/>
              </w:rPr>
              <w:t>1.3</w:t>
            </w:r>
          </w:p>
        </w:tc>
        <w:tc>
          <w:tcPr>
            <w:tcW w:w="4742" w:type="dxa"/>
          </w:tcPr>
          <w:p w:rsidR="00347A2C" w:rsidRPr="00D52134" w:rsidRDefault="00347A2C" w:rsidP="00347A2C">
            <w:pPr>
              <w:suppressAutoHyphens/>
              <w:snapToGrid w:val="0"/>
              <w:spacing w:before="0" w:beforeAutospacing="0" w:after="0" w:afterAutospacing="0"/>
              <w:rPr>
                <w:sz w:val="20"/>
                <w:szCs w:val="20"/>
              </w:rPr>
            </w:pPr>
            <w:r w:rsidRPr="00D52134">
              <w:rPr>
                <w:sz w:val="20"/>
                <w:szCs w:val="20"/>
              </w:rPr>
              <w:t>контроль промежуточной аттестации и оценивание ее результатов, в том числе:</w:t>
            </w:r>
          </w:p>
        </w:tc>
        <w:tc>
          <w:tcPr>
            <w:tcW w:w="1069" w:type="dxa"/>
          </w:tcPr>
          <w:p w:rsidR="00347A2C" w:rsidRPr="00D52134" w:rsidRDefault="00347A2C" w:rsidP="00347A2C">
            <w:pPr>
              <w:pStyle w:val="afffd"/>
              <w:snapToGrid w:val="0"/>
              <w:jc w:val="center"/>
              <w:rPr>
                <w:sz w:val="20"/>
                <w:szCs w:val="20"/>
              </w:rPr>
            </w:pPr>
          </w:p>
        </w:tc>
        <w:tc>
          <w:tcPr>
            <w:tcW w:w="1070" w:type="dxa"/>
          </w:tcPr>
          <w:p w:rsidR="00347A2C" w:rsidRPr="00D52134" w:rsidRDefault="00347A2C" w:rsidP="00347A2C">
            <w:pPr>
              <w:suppressAutoHyphens/>
              <w:snapToGrid w:val="0"/>
              <w:spacing w:before="0" w:beforeAutospacing="0" w:after="0" w:afterAutospacing="0"/>
              <w:jc w:val="center"/>
              <w:rPr>
                <w:sz w:val="20"/>
                <w:szCs w:val="20"/>
              </w:rPr>
            </w:pPr>
          </w:p>
        </w:tc>
        <w:tc>
          <w:tcPr>
            <w:tcW w:w="1069" w:type="dxa"/>
          </w:tcPr>
          <w:p w:rsidR="00347A2C" w:rsidRPr="00D52134" w:rsidRDefault="00347A2C" w:rsidP="00347A2C">
            <w:pPr>
              <w:suppressAutoHyphens/>
              <w:snapToGrid w:val="0"/>
              <w:spacing w:before="0" w:beforeAutospacing="0" w:after="0" w:afterAutospacing="0"/>
              <w:jc w:val="center"/>
              <w:rPr>
                <w:sz w:val="20"/>
                <w:szCs w:val="20"/>
              </w:rPr>
            </w:pPr>
            <w:r w:rsidRPr="00D52134">
              <w:rPr>
                <w:sz w:val="20"/>
                <w:szCs w:val="20"/>
              </w:rPr>
              <w:t>2,2</w:t>
            </w:r>
          </w:p>
        </w:tc>
        <w:tc>
          <w:tcPr>
            <w:tcW w:w="1070" w:type="dxa"/>
          </w:tcPr>
          <w:p w:rsidR="00347A2C" w:rsidRPr="00D52134" w:rsidRDefault="00347A2C" w:rsidP="00347A2C">
            <w:pPr>
              <w:suppressAutoHyphens/>
              <w:snapToGrid w:val="0"/>
              <w:spacing w:before="0" w:beforeAutospacing="0" w:after="0" w:afterAutospacing="0"/>
              <w:jc w:val="center"/>
              <w:rPr>
                <w:sz w:val="20"/>
                <w:szCs w:val="20"/>
              </w:rPr>
            </w:pPr>
          </w:p>
        </w:tc>
      </w:tr>
      <w:tr w:rsidR="00347A2C" w:rsidRPr="00D52134" w:rsidTr="00900057">
        <w:tc>
          <w:tcPr>
            <w:tcW w:w="766" w:type="dxa"/>
          </w:tcPr>
          <w:p w:rsidR="00347A2C" w:rsidRPr="00D52134" w:rsidRDefault="00347A2C" w:rsidP="00347A2C">
            <w:pPr>
              <w:suppressAutoHyphens/>
              <w:snapToGrid w:val="0"/>
              <w:spacing w:before="0" w:beforeAutospacing="0" w:after="0" w:afterAutospacing="0"/>
              <w:rPr>
                <w:sz w:val="20"/>
                <w:szCs w:val="20"/>
              </w:rPr>
            </w:pPr>
            <w:r w:rsidRPr="00D52134">
              <w:rPr>
                <w:sz w:val="20"/>
                <w:szCs w:val="20"/>
              </w:rPr>
              <w:t>1.3.1</w:t>
            </w:r>
          </w:p>
        </w:tc>
        <w:tc>
          <w:tcPr>
            <w:tcW w:w="4742" w:type="dxa"/>
          </w:tcPr>
          <w:p w:rsidR="00347A2C" w:rsidRPr="00D52134" w:rsidRDefault="00347A2C" w:rsidP="00347A2C">
            <w:pPr>
              <w:suppressAutoHyphens/>
              <w:snapToGrid w:val="0"/>
              <w:spacing w:before="0" w:beforeAutospacing="0" w:after="0" w:afterAutospacing="0"/>
              <w:rPr>
                <w:sz w:val="20"/>
                <w:szCs w:val="20"/>
              </w:rPr>
            </w:pPr>
            <w:r w:rsidRPr="00D52134">
              <w:rPr>
                <w:sz w:val="20"/>
                <w:szCs w:val="20"/>
              </w:rPr>
              <w:t xml:space="preserve">консультации групповые </w:t>
            </w:r>
          </w:p>
        </w:tc>
        <w:tc>
          <w:tcPr>
            <w:tcW w:w="1069" w:type="dxa"/>
          </w:tcPr>
          <w:p w:rsidR="00347A2C" w:rsidRPr="00D52134" w:rsidRDefault="00347A2C" w:rsidP="00347A2C">
            <w:pPr>
              <w:suppressAutoHyphens/>
              <w:snapToGrid w:val="0"/>
              <w:spacing w:before="0" w:beforeAutospacing="0" w:after="0" w:afterAutospacing="0"/>
              <w:jc w:val="center"/>
              <w:rPr>
                <w:sz w:val="20"/>
                <w:szCs w:val="20"/>
              </w:rPr>
            </w:pPr>
          </w:p>
        </w:tc>
        <w:tc>
          <w:tcPr>
            <w:tcW w:w="1070" w:type="dxa"/>
          </w:tcPr>
          <w:p w:rsidR="00347A2C" w:rsidRPr="00D52134" w:rsidRDefault="00347A2C" w:rsidP="00347A2C">
            <w:pPr>
              <w:suppressAutoHyphens/>
              <w:snapToGrid w:val="0"/>
              <w:spacing w:before="0" w:beforeAutospacing="0" w:after="0" w:afterAutospacing="0"/>
              <w:jc w:val="center"/>
              <w:rPr>
                <w:sz w:val="20"/>
                <w:szCs w:val="20"/>
              </w:rPr>
            </w:pPr>
          </w:p>
        </w:tc>
        <w:tc>
          <w:tcPr>
            <w:tcW w:w="1069" w:type="dxa"/>
          </w:tcPr>
          <w:p w:rsidR="00347A2C" w:rsidRPr="00D52134" w:rsidRDefault="00347A2C" w:rsidP="00347A2C">
            <w:pPr>
              <w:suppressAutoHyphens/>
              <w:snapToGrid w:val="0"/>
              <w:spacing w:before="0" w:beforeAutospacing="0" w:after="0" w:afterAutospacing="0"/>
              <w:jc w:val="center"/>
              <w:rPr>
                <w:sz w:val="20"/>
                <w:szCs w:val="20"/>
              </w:rPr>
            </w:pPr>
          </w:p>
        </w:tc>
        <w:tc>
          <w:tcPr>
            <w:tcW w:w="1070" w:type="dxa"/>
          </w:tcPr>
          <w:p w:rsidR="00347A2C" w:rsidRPr="00D52134" w:rsidRDefault="00347A2C" w:rsidP="00347A2C">
            <w:pPr>
              <w:suppressAutoHyphens/>
              <w:snapToGrid w:val="0"/>
              <w:spacing w:before="0" w:beforeAutospacing="0" w:after="0" w:afterAutospacing="0"/>
              <w:jc w:val="center"/>
              <w:rPr>
                <w:sz w:val="20"/>
                <w:szCs w:val="20"/>
              </w:rPr>
            </w:pPr>
            <w:r w:rsidRPr="00D52134">
              <w:rPr>
                <w:sz w:val="20"/>
                <w:szCs w:val="20"/>
              </w:rPr>
              <w:t>2</w:t>
            </w:r>
          </w:p>
        </w:tc>
      </w:tr>
      <w:tr w:rsidR="00347A2C" w:rsidRPr="00D52134" w:rsidTr="00900057">
        <w:tc>
          <w:tcPr>
            <w:tcW w:w="766" w:type="dxa"/>
          </w:tcPr>
          <w:p w:rsidR="00347A2C" w:rsidRPr="00D52134" w:rsidRDefault="00347A2C" w:rsidP="00347A2C">
            <w:pPr>
              <w:suppressAutoHyphens/>
              <w:snapToGrid w:val="0"/>
              <w:spacing w:before="0" w:beforeAutospacing="0" w:after="0" w:afterAutospacing="0"/>
              <w:rPr>
                <w:sz w:val="20"/>
                <w:szCs w:val="20"/>
              </w:rPr>
            </w:pPr>
            <w:r w:rsidRPr="00D52134">
              <w:rPr>
                <w:sz w:val="20"/>
                <w:szCs w:val="20"/>
              </w:rPr>
              <w:t>1.3.2</w:t>
            </w:r>
          </w:p>
        </w:tc>
        <w:tc>
          <w:tcPr>
            <w:tcW w:w="4742" w:type="dxa"/>
          </w:tcPr>
          <w:p w:rsidR="00347A2C" w:rsidRPr="00D52134" w:rsidRDefault="00347A2C" w:rsidP="00347A2C">
            <w:pPr>
              <w:suppressAutoHyphens/>
              <w:snapToGrid w:val="0"/>
              <w:spacing w:before="0" w:beforeAutospacing="0" w:after="0" w:afterAutospacing="0"/>
              <w:rPr>
                <w:sz w:val="20"/>
                <w:szCs w:val="20"/>
              </w:rPr>
            </w:pPr>
            <w:r w:rsidRPr="00D52134">
              <w:rPr>
                <w:sz w:val="20"/>
                <w:szCs w:val="20"/>
              </w:rPr>
              <w:t xml:space="preserve">прохождение промежуточной аттестации </w:t>
            </w:r>
          </w:p>
        </w:tc>
        <w:tc>
          <w:tcPr>
            <w:tcW w:w="1069" w:type="dxa"/>
          </w:tcPr>
          <w:p w:rsidR="00347A2C" w:rsidRPr="00D52134" w:rsidRDefault="00347A2C" w:rsidP="00347A2C">
            <w:pPr>
              <w:suppressAutoHyphens/>
              <w:snapToGrid w:val="0"/>
              <w:spacing w:before="0" w:beforeAutospacing="0" w:after="0" w:afterAutospacing="0"/>
              <w:jc w:val="center"/>
              <w:rPr>
                <w:sz w:val="20"/>
                <w:szCs w:val="20"/>
              </w:rPr>
            </w:pPr>
          </w:p>
        </w:tc>
        <w:tc>
          <w:tcPr>
            <w:tcW w:w="1070" w:type="dxa"/>
          </w:tcPr>
          <w:p w:rsidR="00347A2C" w:rsidRPr="00D52134" w:rsidRDefault="00347A2C" w:rsidP="00347A2C">
            <w:pPr>
              <w:suppressAutoHyphens/>
              <w:snapToGrid w:val="0"/>
              <w:spacing w:before="0" w:beforeAutospacing="0" w:after="0" w:afterAutospacing="0"/>
              <w:jc w:val="center"/>
              <w:rPr>
                <w:sz w:val="20"/>
                <w:szCs w:val="20"/>
              </w:rPr>
            </w:pPr>
          </w:p>
        </w:tc>
        <w:tc>
          <w:tcPr>
            <w:tcW w:w="1069" w:type="dxa"/>
          </w:tcPr>
          <w:p w:rsidR="00347A2C" w:rsidRPr="00D52134" w:rsidRDefault="00347A2C" w:rsidP="00347A2C">
            <w:pPr>
              <w:suppressAutoHyphens/>
              <w:snapToGrid w:val="0"/>
              <w:spacing w:before="0" w:beforeAutospacing="0" w:after="0" w:afterAutospacing="0"/>
              <w:jc w:val="center"/>
              <w:rPr>
                <w:sz w:val="20"/>
                <w:szCs w:val="20"/>
              </w:rPr>
            </w:pPr>
          </w:p>
        </w:tc>
        <w:tc>
          <w:tcPr>
            <w:tcW w:w="1070" w:type="dxa"/>
          </w:tcPr>
          <w:p w:rsidR="00347A2C" w:rsidRPr="00D52134" w:rsidRDefault="00347A2C" w:rsidP="00347A2C">
            <w:pPr>
              <w:suppressAutoHyphens/>
              <w:snapToGrid w:val="0"/>
              <w:spacing w:before="0" w:beforeAutospacing="0" w:after="0" w:afterAutospacing="0"/>
              <w:jc w:val="center"/>
              <w:rPr>
                <w:sz w:val="20"/>
                <w:szCs w:val="20"/>
              </w:rPr>
            </w:pPr>
            <w:r w:rsidRPr="00D52134">
              <w:rPr>
                <w:sz w:val="20"/>
                <w:szCs w:val="20"/>
              </w:rPr>
              <w:t>0,2</w:t>
            </w:r>
          </w:p>
        </w:tc>
      </w:tr>
      <w:tr w:rsidR="00347A2C" w:rsidRPr="00D52134" w:rsidTr="00900057">
        <w:tc>
          <w:tcPr>
            <w:tcW w:w="766" w:type="dxa"/>
          </w:tcPr>
          <w:p w:rsidR="00347A2C" w:rsidRPr="00D52134" w:rsidRDefault="00347A2C" w:rsidP="00347A2C">
            <w:pPr>
              <w:suppressAutoHyphens/>
              <w:snapToGrid w:val="0"/>
              <w:spacing w:before="0" w:beforeAutospacing="0" w:after="0" w:afterAutospacing="0"/>
              <w:rPr>
                <w:sz w:val="20"/>
                <w:szCs w:val="20"/>
              </w:rPr>
            </w:pPr>
            <w:r w:rsidRPr="00D52134">
              <w:rPr>
                <w:b/>
                <w:sz w:val="20"/>
                <w:szCs w:val="20"/>
              </w:rPr>
              <w:t>2</w:t>
            </w:r>
          </w:p>
        </w:tc>
        <w:tc>
          <w:tcPr>
            <w:tcW w:w="4742" w:type="dxa"/>
          </w:tcPr>
          <w:p w:rsidR="00347A2C" w:rsidRPr="00D52134" w:rsidRDefault="00347A2C" w:rsidP="00347A2C">
            <w:pPr>
              <w:suppressAutoHyphens/>
              <w:snapToGrid w:val="0"/>
              <w:spacing w:before="0" w:beforeAutospacing="0" w:after="0" w:afterAutospacing="0"/>
              <w:rPr>
                <w:sz w:val="20"/>
                <w:szCs w:val="20"/>
              </w:rPr>
            </w:pPr>
            <w:r w:rsidRPr="00D52134">
              <w:rPr>
                <w:b/>
                <w:sz w:val="20"/>
                <w:szCs w:val="20"/>
              </w:rPr>
              <w:t>Самостоятельная работа (всего)</w:t>
            </w:r>
          </w:p>
        </w:tc>
        <w:tc>
          <w:tcPr>
            <w:tcW w:w="1069" w:type="dxa"/>
          </w:tcPr>
          <w:p w:rsidR="00347A2C" w:rsidRPr="00D52134" w:rsidRDefault="00347A2C" w:rsidP="00347A2C">
            <w:pPr>
              <w:suppressAutoHyphens/>
              <w:snapToGrid w:val="0"/>
              <w:spacing w:before="0" w:beforeAutospacing="0" w:after="0" w:afterAutospacing="0"/>
              <w:jc w:val="center"/>
              <w:rPr>
                <w:sz w:val="20"/>
                <w:szCs w:val="20"/>
              </w:rPr>
            </w:pPr>
          </w:p>
        </w:tc>
        <w:tc>
          <w:tcPr>
            <w:tcW w:w="1070" w:type="dxa"/>
          </w:tcPr>
          <w:p w:rsidR="00347A2C" w:rsidRPr="00D52134" w:rsidRDefault="00347A2C" w:rsidP="00347A2C">
            <w:pPr>
              <w:suppressAutoHyphens/>
              <w:snapToGrid w:val="0"/>
              <w:spacing w:before="0" w:beforeAutospacing="0" w:after="0" w:afterAutospacing="0"/>
              <w:jc w:val="center"/>
              <w:rPr>
                <w:sz w:val="20"/>
                <w:szCs w:val="20"/>
              </w:rPr>
            </w:pPr>
          </w:p>
        </w:tc>
        <w:tc>
          <w:tcPr>
            <w:tcW w:w="1069" w:type="dxa"/>
          </w:tcPr>
          <w:p w:rsidR="00347A2C" w:rsidRPr="00D52134" w:rsidRDefault="00347A2C" w:rsidP="00347A2C">
            <w:pPr>
              <w:suppressAutoHyphens/>
              <w:snapToGrid w:val="0"/>
              <w:spacing w:before="0" w:beforeAutospacing="0" w:after="0" w:afterAutospacing="0"/>
              <w:jc w:val="center"/>
              <w:rPr>
                <w:sz w:val="20"/>
                <w:szCs w:val="20"/>
              </w:rPr>
            </w:pPr>
            <w:r w:rsidRPr="00D52134">
              <w:rPr>
                <w:b/>
                <w:sz w:val="20"/>
                <w:szCs w:val="20"/>
              </w:rPr>
              <w:t>62</w:t>
            </w:r>
          </w:p>
        </w:tc>
        <w:tc>
          <w:tcPr>
            <w:tcW w:w="1070" w:type="dxa"/>
          </w:tcPr>
          <w:p w:rsidR="00347A2C" w:rsidRPr="00D52134" w:rsidRDefault="00347A2C" w:rsidP="00347A2C">
            <w:pPr>
              <w:suppressAutoHyphens/>
              <w:snapToGrid w:val="0"/>
              <w:spacing w:before="0" w:beforeAutospacing="0" w:after="0" w:afterAutospacing="0"/>
              <w:jc w:val="center"/>
              <w:rPr>
                <w:sz w:val="20"/>
                <w:szCs w:val="20"/>
              </w:rPr>
            </w:pPr>
          </w:p>
        </w:tc>
      </w:tr>
      <w:tr w:rsidR="00347A2C" w:rsidRPr="00D52134" w:rsidTr="00900057">
        <w:tc>
          <w:tcPr>
            <w:tcW w:w="766" w:type="dxa"/>
          </w:tcPr>
          <w:p w:rsidR="00347A2C" w:rsidRPr="00D52134" w:rsidRDefault="00347A2C" w:rsidP="00347A2C">
            <w:pPr>
              <w:tabs>
                <w:tab w:val="center" w:pos="4677"/>
                <w:tab w:val="right" w:pos="9355"/>
              </w:tabs>
              <w:suppressAutoHyphens/>
              <w:spacing w:before="0" w:beforeAutospacing="0" w:after="0" w:afterAutospacing="0"/>
              <w:rPr>
                <w:b/>
                <w:sz w:val="20"/>
                <w:szCs w:val="20"/>
              </w:rPr>
            </w:pPr>
            <w:r w:rsidRPr="00D52134">
              <w:rPr>
                <w:sz w:val="20"/>
                <w:szCs w:val="20"/>
              </w:rPr>
              <w:t>2.1</w:t>
            </w:r>
          </w:p>
        </w:tc>
        <w:tc>
          <w:tcPr>
            <w:tcW w:w="4742" w:type="dxa"/>
          </w:tcPr>
          <w:p w:rsidR="00347A2C" w:rsidRPr="00D52134" w:rsidRDefault="00347A2C" w:rsidP="00347A2C">
            <w:pPr>
              <w:tabs>
                <w:tab w:val="center" w:pos="4677"/>
                <w:tab w:val="right" w:pos="9355"/>
              </w:tabs>
              <w:suppressAutoHyphens/>
              <w:spacing w:before="0" w:beforeAutospacing="0" w:after="0" w:afterAutospacing="0"/>
              <w:rPr>
                <w:sz w:val="20"/>
                <w:szCs w:val="20"/>
              </w:rPr>
            </w:pPr>
            <w:r w:rsidRPr="00A963A1">
              <w:rPr>
                <w:sz w:val="20"/>
                <w:szCs w:val="20"/>
              </w:rPr>
              <w:t xml:space="preserve">работа в электронной информационно-образовательной среде с образовательными ресурсами учебной библиотеки, </w:t>
            </w:r>
            <w:r w:rsidRPr="001E77F8">
              <w:rPr>
                <w:sz w:val="20"/>
                <w:szCs w:val="20"/>
              </w:rPr>
              <w:t>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w:t>
            </w:r>
            <w:r w:rsidRPr="00A963A1">
              <w:rPr>
                <w:sz w:val="20"/>
                <w:szCs w:val="20"/>
              </w:rPr>
              <w:t xml:space="preserve"> работ)</w:t>
            </w:r>
          </w:p>
        </w:tc>
        <w:tc>
          <w:tcPr>
            <w:tcW w:w="1069" w:type="dxa"/>
          </w:tcPr>
          <w:p w:rsidR="00347A2C" w:rsidRPr="00D52134" w:rsidRDefault="00347A2C" w:rsidP="00347A2C">
            <w:pPr>
              <w:suppressAutoHyphens/>
              <w:snapToGrid w:val="0"/>
              <w:spacing w:before="0" w:beforeAutospacing="0" w:after="0" w:afterAutospacing="0"/>
              <w:jc w:val="center"/>
              <w:rPr>
                <w:b/>
                <w:sz w:val="20"/>
                <w:szCs w:val="20"/>
              </w:rPr>
            </w:pPr>
          </w:p>
        </w:tc>
        <w:tc>
          <w:tcPr>
            <w:tcW w:w="1070" w:type="dxa"/>
          </w:tcPr>
          <w:p w:rsidR="00347A2C" w:rsidRPr="00D52134" w:rsidRDefault="00347A2C" w:rsidP="00347A2C">
            <w:pPr>
              <w:pStyle w:val="afffd"/>
              <w:snapToGrid w:val="0"/>
              <w:jc w:val="center"/>
              <w:rPr>
                <w:b/>
                <w:sz w:val="20"/>
                <w:szCs w:val="20"/>
              </w:rPr>
            </w:pPr>
          </w:p>
        </w:tc>
        <w:tc>
          <w:tcPr>
            <w:tcW w:w="1069" w:type="dxa"/>
          </w:tcPr>
          <w:p w:rsidR="00347A2C" w:rsidRPr="00D52134" w:rsidRDefault="00347A2C" w:rsidP="00347A2C">
            <w:pPr>
              <w:pStyle w:val="afffd"/>
              <w:snapToGrid w:val="0"/>
              <w:jc w:val="center"/>
              <w:rPr>
                <w:sz w:val="20"/>
                <w:szCs w:val="20"/>
              </w:rPr>
            </w:pPr>
          </w:p>
          <w:p w:rsidR="00347A2C" w:rsidRPr="00D52134" w:rsidRDefault="00347A2C" w:rsidP="00347A2C">
            <w:pPr>
              <w:pStyle w:val="afffd"/>
              <w:snapToGrid w:val="0"/>
              <w:jc w:val="center"/>
              <w:rPr>
                <w:sz w:val="20"/>
                <w:szCs w:val="20"/>
              </w:rPr>
            </w:pPr>
          </w:p>
          <w:p w:rsidR="00347A2C" w:rsidRPr="00D52134" w:rsidRDefault="00347A2C" w:rsidP="00347A2C">
            <w:pPr>
              <w:pStyle w:val="afffd"/>
              <w:snapToGrid w:val="0"/>
              <w:jc w:val="center"/>
              <w:rPr>
                <w:b/>
                <w:sz w:val="20"/>
                <w:szCs w:val="20"/>
              </w:rPr>
            </w:pPr>
            <w:r w:rsidRPr="00D52134">
              <w:rPr>
                <w:sz w:val="20"/>
                <w:szCs w:val="20"/>
              </w:rPr>
              <w:t>62</w:t>
            </w:r>
          </w:p>
        </w:tc>
        <w:tc>
          <w:tcPr>
            <w:tcW w:w="1070" w:type="dxa"/>
          </w:tcPr>
          <w:p w:rsidR="00347A2C" w:rsidRPr="00D52134" w:rsidRDefault="00347A2C" w:rsidP="00347A2C">
            <w:pPr>
              <w:pStyle w:val="afffd"/>
              <w:snapToGrid w:val="0"/>
              <w:jc w:val="center"/>
              <w:rPr>
                <w:b/>
                <w:sz w:val="20"/>
                <w:szCs w:val="20"/>
              </w:rPr>
            </w:pPr>
          </w:p>
        </w:tc>
      </w:tr>
      <w:tr w:rsidR="00347A2C" w:rsidRPr="00D52134" w:rsidTr="00900057">
        <w:tc>
          <w:tcPr>
            <w:tcW w:w="766" w:type="dxa"/>
          </w:tcPr>
          <w:p w:rsidR="00347A2C" w:rsidRPr="00D52134" w:rsidRDefault="00347A2C" w:rsidP="00347A2C">
            <w:pPr>
              <w:suppressAutoHyphens/>
              <w:spacing w:before="0" w:beforeAutospacing="0" w:after="0" w:afterAutospacing="0"/>
              <w:rPr>
                <w:sz w:val="20"/>
                <w:szCs w:val="20"/>
              </w:rPr>
            </w:pPr>
            <w:r w:rsidRPr="00D52134">
              <w:rPr>
                <w:sz w:val="20"/>
                <w:szCs w:val="20"/>
              </w:rPr>
              <w:t>2.2</w:t>
            </w:r>
          </w:p>
        </w:tc>
        <w:tc>
          <w:tcPr>
            <w:tcW w:w="4742" w:type="dxa"/>
          </w:tcPr>
          <w:p w:rsidR="00347A2C" w:rsidRPr="00D52134" w:rsidRDefault="00347A2C" w:rsidP="00347A2C">
            <w:pPr>
              <w:suppressAutoHyphens/>
              <w:spacing w:before="0" w:beforeAutospacing="0" w:after="0" w:afterAutospacing="0"/>
              <w:rPr>
                <w:sz w:val="20"/>
                <w:szCs w:val="20"/>
              </w:rPr>
            </w:pPr>
            <w:r w:rsidRPr="00D52134">
              <w:rPr>
                <w:sz w:val="20"/>
                <w:szCs w:val="20"/>
              </w:rPr>
              <w:t>самостоятельная работа при подготовке к промежуточной аттестации</w:t>
            </w:r>
          </w:p>
        </w:tc>
        <w:tc>
          <w:tcPr>
            <w:tcW w:w="1069" w:type="dxa"/>
          </w:tcPr>
          <w:p w:rsidR="00347A2C" w:rsidRPr="00D52134" w:rsidRDefault="00347A2C" w:rsidP="00347A2C">
            <w:pPr>
              <w:suppressAutoHyphens/>
              <w:snapToGrid w:val="0"/>
              <w:spacing w:before="0" w:beforeAutospacing="0" w:after="0" w:afterAutospacing="0"/>
              <w:jc w:val="center"/>
              <w:rPr>
                <w:sz w:val="20"/>
                <w:szCs w:val="20"/>
              </w:rPr>
            </w:pPr>
          </w:p>
        </w:tc>
        <w:tc>
          <w:tcPr>
            <w:tcW w:w="1070" w:type="dxa"/>
          </w:tcPr>
          <w:p w:rsidR="00347A2C" w:rsidRPr="00D52134" w:rsidRDefault="00347A2C" w:rsidP="00347A2C">
            <w:pPr>
              <w:pStyle w:val="afffd"/>
              <w:snapToGrid w:val="0"/>
              <w:jc w:val="center"/>
              <w:rPr>
                <w:sz w:val="20"/>
                <w:szCs w:val="20"/>
              </w:rPr>
            </w:pPr>
          </w:p>
        </w:tc>
        <w:tc>
          <w:tcPr>
            <w:tcW w:w="1069" w:type="dxa"/>
          </w:tcPr>
          <w:p w:rsidR="00347A2C" w:rsidRPr="00D52134" w:rsidRDefault="00347A2C" w:rsidP="00347A2C">
            <w:pPr>
              <w:pStyle w:val="afffd"/>
              <w:snapToGrid w:val="0"/>
              <w:jc w:val="center"/>
              <w:rPr>
                <w:sz w:val="20"/>
                <w:szCs w:val="20"/>
              </w:rPr>
            </w:pPr>
            <w:r w:rsidRPr="00D52134">
              <w:rPr>
                <w:b/>
                <w:sz w:val="20"/>
                <w:szCs w:val="20"/>
              </w:rPr>
              <w:t>1,8</w:t>
            </w:r>
          </w:p>
        </w:tc>
        <w:tc>
          <w:tcPr>
            <w:tcW w:w="1070" w:type="dxa"/>
          </w:tcPr>
          <w:p w:rsidR="00347A2C" w:rsidRPr="00D52134" w:rsidRDefault="00347A2C" w:rsidP="00347A2C">
            <w:pPr>
              <w:pStyle w:val="afffd"/>
              <w:snapToGrid w:val="0"/>
              <w:jc w:val="center"/>
              <w:rPr>
                <w:b/>
                <w:sz w:val="20"/>
                <w:szCs w:val="20"/>
              </w:rPr>
            </w:pPr>
          </w:p>
        </w:tc>
      </w:tr>
      <w:tr w:rsidR="00347A2C" w:rsidRPr="00D52134" w:rsidTr="00900057">
        <w:tc>
          <w:tcPr>
            <w:tcW w:w="766" w:type="dxa"/>
            <w:vMerge w:val="restart"/>
          </w:tcPr>
          <w:p w:rsidR="00347A2C" w:rsidRPr="00D52134" w:rsidRDefault="00347A2C" w:rsidP="00347A2C">
            <w:pPr>
              <w:suppressAutoHyphens/>
              <w:snapToGrid w:val="0"/>
              <w:spacing w:before="0" w:beforeAutospacing="0" w:after="0" w:afterAutospacing="0"/>
              <w:rPr>
                <w:b/>
                <w:sz w:val="20"/>
                <w:szCs w:val="20"/>
              </w:rPr>
            </w:pPr>
            <w:r w:rsidRPr="00D52134">
              <w:rPr>
                <w:b/>
                <w:sz w:val="20"/>
                <w:szCs w:val="20"/>
              </w:rPr>
              <w:t>3</w:t>
            </w:r>
          </w:p>
        </w:tc>
        <w:tc>
          <w:tcPr>
            <w:tcW w:w="4742" w:type="dxa"/>
            <w:vMerge w:val="restart"/>
          </w:tcPr>
          <w:p w:rsidR="00347A2C" w:rsidRPr="00D52134" w:rsidRDefault="00347A2C" w:rsidP="00347A2C">
            <w:pPr>
              <w:suppressAutoHyphens/>
              <w:snapToGrid w:val="0"/>
              <w:spacing w:before="0" w:beforeAutospacing="0" w:after="0" w:afterAutospacing="0"/>
              <w:rPr>
                <w:sz w:val="20"/>
                <w:szCs w:val="20"/>
              </w:rPr>
            </w:pPr>
            <w:r w:rsidRPr="00D52134">
              <w:rPr>
                <w:b/>
                <w:sz w:val="20"/>
                <w:szCs w:val="20"/>
              </w:rPr>
              <w:t>Общая трудоемкость</w:t>
            </w:r>
            <w:r w:rsidRPr="00D52134">
              <w:rPr>
                <w:sz w:val="20"/>
                <w:szCs w:val="20"/>
              </w:rPr>
              <w:t xml:space="preserve">                                   часы</w:t>
            </w:r>
          </w:p>
          <w:p w:rsidR="00347A2C" w:rsidRPr="00D52134" w:rsidRDefault="00347A2C" w:rsidP="00347A2C">
            <w:pPr>
              <w:suppressAutoHyphens/>
              <w:spacing w:before="0" w:beforeAutospacing="0" w:after="0" w:afterAutospacing="0"/>
              <w:rPr>
                <w:sz w:val="20"/>
                <w:szCs w:val="20"/>
              </w:rPr>
            </w:pPr>
            <w:r w:rsidRPr="00D52134">
              <w:rPr>
                <w:b/>
                <w:sz w:val="20"/>
                <w:szCs w:val="20"/>
              </w:rPr>
              <w:t>дисциплины</w:t>
            </w:r>
            <w:r w:rsidRPr="00D52134">
              <w:rPr>
                <w:sz w:val="20"/>
                <w:szCs w:val="20"/>
              </w:rPr>
              <w:t xml:space="preserve">                           зачетные единицы</w:t>
            </w:r>
          </w:p>
          <w:p w:rsidR="00347A2C" w:rsidRPr="00D52134" w:rsidRDefault="00347A2C" w:rsidP="00347A2C">
            <w:pPr>
              <w:suppressAutoHyphens/>
              <w:spacing w:before="0" w:beforeAutospacing="0" w:after="0" w:afterAutospacing="0"/>
              <w:rPr>
                <w:sz w:val="20"/>
                <w:szCs w:val="20"/>
              </w:rPr>
            </w:pPr>
            <w:r w:rsidRPr="00D52134">
              <w:rPr>
                <w:sz w:val="20"/>
                <w:szCs w:val="20"/>
              </w:rPr>
              <w:t>форма промежуточной аттестации</w:t>
            </w:r>
          </w:p>
        </w:tc>
        <w:tc>
          <w:tcPr>
            <w:tcW w:w="1069" w:type="dxa"/>
          </w:tcPr>
          <w:p w:rsidR="00347A2C" w:rsidRPr="00D52134" w:rsidRDefault="00347A2C" w:rsidP="00347A2C">
            <w:pPr>
              <w:suppressAutoHyphens/>
              <w:snapToGrid w:val="0"/>
              <w:spacing w:before="0" w:beforeAutospacing="0" w:after="0" w:afterAutospacing="0"/>
              <w:jc w:val="center"/>
              <w:rPr>
                <w:b/>
                <w:sz w:val="20"/>
                <w:szCs w:val="20"/>
              </w:rPr>
            </w:pPr>
          </w:p>
        </w:tc>
        <w:tc>
          <w:tcPr>
            <w:tcW w:w="1070" w:type="dxa"/>
          </w:tcPr>
          <w:p w:rsidR="00347A2C" w:rsidRPr="00D52134" w:rsidRDefault="00347A2C" w:rsidP="00347A2C">
            <w:pPr>
              <w:pStyle w:val="afffd"/>
              <w:snapToGrid w:val="0"/>
              <w:jc w:val="center"/>
              <w:rPr>
                <w:b/>
                <w:sz w:val="20"/>
                <w:szCs w:val="20"/>
              </w:rPr>
            </w:pPr>
          </w:p>
        </w:tc>
        <w:tc>
          <w:tcPr>
            <w:tcW w:w="1069" w:type="dxa"/>
          </w:tcPr>
          <w:p w:rsidR="00347A2C" w:rsidRPr="00D52134" w:rsidRDefault="00347A2C" w:rsidP="00347A2C">
            <w:pPr>
              <w:suppressAutoHyphens/>
              <w:snapToGrid w:val="0"/>
              <w:spacing w:before="0" w:beforeAutospacing="0" w:after="0" w:afterAutospacing="0"/>
              <w:jc w:val="center"/>
              <w:rPr>
                <w:b/>
                <w:sz w:val="20"/>
                <w:szCs w:val="20"/>
              </w:rPr>
            </w:pPr>
            <w:r w:rsidRPr="00D52134">
              <w:rPr>
                <w:b/>
                <w:sz w:val="20"/>
                <w:szCs w:val="20"/>
              </w:rPr>
              <w:t>72</w:t>
            </w:r>
          </w:p>
        </w:tc>
        <w:tc>
          <w:tcPr>
            <w:tcW w:w="1070" w:type="dxa"/>
          </w:tcPr>
          <w:p w:rsidR="00347A2C" w:rsidRPr="00D52134" w:rsidRDefault="00347A2C" w:rsidP="00347A2C">
            <w:pPr>
              <w:pStyle w:val="afffd"/>
              <w:snapToGrid w:val="0"/>
              <w:jc w:val="center"/>
              <w:rPr>
                <w:b/>
                <w:sz w:val="20"/>
                <w:szCs w:val="20"/>
              </w:rPr>
            </w:pPr>
          </w:p>
        </w:tc>
      </w:tr>
      <w:tr w:rsidR="00347A2C" w:rsidRPr="00D52134" w:rsidTr="00900057">
        <w:tc>
          <w:tcPr>
            <w:tcW w:w="766" w:type="dxa"/>
            <w:vMerge/>
          </w:tcPr>
          <w:p w:rsidR="00347A2C" w:rsidRPr="00D52134" w:rsidRDefault="00347A2C" w:rsidP="00347A2C">
            <w:pPr>
              <w:suppressAutoHyphens/>
              <w:snapToGrid w:val="0"/>
              <w:spacing w:before="0" w:beforeAutospacing="0" w:after="0" w:afterAutospacing="0"/>
              <w:rPr>
                <w:b/>
                <w:sz w:val="20"/>
                <w:szCs w:val="20"/>
              </w:rPr>
            </w:pPr>
          </w:p>
        </w:tc>
        <w:tc>
          <w:tcPr>
            <w:tcW w:w="4742" w:type="dxa"/>
            <w:vMerge/>
            <w:vAlign w:val="center"/>
          </w:tcPr>
          <w:p w:rsidR="00347A2C" w:rsidRPr="00D52134" w:rsidRDefault="00347A2C" w:rsidP="00347A2C">
            <w:pPr>
              <w:suppressAutoHyphens/>
              <w:spacing w:before="0" w:beforeAutospacing="0" w:after="0" w:afterAutospacing="0"/>
              <w:rPr>
                <w:sz w:val="20"/>
                <w:szCs w:val="20"/>
              </w:rPr>
            </w:pPr>
          </w:p>
        </w:tc>
        <w:tc>
          <w:tcPr>
            <w:tcW w:w="1069" w:type="dxa"/>
          </w:tcPr>
          <w:p w:rsidR="00347A2C" w:rsidRPr="00D52134" w:rsidRDefault="00347A2C" w:rsidP="00347A2C">
            <w:pPr>
              <w:suppressAutoHyphens/>
              <w:snapToGrid w:val="0"/>
              <w:spacing w:before="0" w:beforeAutospacing="0" w:after="0" w:afterAutospacing="0"/>
              <w:jc w:val="center"/>
              <w:rPr>
                <w:b/>
                <w:sz w:val="20"/>
                <w:szCs w:val="20"/>
              </w:rPr>
            </w:pPr>
          </w:p>
        </w:tc>
        <w:tc>
          <w:tcPr>
            <w:tcW w:w="1070" w:type="dxa"/>
          </w:tcPr>
          <w:p w:rsidR="00347A2C" w:rsidRPr="00D52134" w:rsidRDefault="00347A2C" w:rsidP="00347A2C">
            <w:pPr>
              <w:pStyle w:val="afffd"/>
              <w:snapToGrid w:val="0"/>
              <w:jc w:val="center"/>
              <w:rPr>
                <w:b/>
                <w:sz w:val="20"/>
                <w:szCs w:val="20"/>
              </w:rPr>
            </w:pPr>
          </w:p>
        </w:tc>
        <w:tc>
          <w:tcPr>
            <w:tcW w:w="1069" w:type="dxa"/>
          </w:tcPr>
          <w:p w:rsidR="00347A2C" w:rsidRPr="00D52134" w:rsidRDefault="00347A2C" w:rsidP="00347A2C">
            <w:pPr>
              <w:suppressAutoHyphens/>
              <w:snapToGrid w:val="0"/>
              <w:spacing w:before="0" w:beforeAutospacing="0" w:after="0" w:afterAutospacing="0"/>
              <w:jc w:val="center"/>
              <w:rPr>
                <w:b/>
                <w:sz w:val="20"/>
                <w:szCs w:val="20"/>
              </w:rPr>
            </w:pPr>
            <w:r w:rsidRPr="00D52134">
              <w:rPr>
                <w:sz w:val="20"/>
                <w:szCs w:val="20"/>
              </w:rPr>
              <w:t>2</w:t>
            </w:r>
          </w:p>
        </w:tc>
        <w:tc>
          <w:tcPr>
            <w:tcW w:w="1070" w:type="dxa"/>
          </w:tcPr>
          <w:p w:rsidR="00347A2C" w:rsidRPr="00D52134" w:rsidRDefault="00347A2C" w:rsidP="00347A2C">
            <w:pPr>
              <w:pStyle w:val="afffd"/>
              <w:snapToGrid w:val="0"/>
              <w:jc w:val="center"/>
              <w:rPr>
                <w:b/>
                <w:sz w:val="20"/>
                <w:szCs w:val="20"/>
              </w:rPr>
            </w:pPr>
          </w:p>
        </w:tc>
      </w:tr>
      <w:tr w:rsidR="00347A2C" w:rsidRPr="00D52134" w:rsidTr="00900057">
        <w:tc>
          <w:tcPr>
            <w:tcW w:w="766" w:type="dxa"/>
            <w:vMerge/>
          </w:tcPr>
          <w:p w:rsidR="00347A2C" w:rsidRPr="00D52134" w:rsidRDefault="00347A2C" w:rsidP="00347A2C">
            <w:pPr>
              <w:suppressAutoHyphens/>
              <w:snapToGrid w:val="0"/>
              <w:spacing w:before="0" w:beforeAutospacing="0" w:after="0" w:afterAutospacing="0"/>
              <w:rPr>
                <w:b/>
                <w:sz w:val="20"/>
                <w:szCs w:val="20"/>
              </w:rPr>
            </w:pPr>
          </w:p>
        </w:tc>
        <w:tc>
          <w:tcPr>
            <w:tcW w:w="4742" w:type="dxa"/>
            <w:vMerge/>
            <w:vAlign w:val="center"/>
          </w:tcPr>
          <w:p w:rsidR="00347A2C" w:rsidRPr="00D52134" w:rsidRDefault="00347A2C" w:rsidP="00347A2C">
            <w:pPr>
              <w:spacing w:before="0" w:beforeAutospacing="0" w:after="0" w:afterAutospacing="0"/>
              <w:rPr>
                <w:sz w:val="20"/>
                <w:szCs w:val="20"/>
              </w:rPr>
            </w:pPr>
          </w:p>
        </w:tc>
        <w:tc>
          <w:tcPr>
            <w:tcW w:w="4278" w:type="dxa"/>
            <w:gridSpan w:val="4"/>
          </w:tcPr>
          <w:p w:rsidR="00347A2C" w:rsidRPr="00D52134" w:rsidRDefault="00347A2C" w:rsidP="00347A2C">
            <w:pPr>
              <w:pStyle w:val="afffd"/>
              <w:snapToGrid w:val="0"/>
              <w:jc w:val="center"/>
              <w:rPr>
                <w:sz w:val="20"/>
                <w:szCs w:val="20"/>
              </w:rPr>
            </w:pPr>
            <w:r w:rsidRPr="00D52134">
              <w:rPr>
                <w:sz w:val="20"/>
                <w:szCs w:val="20"/>
              </w:rPr>
              <w:t>зачет</w:t>
            </w:r>
          </w:p>
        </w:tc>
      </w:tr>
    </w:tbl>
    <w:p w:rsidR="00347A2C" w:rsidRPr="00D52134" w:rsidRDefault="00347A2C" w:rsidP="00347A2C">
      <w:pPr>
        <w:spacing w:before="0" w:beforeAutospacing="0" w:after="0" w:afterAutospacing="0"/>
        <w:rPr>
          <w:sz w:val="20"/>
          <w:szCs w:val="20"/>
        </w:rPr>
      </w:pPr>
      <w:r w:rsidRPr="00D52134">
        <w:rPr>
          <w:sz w:val="20"/>
          <w:szCs w:val="20"/>
        </w:rPr>
        <w:t>*_______</w:t>
      </w:r>
    </w:p>
    <w:p w:rsidR="00347A2C" w:rsidRPr="00D52134" w:rsidRDefault="00347A2C" w:rsidP="00347A2C">
      <w:pPr>
        <w:spacing w:before="0" w:beforeAutospacing="0" w:after="0" w:afterAutospacing="0"/>
        <w:rPr>
          <w:sz w:val="20"/>
          <w:szCs w:val="20"/>
        </w:rPr>
      </w:pPr>
      <w:r w:rsidRPr="00D52134">
        <w:rPr>
          <w:sz w:val="20"/>
          <w:szCs w:val="20"/>
        </w:rPr>
        <w:t>Семинар – семинар-дискуссия</w:t>
      </w:r>
    </w:p>
    <w:p w:rsidR="00347A2C" w:rsidRPr="00D52134" w:rsidRDefault="00347A2C" w:rsidP="00347A2C">
      <w:pPr>
        <w:spacing w:before="0" w:beforeAutospacing="0" w:after="0" w:afterAutospacing="0"/>
        <w:rPr>
          <w:sz w:val="20"/>
          <w:szCs w:val="20"/>
        </w:rPr>
      </w:pPr>
      <w:r w:rsidRPr="00D52134">
        <w:rPr>
          <w:sz w:val="20"/>
          <w:szCs w:val="20"/>
        </w:rPr>
        <w:t xml:space="preserve">ГТ - практическое занятие - </w:t>
      </w:r>
      <w:proofErr w:type="spellStart"/>
      <w:r w:rsidRPr="00D52134">
        <w:rPr>
          <w:sz w:val="20"/>
          <w:szCs w:val="20"/>
        </w:rPr>
        <w:t>глоссарный</w:t>
      </w:r>
      <w:proofErr w:type="spellEnd"/>
      <w:r w:rsidRPr="00D52134">
        <w:rPr>
          <w:sz w:val="20"/>
          <w:szCs w:val="20"/>
        </w:rPr>
        <w:t xml:space="preserve"> тренинг</w:t>
      </w:r>
    </w:p>
    <w:p w:rsidR="00347A2C" w:rsidRPr="00D52134" w:rsidRDefault="00347A2C" w:rsidP="00347A2C">
      <w:pPr>
        <w:spacing w:before="0" w:beforeAutospacing="0" w:after="0" w:afterAutospacing="0"/>
        <w:rPr>
          <w:sz w:val="20"/>
          <w:szCs w:val="20"/>
        </w:rPr>
      </w:pPr>
      <w:r w:rsidRPr="00D52134">
        <w:rPr>
          <w:sz w:val="20"/>
          <w:szCs w:val="20"/>
        </w:rPr>
        <w:t xml:space="preserve">ТТ - практическое занятие - тест-тренинг </w:t>
      </w:r>
    </w:p>
    <w:p w:rsidR="00347A2C" w:rsidRPr="00D52134" w:rsidRDefault="00347A2C" w:rsidP="00347A2C">
      <w:pPr>
        <w:spacing w:before="0" w:beforeAutospacing="0" w:after="0" w:afterAutospacing="0"/>
        <w:rPr>
          <w:sz w:val="20"/>
          <w:szCs w:val="20"/>
        </w:rPr>
      </w:pPr>
      <w:r w:rsidRPr="00D52134">
        <w:rPr>
          <w:sz w:val="20"/>
          <w:szCs w:val="20"/>
        </w:rPr>
        <w:t xml:space="preserve">ПЗТ - практическое занятие - </w:t>
      </w:r>
      <w:proofErr w:type="spellStart"/>
      <w:r w:rsidRPr="00D52134">
        <w:rPr>
          <w:sz w:val="20"/>
          <w:szCs w:val="20"/>
        </w:rPr>
        <w:t>позетовое</w:t>
      </w:r>
      <w:proofErr w:type="spellEnd"/>
      <w:r w:rsidRPr="00D52134">
        <w:rPr>
          <w:sz w:val="20"/>
          <w:szCs w:val="20"/>
        </w:rPr>
        <w:t xml:space="preserve"> тестирование </w:t>
      </w:r>
    </w:p>
    <w:p w:rsidR="00347A2C" w:rsidRPr="00D52134" w:rsidRDefault="00347A2C" w:rsidP="00347A2C">
      <w:pPr>
        <w:spacing w:before="0" w:beforeAutospacing="0" w:after="0" w:afterAutospacing="0"/>
        <w:rPr>
          <w:sz w:val="20"/>
          <w:szCs w:val="20"/>
        </w:rPr>
      </w:pPr>
      <w:r w:rsidRPr="00D52134">
        <w:rPr>
          <w:sz w:val="20"/>
          <w:szCs w:val="20"/>
        </w:rPr>
        <w:t>ЛС - практическое занятие - логическая схема</w:t>
      </w:r>
    </w:p>
    <w:p w:rsidR="00347A2C" w:rsidRPr="00D52134" w:rsidRDefault="00347A2C" w:rsidP="00347A2C">
      <w:pPr>
        <w:spacing w:before="0" w:beforeAutospacing="0" w:after="0" w:afterAutospacing="0"/>
        <w:rPr>
          <w:sz w:val="20"/>
          <w:szCs w:val="20"/>
        </w:rPr>
      </w:pPr>
      <w:r w:rsidRPr="00D52134">
        <w:rPr>
          <w:sz w:val="20"/>
          <w:szCs w:val="20"/>
        </w:rPr>
        <w:t>УД - семинар-обсуждение устного доклада</w:t>
      </w:r>
    </w:p>
    <w:p w:rsidR="00347A2C" w:rsidRPr="00D52134" w:rsidRDefault="00347A2C" w:rsidP="00347A2C">
      <w:pPr>
        <w:spacing w:before="0" w:beforeAutospacing="0" w:after="0" w:afterAutospacing="0"/>
        <w:rPr>
          <w:sz w:val="20"/>
          <w:szCs w:val="20"/>
        </w:rPr>
      </w:pPr>
      <w:r w:rsidRPr="00D52134">
        <w:rPr>
          <w:sz w:val="20"/>
          <w:szCs w:val="20"/>
        </w:rPr>
        <w:t xml:space="preserve">РФ – семинар-обсуждение реферата </w:t>
      </w:r>
    </w:p>
    <w:p w:rsidR="00347A2C" w:rsidRPr="00D52134" w:rsidRDefault="00347A2C" w:rsidP="00347A2C">
      <w:pPr>
        <w:spacing w:before="0" w:beforeAutospacing="0" w:after="0" w:afterAutospacing="0"/>
        <w:rPr>
          <w:sz w:val="20"/>
          <w:szCs w:val="20"/>
        </w:rPr>
      </w:pPr>
      <w:proofErr w:type="spellStart"/>
      <w:r w:rsidRPr="00D52134">
        <w:rPr>
          <w:sz w:val="20"/>
          <w:szCs w:val="20"/>
        </w:rPr>
        <w:t>Асессмент</w:t>
      </w:r>
      <w:proofErr w:type="spellEnd"/>
      <w:r w:rsidRPr="00D52134">
        <w:rPr>
          <w:sz w:val="20"/>
          <w:szCs w:val="20"/>
        </w:rPr>
        <w:t xml:space="preserve"> реферата - семинар-</w:t>
      </w:r>
      <w:proofErr w:type="spellStart"/>
      <w:r w:rsidRPr="00D52134">
        <w:rPr>
          <w:sz w:val="20"/>
          <w:szCs w:val="20"/>
        </w:rPr>
        <w:t>асессмент</w:t>
      </w:r>
      <w:proofErr w:type="spellEnd"/>
      <w:r w:rsidRPr="00D52134">
        <w:rPr>
          <w:sz w:val="20"/>
          <w:szCs w:val="20"/>
        </w:rPr>
        <w:t xml:space="preserve"> реферата</w:t>
      </w:r>
    </w:p>
    <w:p w:rsidR="00347A2C" w:rsidRPr="00D52134" w:rsidRDefault="00347A2C" w:rsidP="00347A2C">
      <w:pPr>
        <w:spacing w:before="0" w:beforeAutospacing="0" w:after="0" w:afterAutospacing="0"/>
        <w:rPr>
          <w:sz w:val="20"/>
          <w:szCs w:val="20"/>
        </w:rPr>
      </w:pPr>
      <w:r w:rsidRPr="00D52134">
        <w:rPr>
          <w:sz w:val="20"/>
          <w:szCs w:val="20"/>
        </w:rPr>
        <w:t xml:space="preserve">ВБ - </w:t>
      </w:r>
      <w:proofErr w:type="spellStart"/>
      <w:r w:rsidRPr="00D52134">
        <w:rPr>
          <w:sz w:val="20"/>
          <w:szCs w:val="20"/>
        </w:rPr>
        <w:t>вебинар</w:t>
      </w:r>
      <w:proofErr w:type="spellEnd"/>
      <w:r w:rsidRPr="00D52134">
        <w:rPr>
          <w:sz w:val="20"/>
          <w:szCs w:val="20"/>
        </w:rPr>
        <w:t xml:space="preserve"> </w:t>
      </w:r>
    </w:p>
    <w:p w:rsidR="00347A2C" w:rsidRPr="00D52134" w:rsidRDefault="00347A2C" w:rsidP="00347A2C">
      <w:pPr>
        <w:spacing w:before="0" w:beforeAutospacing="0" w:after="0" w:afterAutospacing="0"/>
        <w:rPr>
          <w:sz w:val="20"/>
          <w:szCs w:val="20"/>
        </w:rPr>
      </w:pPr>
      <w:r w:rsidRPr="00D52134">
        <w:rPr>
          <w:sz w:val="20"/>
          <w:szCs w:val="20"/>
        </w:rPr>
        <w:t xml:space="preserve">УЭ - семинар-обсуждение устного эссе </w:t>
      </w:r>
    </w:p>
    <w:p w:rsidR="00347A2C" w:rsidRPr="00D52134" w:rsidRDefault="00347A2C" w:rsidP="00347A2C">
      <w:pPr>
        <w:spacing w:before="0" w:beforeAutospacing="0" w:after="0" w:afterAutospacing="0"/>
        <w:rPr>
          <w:sz w:val="20"/>
          <w:szCs w:val="20"/>
        </w:rPr>
      </w:pPr>
      <w:r w:rsidRPr="00D52134">
        <w:rPr>
          <w:sz w:val="20"/>
          <w:szCs w:val="20"/>
        </w:rPr>
        <w:t xml:space="preserve">АЛТ - практическое занятие - алгоритмический тренинг  </w:t>
      </w:r>
    </w:p>
    <w:p w:rsidR="00347A2C" w:rsidRPr="00D52134" w:rsidRDefault="00347A2C" w:rsidP="00347A2C">
      <w:pPr>
        <w:pStyle w:val="1c"/>
        <w:tabs>
          <w:tab w:val="right" w:leader="dot" w:pos="9600"/>
        </w:tabs>
        <w:spacing w:before="0" w:beforeAutospacing="0" w:after="0" w:afterAutospacing="0"/>
        <w:ind w:left="0" w:firstLine="709"/>
        <w:rPr>
          <w:sz w:val="20"/>
        </w:rPr>
      </w:pPr>
    </w:p>
    <w:p w:rsidR="00347A2C" w:rsidRPr="00D52134" w:rsidRDefault="00347A2C" w:rsidP="00347A2C">
      <w:pPr>
        <w:suppressAutoHyphens/>
        <w:spacing w:before="0" w:beforeAutospacing="0" w:after="0" w:afterAutospacing="0"/>
        <w:ind w:firstLine="708"/>
        <w:jc w:val="both"/>
        <w:rPr>
          <w:b/>
          <w:sz w:val="20"/>
          <w:szCs w:val="20"/>
        </w:rPr>
      </w:pPr>
      <w:r w:rsidRPr="00D52134">
        <w:rPr>
          <w:b/>
          <w:sz w:val="20"/>
          <w:szCs w:val="20"/>
        </w:rPr>
        <w:t>5. Содержание дисциплины</w:t>
      </w:r>
    </w:p>
    <w:p w:rsidR="00347A2C" w:rsidRPr="00D52134" w:rsidRDefault="00347A2C" w:rsidP="00347A2C">
      <w:pPr>
        <w:spacing w:before="0" w:beforeAutospacing="0" w:after="0" w:afterAutospacing="0"/>
        <w:ind w:firstLine="680"/>
        <w:rPr>
          <w:b/>
          <w:sz w:val="20"/>
          <w:szCs w:val="20"/>
        </w:rPr>
      </w:pPr>
      <w:r w:rsidRPr="00D52134">
        <w:rPr>
          <w:b/>
          <w:sz w:val="20"/>
          <w:szCs w:val="20"/>
        </w:rPr>
        <w:t>5.1 Содержание разделов и тем</w:t>
      </w:r>
    </w:p>
    <w:p w:rsidR="00347A2C" w:rsidRPr="00D52134" w:rsidRDefault="00347A2C" w:rsidP="00347A2C">
      <w:pPr>
        <w:spacing w:before="0" w:beforeAutospacing="0" w:after="0" w:afterAutospacing="0"/>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2"/>
        <w:gridCol w:w="1947"/>
        <w:gridCol w:w="7159"/>
      </w:tblGrid>
      <w:tr w:rsidR="00347A2C" w:rsidRPr="00D52134" w:rsidTr="00900057">
        <w:trPr>
          <w:tblHeader/>
        </w:trPr>
        <w:tc>
          <w:tcPr>
            <w:tcW w:w="271" w:type="pct"/>
            <w:vAlign w:val="center"/>
          </w:tcPr>
          <w:p w:rsidR="00347A2C" w:rsidRPr="00D52134" w:rsidRDefault="00347A2C" w:rsidP="00347A2C">
            <w:pPr>
              <w:tabs>
                <w:tab w:val="left" w:pos="1080"/>
              </w:tabs>
              <w:suppressAutoHyphens/>
              <w:spacing w:before="0" w:beforeAutospacing="0" w:after="0" w:afterAutospacing="0"/>
              <w:jc w:val="center"/>
              <w:rPr>
                <w:sz w:val="20"/>
                <w:szCs w:val="20"/>
              </w:rPr>
            </w:pPr>
            <w:r w:rsidRPr="00D52134">
              <w:rPr>
                <w:sz w:val="20"/>
                <w:szCs w:val="20"/>
              </w:rPr>
              <w:t>№ п/п</w:t>
            </w:r>
          </w:p>
        </w:tc>
        <w:tc>
          <w:tcPr>
            <w:tcW w:w="1011" w:type="pct"/>
            <w:vAlign w:val="center"/>
          </w:tcPr>
          <w:p w:rsidR="00347A2C" w:rsidRPr="00D52134" w:rsidRDefault="00347A2C" w:rsidP="00347A2C">
            <w:pPr>
              <w:tabs>
                <w:tab w:val="left" w:pos="1080"/>
              </w:tabs>
              <w:suppressAutoHyphens/>
              <w:spacing w:before="0" w:beforeAutospacing="0" w:after="0" w:afterAutospacing="0"/>
              <w:jc w:val="center"/>
              <w:rPr>
                <w:sz w:val="20"/>
                <w:szCs w:val="20"/>
              </w:rPr>
            </w:pPr>
            <w:r w:rsidRPr="00D52134">
              <w:rPr>
                <w:sz w:val="20"/>
                <w:szCs w:val="20"/>
              </w:rPr>
              <w:t>Наименование раздела дисциплины</w:t>
            </w:r>
          </w:p>
        </w:tc>
        <w:tc>
          <w:tcPr>
            <w:tcW w:w="3719" w:type="pct"/>
            <w:vAlign w:val="center"/>
          </w:tcPr>
          <w:p w:rsidR="00347A2C" w:rsidRPr="00D52134" w:rsidRDefault="00347A2C" w:rsidP="00347A2C">
            <w:pPr>
              <w:tabs>
                <w:tab w:val="left" w:pos="1080"/>
              </w:tabs>
              <w:suppressAutoHyphens/>
              <w:spacing w:before="0" w:beforeAutospacing="0" w:after="0" w:afterAutospacing="0"/>
              <w:jc w:val="center"/>
              <w:rPr>
                <w:bCs/>
                <w:sz w:val="20"/>
                <w:szCs w:val="20"/>
              </w:rPr>
            </w:pPr>
            <w:r w:rsidRPr="00D52134">
              <w:rPr>
                <w:bCs/>
                <w:sz w:val="20"/>
                <w:szCs w:val="20"/>
              </w:rPr>
              <w:t>Содержание раздела дисциплины</w:t>
            </w:r>
          </w:p>
        </w:tc>
      </w:tr>
      <w:tr w:rsidR="00347A2C" w:rsidRPr="00D52134" w:rsidTr="00900057">
        <w:tc>
          <w:tcPr>
            <w:tcW w:w="271" w:type="pct"/>
          </w:tcPr>
          <w:p w:rsidR="00347A2C" w:rsidRPr="00D52134" w:rsidRDefault="00347A2C" w:rsidP="00347A2C">
            <w:pPr>
              <w:tabs>
                <w:tab w:val="left" w:pos="1080"/>
              </w:tabs>
              <w:suppressAutoHyphens/>
              <w:spacing w:before="0" w:beforeAutospacing="0" w:after="0" w:afterAutospacing="0"/>
              <w:jc w:val="center"/>
              <w:rPr>
                <w:sz w:val="20"/>
                <w:szCs w:val="20"/>
              </w:rPr>
            </w:pPr>
            <w:r w:rsidRPr="00D52134">
              <w:rPr>
                <w:sz w:val="20"/>
                <w:szCs w:val="20"/>
              </w:rPr>
              <w:t>1</w:t>
            </w:r>
          </w:p>
        </w:tc>
        <w:tc>
          <w:tcPr>
            <w:tcW w:w="1011" w:type="pct"/>
          </w:tcPr>
          <w:p w:rsidR="00347A2C" w:rsidRPr="00D52134" w:rsidRDefault="00347A2C" w:rsidP="00347A2C">
            <w:pPr>
              <w:tabs>
                <w:tab w:val="left" w:pos="930"/>
                <w:tab w:val="left" w:pos="1080"/>
              </w:tabs>
              <w:spacing w:before="0" w:beforeAutospacing="0" w:after="0" w:afterAutospacing="0"/>
              <w:jc w:val="both"/>
              <w:rPr>
                <w:sz w:val="20"/>
                <w:szCs w:val="20"/>
              </w:rPr>
            </w:pPr>
            <w:r w:rsidRPr="00D52134">
              <w:rPr>
                <w:bCs/>
                <w:sz w:val="20"/>
                <w:szCs w:val="20"/>
              </w:rPr>
              <w:t xml:space="preserve">Преступления, посягающие на политические права </w:t>
            </w:r>
            <w:r w:rsidRPr="00D52134">
              <w:rPr>
                <w:bCs/>
                <w:sz w:val="20"/>
                <w:szCs w:val="20"/>
              </w:rPr>
              <w:lastRenderedPageBreak/>
              <w:t>и свободы человека и гражданина</w:t>
            </w:r>
          </w:p>
        </w:tc>
        <w:tc>
          <w:tcPr>
            <w:tcW w:w="3719" w:type="pct"/>
          </w:tcPr>
          <w:p w:rsidR="00347A2C" w:rsidRPr="00D52134" w:rsidRDefault="00347A2C" w:rsidP="00347A2C">
            <w:pPr>
              <w:tabs>
                <w:tab w:val="left" w:pos="1080"/>
              </w:tabs>
              <w:suppressAutoHyphens/>
              <w:spacing w:before="0" w:beforeAutospacing="0" w:after="0" w:afterAutospacing="0"/>
              <w:jc w:val="both"/>
              <w:rPr>
                <w:b/>
                <w:sz w:val="20"/>
                <w:szCs w:val="20"/>
              </w:rPr>
            </w:pPr>
            <w:r w:rsidRPr="00D52134">
              <w:rPr>
                <w:b/>
                <w:sz w:val="20"/>
                <w:szCs w:val="20"/>
              </w:rPr>
              <w:lastRenderedPageBreak/>
              <w:t xml:space="preserve">Понятие, общая характеристика и виды преступлений, посягающих на политические права и свободы граждан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Понятие политических прав и свобод человека и гражданина.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lastRenderedPageBreak/>
              <w:t>Конституционные гарантии соблюдения политических прав и свобод человека и гражданина.</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Понятие, виды и общая характеристика преступлений против социально-экономических прав и свобод человека и гражданина.</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Понятие и общая характеристика преступлений против социально-экономических прав и свобод человека и гражданина.</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Непосредственный объект преступлений против социально-экономических прав и свобод человека и гражданина. </w:t>
            </w:r>
          </w:p>
          <w:p w:rsidR="00347A2C" w:rsidRPr="00D52134" w:rsidRDefault="00347A2C" w:rsidP="00347A2C">
            <w:pPr>
              <w:tabs>
                <w:tab w:val="left" w:pos="1080"/>
              </w:tabs>
              <w:suppressAutoHyphens/>
              <w:spacing w:before="0" w:beforeAutospacing="0" w:after="0" w:afterAutospacing="0"/>
              <w:jc w:val="both"/>
              <w:rPr>
                <w:b/>
                <w:sz w:val="20"/>
                <w:szCs w:val="20"/>
              </w:rPr>
            </w:pPr>
            <w:r w:rsidRPr="00D52134">
              <w:rPr>
                <w:b/>
                <w:sz w:val="20"/>
                <w:szCs w:val="20"/>
              </w:rPr>
              <w:t>Нарушение равенства прав и свобод человека и гражданина (ст. 136 УК РФ)</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Непосредственный объект нарушения равенства прав и свобод человека и гражданина.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Объективная сторона нарушения равенства прав и свобод человека и гражданина.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Особенности субъективной стороны нарушения равенства прав и свобод человека и гражданина.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Субъект преступления.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Характеристика потерпевших при нарушении равенства прав и свобод человека и гражданина.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Квалифицирующие признаки нарушения равенства прав и свобод человека и гражданина. </w:t>
            </w:r>
          </w:p>
          <w:p w:rsidR="00347A2C" w:rsidRPr="00D52134" w:rsidRDefault="00347A2C" w:rsidP="00347A2C">
            <w:pPr>
              <w:tabs>
                <w:tab w:val="left" w:pos="1080"/>
              </w:tabs>
              <w:suppressAutoHyphens/>
              <w:spacing w:before="0" w:beforeAutospacing="0" w:after="0" w:afterAutospacing="0"/>
              <w:jc w:val="both"/>
              <w:rPr>
                <w:b/>
                <w:sz w:val="20"/>
                <w:szCs w:val="20"/>
              </w:rPr>
            </w:pPr>
            <w:r w:rsidRPr="00D52134">
              <w:rPr>
                <w:b/>
                <w:sz w:val="20"/>
                <w:szCs w:val="20"/>
              </w:rPr>
              <w:t>Воспрепятствование осуществлению избирательных прав или работе избирательных комиссий (ст. 141 УК РФ)</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Характеристика объекта и предмета воспрепятствования осуществлению избирательных прав или работе избирательных комиссий.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Объективная сторона.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Особенности субъективной стороны воспрепятствования осуществлению избирательных прав или работе избирательных комиссий.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Субъект воспрепятствования осуществлению избирательных прав или работе избирательных комиссий.</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Квалифицирующие признаки воспрепятствования осуществлению избирательных прав или работе избирательных комиссий.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Разграничение административно наказуемого и уголовно наказуемого воспрепятствования осуществлению избирательных прав граждан.</w:t>
            </w:r>
          </w:p>
          <w:p w:rsidR="00347A2C" w:rsidRPr="00D52134" w:rsidRDefault="00347A2C" w:rsidP="00347A2C">
            <w:pPr>
              <w:tabs>
                <w:tab w:val="left" w:pos="1080"/>
              </w:tabs>
              <w:suppressAutoHyphens/>
              <w:spacing w:before="0" w:beforeAutospacing="0" w:after="0" w:afterAutospacing="0"/>
              <w:jc w:val="both"/>
              <w:rPr>
                <w:b/>
                <w:sz w:val="20"/>
                <w:szCs w:val="20"/>
              </w:rPr>
            </w:pPr>
            <w:r w:rsidRPr="00D52134">
              <w:rPr>
                <w:b/>
                <w:sz w:val="20"/>
                <w:szCs w:val="20"/>
              </w:rPr>
              <w:t>Нарушение порядка финансирования избирательной кампании кандидата, избирательного объединения, избирательного блока, деятельности инициативной группы по проведению референдума, иной группы участников референдума (ст. 141.1 УК РФ)</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Характеристика объекта и предмета нарушения порядка финансирования избирательной кампании кандидата, избирательного объединения, избирательного блока, деятельности инициативной группы по проведению референдума, иной группы участников референдума.</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Объективная сторона.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Особенности субъективной стороны и субъекта нарушения порядка финансирования избирательной кампании кандидата, избирательного объединения, избирательного блока, деятельности инициативной группы по проведению референдума, иной группы участников референдума.</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Квалифицированные признаки данного состава преступления. </w:t>
            </w:r>
          </w:p>
          <w:p w:rsidR="00347A2C" w:rsidRPr="00D52134" w:rsidRDefault="00347A2C" w:rsidP="00347A2C">
            <w:pPr>
              <w:tabs>
                <w:tab w:val="left" w:pos="1080"/>
              </w:tabs>
              <w:suppressAutoHyphens/>
              <w:spacing w:before="0" w:beforeAutospacing="0" w:after="0" w:afterAutospacing="0"/>
              <w:jc w:val="both"/>
              <w:rPr>
                <w:b/>
                <w:sz w:val="20"/>
                <w:szCs w:val="20"/>
              </w:rPr>
            </w:pPr>
            <w:r w:rsidRPr="00D52134">
              <w:rPr>
                <w:b/>
                <w:sz w:val="20"/>
                <w:szCs w:val="20"/>
              </w:rPr>
              <w:t>Фальсификация избирательных документов, документов референдума (ст. 142 УК РФ)</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Характеристика объекта и предмета фальсификации избирательных документов, документов референдума.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Понятие, виды и значение избирательных документов и документов референдума.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Объективная сторона данного преступления.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Особенности субъективной стороны и субъекта фальсификации избирательных документов, документов референдума или неправильного подсчёта голосов.</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Квалифицированный вид фальсификации избирательных документов, документов референдума.</w:t>
            </w:r>
          </w:p>
          <w:p w:rsidR="00347A2C" w:rsidRPr="00D52134" w:rsidRDefault="00347A2C" w:rsidP="00347A2C">
            <w:pPr>
              <w:tabs>
                <w:tab w:val="left" w:pos="1080"/>
              </w:tabs>
              <w:suppressAutoHyphens/>
              <w:spacing w:before="0" w:beforeAutospacing="0" w:after="0" w:afterAutospacing="0"/>
              <w:jc w:val="both"/>
              <w:rPr>
                <w:b/>
                <w:sz w:val="20"/>
                <w:szCs w:val="20"/>
              </w:rPr>
            </w:pPr>
            <w:r w:rsidRPr="00D52134">
              <w:rPr>
                <w:b/>
                <w:sz w:val="20"/>
                <w:szCs w:val="20"/>
              </w:rPr>
              <w:t>Фальсификация итогов голосования (ст. 142.1 УК РФ)</w:t>
            </w:r>
          </w:p>
          <w:p w:rsidR="00347A2C" w:rsidRPr="00D52134" w:rsidRDefault="00347A2C" w:rsidP="00347A2C">
            <w:pPr>
              <w:tabs>
                <w:tab w:val="left" w:pos="1080"/>
              </w:tabs>
              <w:suppressAutoHyphens/>
              <w:spacing w:before="0" w:beforeAutospacing="0" w:after="0" w:afterAutospacing="0"/>
              <w:jc w:val="both"/>
              <w:rPr>
                <w:b/>
                <w:sz w:val="20"/>
                <w:szCs w:val="20"/>
              </w:rPr>
            </w:pPr>
            <w:r w:rsidRPr="00D52134">
              <w:rPr>
                <w:sz w:val="20"/>
                <w:szCs w:val="20"/>
              </w:rPr>
              <w:t>Уголовная ответственность за фальсификацию итогов голосования.</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Объект и объективная сторона фальсификации итогов голосования.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lastRenderedPageBreak/>
              <w:t xml:space="preserve">Характеристика субъективной стороны данного преступления.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Особенности субъекта фальсификации итогов голосования. </w:t>
            </w:r>
          </w:p>
          <w:p w:rsidR="00347A2C" w:rsidRPr="00D52134" w:rsidRDefault="00347A2C" w:rsidP="00347A2C">
            <w:pPr>
              <w:tabs>
                <w:tab w:val="left" w:pos="1080"/>
              </w:tabs>
              <w:suppressAutoHyphens/>
              <w:spacing w:before="0" w:beforeAutospacing="0" w:after="0" w:afterAutospacing="0"/>
              <w:jc w:val="both"/>
              <w:rPr>
                <w:b/>
                <w:sz w:val="20"/>
                <w:szCs w:val="20"/>
              </w:rPr>
            </w:pPr>
            <w:r w:rsidRPr="00D52134">
              <w:rPr>
                <w:b/>
                <w:sz w:val="20"/>
                <w:szCs w:val="20"/>
              </w:rPr>
              <w:t>Воспрепятствование проведению собрания, митинга, демонстрации, шествия, пикетирования или участию в них (ст. 149 УК РФ)</w:t>
            </w:r>
          </w:p>
          <w:p w:rsidR="00347A2C" w:rsidRPr="00D52134" w:rsidRDefault="00347A2C" w:rsidP="00347A2C">
            <w:pPr>
              <w:tabs>
                <w:tab w:val="left" w:pos="1080"/>
              </w:tabs>
              <w:suppressAutoHyphens/>
              <w:spacing w:before="0" w:beforeAutospacing="0" w:after="0" w:afterAutospacing="0"/>
              <w:jc w:val="both"/>
              <w:rPr>
                <w:b/>
                <w:sz w:val="20"/>
                <w:szCs w:val="20"/>
              </w:rPr>
            </w:pPr>
            <w:r w:rsidRPr="00D52134">
              <w:rPr>
                <w:sz w:val="20"/>
                <w:szCs w:val="20"/>
              </w:rPr>
              <w:t xml:space="preserve">Уголовная ответственность за воспрепятствование проведению собрания, митинга, демонстрации, шествия, </w:t>
            </w:r>
            <w:proofErr w:type="spellStart"/>
            <w:r w:rsidRPr="00D52134">
              <w:rPr>
                <w:sz w:val="20"/>
                <w:szCs w:val="20"/>
              </w:rPr>
              <w:t>пикитирования</w:t>
            </w:r>
            <w:proofErr w:type="spellEnd"/>
            <w:r w:rsidRPr="00D52134">
              <w:rPr>
                <w:sz w:val="20"/>
                <w:szCs w:val="20"/>
              </w:rPr>
              <w:t xml:space="preserve"> или участию в них.</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Понятие и способы совершения воспрепятствования проведению собрания, митинга, демонстрации, шествия и пикетирования.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Объект воспрепятствования проведению собрания, митинга, демонстрации, шествия, пикетирования или участию в них.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Объективная сторона фальсификации избирательных документов, документов референдума или неправильного подсчета голосов.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Особенности субъективной стороны данного преступления. </w:t>
            </w:r>
          </w:p>
        </w:tc>
      </w:tr>
      <w:tr w:rsidR="00347A2C" w:rsidRPr="00D52134" w:rsidTr="00900057">
        <w:tc>
          <w:tcPr>
            <w:tcW w:w="271" w:type="pct"/>
          </w:tcPr>
          <w:p w:rsidR="00347A2C" w:rsidRPr="00D52134" w:rsidRDefault="00347A2C" w:rsidP="00347A2C">
            <w:pPr>
              <w:tabs>
                <w:tab w:val="left" w:pos="1080"/>
              </w:tabs>
              <w:suppressAutoHyphens/>
              <w:spacing w:before="0" w:beforeAutospacing="0" w:after="0" w:afterAutospacing="0"/>
              <w:jc w:val="center"/>
              <w:rPr>
                <w:sz w:val="20"/>
                <w:szCs w:val="20"/>
              </w:rPr>
            </w:pPr>
            <w:r w:rsidRPr="00D52134">
              <w:rPr>
                <w:sz w:val="20"/>
                <w:szCs w:val="20"/>
              </w:rPr>
              <w:lastRenderedPageBreak/>
              <w:t>2</w:t>
            </w:r>
          </w:p>
        </w:tc>
        <w:tc>
          <w:tcPr>
            <w:tcW w:w="1011" w:type="pct"/>
          </w:tcPr>
          <w:p w:rsidR="00347A2C" w:rsidRPr="00D52134" w:rsidRDefault="00347A2C" w:rsidP="00347A2C">
            <w:pPr>
              <w:tabs>
                <w:tab w:val="left" w:pos="1080"/>
              </w:tabs>
              <w:spacing w:before="0" w:beforeAutospacing="0" w:after="0" w:afterAutospacing="0"/>
              <w:jc w:val="both"/>
              <w:rPr>
                <w:sz w:val="20"/>
                <w:szCs w:val="20"/>
              </w:rPr>
            </w:pPr>
            <w:r w:rsidRPr="00D52134">
              <w:rPr>
                <w:sz w:val="20"/>
                <w:szCs w:val="20"/>
              </w:rPr>
              <w:t>Преступления, посягающие на социально-экономические права и свободы человека и гражданина</w:t>
            </w:r>
          </w:p>
        </w:tc>
        <w:tc>
          <w:tcPr>
            <w:tcW w:w="3719" w:type="pct"/>
          </w:tcPr>
          <w:p w:rsidR="00347A2C" w:rsidRPr="00D52134" w:rsidRDefault="00347A2C" w:rsidP="00347A2C">
            <w:pPr>
              <w:tabs>
                <w:tab w:val="left" w:pos="1080"/>
              </w:tabs>
              <w:suppressAutoHyphens/>
              <w:spacing w:before="0" w:beforeAutospacing="0" w:after="0" w:afterAutospacing="0"/>
              <w:jc w:val="both"/>
              <w:rPr>
                <w:b/>
                <w:sz w:val="20"/>
                <w:szCs w:val="20"/>
              </w:rPr>
            </w:pPr>
            <w:r w:rsidRPr="00D52134">
              <w:rPr>
                <w:b/>
                <w:sz w:val="20"/>
                <w:szCs w:val="20"/>
              </w:rPr>
              <w:t xml:space="preserve">Понятие, виды и общая характеристика преступлений против социально-экономических прав и свобод человека и гражданина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Понятие социально-экономических прав и свобод человека и гражданина.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Понятие, общая характеристика и виды преступлений против социально-экономических прав и свобод человека и гражданина.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Непосредственный объект преступлений против социально-экономических прав и свобод человека и гражданина. </w:t>
            </w:r>
          </w:p>
          <w:p w:rsidR="00347A2C" w:rsidRPr="00D52134" w:rsidRDefault="00347A2C" w:rsidP="00347A2C">
            <w:pPr>
              <w:tabs>
                <w:tab w:val="left" w:pos="1080"/>
              </w:tabs>
              <w:suppressAutoHyphens/>
              <w:spacing w:before="0" w:beforeAutospacing="0" w:after="0" w:afterAutospacing="0"/>
              <w:jc w:val="both"/>
              <w:rPr>
                <w:b/>
                <w:sz w:val="20"/>
                <w:szCs w:val="20"/>
              </w:rPr>
            </w:pPr>
            <w:r w:rsidRPr="00D52134">
              <w:rPr>
                <w:b/>
                <w:sz w:val="20"/>
                <w:szCs w:val="20"/>
              </w:rPr>
              <w:t xml:space="preserve">Отказ в предоставлении гражданину информации (ст. 140 УК РФ)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Объект отказа в предоставлении гражданину информации.</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Объект и объективная сторона данного состава преступления.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Момент окончания преступления.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Последствия отказа в предоставлении гражданину информации.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Субъективная сторона преступления.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Характеристика субъекта преступления отказа в предоставлении гражданину информации. </w:t>
            </w:r>
          </w:p>
          <w:p w:rsidR="00347A2C" w:rsidRPr="00D52134" w:rsidRDefault="00347A2C" w:rsidP="00347A2C">
            <w:pPr>
              <w:tabs>
                <w:tab w:val="left" w:pos="1080"/>
              </w:tabs>
              <w:suppressAutoHyphens/>
              <w:spacing w:before="0" w:beforeAutospacing="0" w:after="0" w:afterAutospacing="0"/>
              <w:jc w:val="both"/>
              <w:rPr>
                <w:b/>
                <w:sz w:val="20"/>
                <w:szCs w:val="20"/>
              </w:rPr>
            </w:pPr>
            <w:r w:rsidRPr="00D52134">
              <w:rPr>
                <w:b/>
                <w:sz w:val="20"/>
                <w:szCs w:val="20"/>
              </w:rPr>
              <w:t xml:space="preserve">Нарушение правил охраны труда (ст. 143 УК РФ)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Уголовно-правовая характеристика нарушения правил охраны труда.</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Объект и объективная сторона нарушений правил охраны труда.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Момент окончания преступления.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Последствия нарушений правил охраны труда.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Характеристика субъективной стороны и субъекта нарушений правил охраны труда.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Квалифицированный вид нарушений правил охраны труда.</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Потерпевшие при нарушении правил охраны труда. </w:t>
            </w:r>
          </w:p>
          <w:p w:rsidR="00347A2C" w:rsidRPr="00D52134" w:rsidRDefault="00347A2C" w:rsidP="00347A2C">
            <w:pPr>
              <w:tabs>
                <w:tab w:val="left" w:pos="1080"/>
              </w:tabs>
              <w:suppressAutoHyphens/>
              <w:spacing w:before="0" w:beforeAutospacing="0" w:after="0" w:afterAutospacing="0"/>
              <w:jc w:val="both"/>
              <w:rPr>
                <w:b/>
                <w:sz w:val="20"/>
                <w:szCs w:val="20"/>
              </w:rPr>
            </w:pPr>
            <w:r w:rsidRPr="00D52134">
              <w:rPr>
                <w:b/>
                <w:sz w:val="20"/>
                <w:szCs w:val="20"/>
              </w:rPr>
              <w:t>Воспрепятствование законной профессиональной деятельности журналистов (ст. 144 УК РФ)</w:t>
            </w:r>
          </w:p>
          <w:p w:rsidR="00347A2C" w:rsidRPr="00D52134" w:rsidRDefault="00347A2C" w:rsidP="00347A2C">
            <w:pPr>
              <w:tabs>
                <w:tab w:val="left" w:pos="720"/>
                <w:tab w:val="left" w:pos="1080"/>
              </w:tabs>
              <w:suppressAutoHyphens/>
              <w:spacing w:before="0" w:beforeAutospacing="0" w:after="0" w:afterAutospacing="0"/>
              <w:jc w:val="both"/>
              <w:rPr>
                <w:sz w:val="20"/>
                <w:szCs w:val="20"/>
              </w:rPr>
            </w:pPr>
            <w:r w:rsidRPr="00D52134">
              <w:rPr>
                <w:sz w:val="20"/>
                <w:szCs w:val="20"/>
              </w:rPr>
              <w:t xml:space="preserve">Непосредственный объект воспрепятствования законной профессиональной деятельности журналистов. </w:t>
            </w:r>
          </w:p>
          <w:p w:rsidR="00347A2C" w:rsidRPr="00D52134" w:rsidRDefault="00347A2C" w:rsidP="00347A2C">
            <w:pPr>
              <w:tabs>
                <w:tab w:val="left" w:pos="720"/>
                <w:tab w:val="left" w:pos="1080"/>
              </w:tabs>
              <w:suppressAutoHyphens/>
              <w:spacing w:before="0" w:beforeAutospacing="0" w:after="0" w:afterAutospacing="0"/>
              <w:jc w:val="both"/>
              <w:rPr>
                <w:sz w:val="20"/>
                <w:szCs w:val="20"/>
              </w:rPr>
            </w:pPr>
            <w:r w:rsidRPr="00D52134">
              <w:rPr>
                <w:sz w:val="20"/>
                <w:szCs w:val="20"/>
              </w:rPr>
              <w:t xml:space="preserve">Объективная сторона воспрепятствования законной профессиональной деятельности журналистов. </w:t>
            </w:r>
          </w:p>
          <w:p w:rsidR="00347A2C" w:rsidRPr="00D52134" w:rsidRDefault="00347A2C" w:rsidP="00347A2C">
            <w:pPr>
              <w:tabs>
                <w:tab w:val="left" w:pos="720"/>
                <w:tab w:val="left" w:pos="1080"/>
              </w:tabs>
              <w:suppressAutoHyphens/>
              <w:spacing w:before="0" w:beforeAutospacing="0" w:after="0" w:afterAutospacing="0"/>
              <w:jc w:val="both"/>
              <w:rPr>
                <w:sz w:val="20"/>
                <w:szCs w:val="20"/>
              </w:rPr>
            </w:pPr>
            <w:r w:rsidRPr="00D52134">
              <w:rPr>
                <w:sz w:val="20"/>
                <w:szCs w:val="20"/>
              </w:rPr>
              <w:t>Характеристика субъективной стороны и субъекта воспрепятствования законной профессиональной деятельности журналистов.</w:t>
            </w:r>
          </w:p>
          <w:p w:rsidR="00347A2C" w:rsidRPr="00D52134" w:rsidRDefault="00347A2C" w:rsidP="00347A2C">
            <w:pPr>
              <w:tabs>
                <w:tab w:val="left" w:pos="720"/>
                <w:tab w:val="left" w:pos="1080"/>
              </w:tabs>
              <w:suppressAutoHyphens/>
              <w:spacing w:before="0" w:beforeAutospacing="0" w:after="0" w:afterAutospacing="0"/>
              <w:jc w:val="both"/>
              <w:rPr>
                <w:sz w:val="20"/>
                <w:szCs w:val="20"/>
              </w:rPr>
            </w:pPr>
            <w:r w:rsidRPr="00D52134">
              <w:rPr>
                <w:sz w:val="20"/>
                <w:szCs w:val="20"/>
              </w:rPr>
              <w:t>Потерпевшие при воспрепятствовании законной профессиональной деятельности журналистов.</w:t>
            </w:r>
          </w:p>
          <w:p w:rsidR="00347A2C" w:rsidRPr="00D52134" w:rsidRDefault="00347A2C" w:rsidP="00347A2C">
            <w:pPr>
              <w:tabs>
                <w:tab w:val="left" w:pos="720"/>
                <w:tab w:val="left" w:pos="1080"/>
              </w:tabs>
              <w:suppressAutoHyphens/>
              <w:spacing w:before="0" w:beforeAutospacing="0" w:after="0" w:afterAutospacing="0"/>
              <w:jc w:val="both"/>
              <w:rPr>
                <w:sz w:val="20"/>
                <w:szCs w:val="20"/>
              </w:rPr>
            </w:pPr>
            <w:r w:rsidRPr="00D52134">
              <w:rPr>
                <w:sz w:val="20"/>
                <w:szCs w:val="20"/>
              </w:rPr>
              <w:t>Квалифицированный вид воспрепятствования законной профессиональной деятельности журналистов.</w:t>
            </w:r>
          </w:p>
          <w:p w:rsidR="00347A2C" w:rsidRPr="00D52134" w:rsidRDefault="00347A2C" w:rsidP="00347A2C">
            <w:pPr>
              <w:tabs>
                <w:tab w:val="left" w:pos="1080"/>
              </w:tabs>
              <w:suppressAutoHyphens/>
              <w:spacing w:before="0" w:beforeAutospacing="0" w:after="0" w:afterAutospacing="0"/>
              <w:jc w:val="both"/>
              <w:rPr>
                <w:b/>
                <w:sz w:val="20"/>
                <w:szCs w:val="20"/>
              </w:rPr>
            </w:pPr>
            <w:r w:rsidRPr="00D52134">
              <w:rPr>
                <w:b/>
                <w:sz w:val="20"/>
                <w:szCs w:val="20"/>
              </w:rPr>
              <w:t xml:space="preserve">Необоснованный отказ в приеме на работу или необоснованное увольнение беременной женщины или женщины, имеющей детей в возрасте до трех лет </w:t>
            </w:r>
            <w:r w:rsidRPr="00D52134">
              <w:rPr>
                <w:b/>
                <w:sz w:val="20"/>
                <w:szCs w:val="20"/>
              </w:rPr>
              <w:br/>
              <w:t xml:space="preserve">(ст. 145 УК РФ) </w:t>
            </w:r>
          </w:p>
          <w:p w:rsidR="00347A2C" w:rsidRPr="00D52134" w:rsidRDefault="00347A2C" w:rsidP="00347A2C">
            <w:pPr>
              <w:tabs>
                <w:tab w:val="left" w:pos="540"/>
                <w:tab w:val="left" w:pos="1080"/>
              </w:tabs>
              <w:suppressAutoHyphens/>
              <w:spacing w:before="0" w:beforeAutospacing="0" w:after="0" w:afterAutospacing="0"/>
              <w:jc w:val="both"/>
              <w:rPr>
                <w:b/>
                <w:sz w:val="20"/>
                <w:szCs w:val="20"/>
              </w:rPr>
            </w:pPr>
            <w:r w:rsidRPr="00D52134">
              <w:rPr>
                <w:sz w:val="20"/>
                <w:szCs w:val="20"/>
              </w:rPr>
              <w:t>Уголовная ответственность за необоснованный отказ в приёме на работу или необоснованное увольнение беременной женщины или женщины, имеющей детей в возрасте до трёх лет.</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Характеристика объекта и объективная сторона необоснованного отказа в приеме на работу или необоснованного увольнения беременной женщины или женщины, имеющей детей в возрасте до трех лет.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Момент окончания преступления.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Особенности субъективной стороны данного преступления.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lastRenderedPageBreak/>
              <w:t xml:space="preserve">Особенности характеристики субъекта преступления.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Характеристика потерпевших при необоснованном отказе в приеме на работу или необоснованном увольнении беременной женщины или женщины, имеющей детей в возрасте до трех лет. </w:t>
            </w:r>
          </w:p>
          <w:p w:rsidR="00347A2C" w:rsidRPr="00D52134" w:rsidRDefault="00347A2C" w:rsidP="00347A2C">
            <w:pPr>
              <w:tabs>
                <w:tab w:val="left" w:pos="1080"/>
              </w:tabs>
              <w:suppressAutoHyphens/>
              <w:spacing w:before="0" w:beforeAutospacing="0" w:after="0" w:afterAutospacing="0"/>
              <w:jc w:val="both"/>
              <w:rPr>
                <w:b/>
                <w:sz w:val="20"/>
                <w:szCs w:val="20"/>
              </w:rPr>
            </w:pPr>
            <w:r w:rsidRPr="00D52134">
              <w:rPr>
                <w:b/>
                <w:sz w:val="20"/>
                <w:szCs w:val="20"/>
              </w:rPr>
              <w:t>Невыплата заработной платы, пенсий, стипендий, пособий и иных выплат (ст. 145.1 УК РФ)</w:t>
            </w:r>
          </w:p>
          <w:p w:rsidR="00347A2C" w:rsidRPr="00D52134" w:rsidRDefault="00347A2C" w:rsidP="00347A2C">
            <w:pPr>
              <w:tabs>
                <w:tab w:val="left" w:pos="1080"/>
              </w:tabs>
              <w:suppressAutoHyphens/>
              <w:spacing w:before="0" w:beforeAutospacing="0" w:after="0" w:afterAutospacing="0"/>
              <w:jc w:val="both"/>
              <w:rPr>
                <w:b/>
                <w:sz w:val="20"/>
                <w:szCs w:val="20"/>
              </w:rPr>
            </w:pPr>
            <w:r w:rsidRPr="00D52134">
              <w:rPr>
                <w:sz w:val="20"/>
                <w:szCs w:val="20"/>
              </w:rPr>
              <w:t xml:space="preserve">Уголовная ответственность за невыплату заработной платы, пенсий, стипендий, пособий и иных выплат.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Непосредственный объект и объективная сторона невыплаты заработной платы, пенсий, стипендий, пособий и иных выплат.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Понятие заработной платы, пенсии, стипендии, пособия и иных выплат.</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Момент окончания преступления.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Особенности характеристики субъективной стороны данного преступления.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Характеристика субъекта преступления.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Потерпевшие при невыплате заработной платы, пенсий, стипендий, пособий и иных выплат.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Квалифицированный вид невыплаты заработной платы, пенсий, стипендий, пособий и иных выплат.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b/>
                <w:sz w:val="20"/>
                <w:szCs w:val="20"/>
              </w:rPr>
              <w:t>Нарушение авторских и смежных прав (ст. 146 УК РФ)</w:t>
            </w:r>
            <w:r w:rsidRPr="00D52134">
              <w:rPr>
                <w:sz w:val="20"/>
                <w:szCs w:val="20"/>
              </w:rPr>
              <w:t xml:space="preserve">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Непосредственный объект и объективная сторона нарушения авторских и смежных прав.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Понятие авторских и смежных прав.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Момент окончания преступления.</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Характеристика субъекта преступления.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Особенности субъективной стороны данного преступления.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Характеристика потерпевших при нарушении авторских и смежных прав.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Квалифицированный вид нарушения авторских и смежных прав.</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Разграничение административно наказуемого и уголовно наказуемого нарушения авторских и смежных прав.</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b/>
                <w:sz w:val="20"/>
                <w:szCs w:val="20"/>
              </w:rPr>
              <w:t>Нарушение изобретательских и патентных прав (ст. 147 УК РФ)</w:t>
            </w:r>
            <w:r w:rsidRPr="00D52134">
              <w:rPr>
                <w:sz w:val="20"/>
                <w:szCs w:val="20"/>
              </w:rPr>
              <w:t xml:space="preserve">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Уголовная ответственность за нарушение изобретательских и патентных прав.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Понятие изобретательских и патентных прав.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Характеристика и признаки объекта и объективной стороны преступления.</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Предмет нарушения изобретательских и патентных прав – (изобретение, полезная модель и промышленный образец).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Момент окончания преступления.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Особенности субъективной стороны.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Субъект данного преступления.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 xml:space="preserve">Потерпевшие при нарушении изобретательских и патентных прав. </w:t>
            </w:r>
          </w:p>
          <w:p w:rsidR="00347A2C" w:rsidRPr="00D52134" w:rsidRDefault="00347A2C" w:rsidP="00347A2C">
            <w:pPr>
              <w:tabs>
                <w:tab w:val="left" w:pos="1080"/>
              </w:tabs>
              <w:suppressAutoHyphens/>
              <w:spacing w:before="0" w:beforeAutospacing="0" w:after="0" w:afterAutospacing="0"/>
              <w:jc w:val="both"/>
              <w:rPr>
                <w:sz w:val="20"/>
                <w:szCs w:val="20"/>
              </w:rPr>
            </w:pPr>
            <w:r w:rsidRPr="00D52134">
              <w:rPr>
                <w:sz w:val="20"/>
                <w:szCs w:val="20"/>
              </w:rPr>
              <w:t>Квалифицированный вид нарушения изобретательских и патентных прав.</w:t>
            </w:r>
          </w:p>
        </w:tc>
      </w:tr>
    </w:tbl>
    <w:p w:rsidR="00347A2C" w:rsidRPr="00D52134" w:rsidRDefault="00347A2C" w:rsidP="00347A2C">
      <w:pPr>
        <w:tabs>
          <w:tab w:val="left" w:pos="993"/>
        </w:tabs>
        <w:suppressAutoHyphens/>
        <w:spacing w:before="0" w:beforeAutospacing="0" w:after="0" w:afterAutospacing="0"/>
        <w:ind w:firstLine="720"/>
        <w:jc w:val="both"/>
        <w:rPr>
          <w:b/>
          <w:sz w:val="20"/>
          <w:szCs w:val="20"/>
        </w:rPr>
      </w:pPr>
    </w:p>
    <w:p w:rsidR="00347A2C" w:rsidRPr="00D52134" w:rsidRDefault="00347A2C" w:rsidP="00347A2C">
      <w:pPr>
        <w:tabs>
          <w:tab w:val="left" w:pos="851"/>
        </w:tabs>
        <w:suppressAutoHyphens/>
        <w:spacing w:before="0" w:beforeAutospacing="0" w:after="0" w:afterAutospacing="0"/>
        <w:ind w:firstLine="709"/>
        <w:jc w:val="both"/>
        <w:rPr>
          <w:b/>
          <w:sz w:val="20"/>
          <w:szCs w:val="20"/>
        </w:rPr>
      </w:pPr>
      <w:r w:rsidRPr="00D52134">
        <w:rPr>
          <w:b/>
          <w:sz w:val="20"/>
          <w:szCs w:val="20"/>
        </w:rPr>
        <w:t>5.2 Занятия лекционного и семинарского типа</w:t>
      </w:r>
    </w:p>
    <w:p w:rsidR="00347A2C" w:rsidRPr="00D52134" w:rsidRDefault="00347A2C" w:rsidP="00347A2C">
      <w:pPr>
        <w:tabs>
          <w:tab w:val="left" w:pos="851"/>
        </w:tabs>
        <w:spacing w:before="0" w:beforeAutospacing="0" w:after="0" w:afterAutospacing="0"/>
        <w:ind w:firstLine="709"/>
        <w:rPr>
          <w:b/>
          <w:sz w:val="20"/>
          <w:szCs w:val="20"/>
        </w:rPr>
      </w:pPr>
      <w:r w:rsidRPr="00D52134">
        <w:rPr>
          <w:b/>
          <w:sz w:val="20"/>
          <w:szCs w:val="20"/>
        </w:rPr>
        <w:t>5.2.1 Темы лекций</w:t>
      </w:r>
    </w:p>
    <w:p w:rsidR="00347A2C" w:rsidRPr="00D52134" w:rsidRDefault="00347A2C" w:rsidP="00347A2C">
      <w:pPr>
        <w:tabs>
          <w:tab w:val="left" w:pos="993"/>
        </w:tabs>
        <w:spacing w:before="0" w:beforeAutospacing="0" w:after="0" w:afterAutospacing="0"/>
        <w:ind w:firstLine="720"/>
        <w:rPr>
          <w:b/>
          <w:iCs/>
          <w:sz w:val="20"/>
          <w:szCs w:val="20"/>
        </w:rPr>
      </w:pPr>
      <w:r w:rsidRPr="00D52134">
        <w:rPr>
          <w:b/>
          <w:sz w:val="20"/>
          <w:szCs w:val="20"/>
        </w:rPr>
        <w:t xml:space="preserve">Раздел 1 </w:t>
      </w:r>
      <w:r w:rsidRPr="00D52134">
        <w:rPr>
          <w:b/>
          <w:iCs/>
          <w:sz w:val="20"/>
          <w:szCs w:val="20"/>
        </w:rPr>
        <w:t>«</w:t>
      </w:r>
      <w:r w:rsidRPr="00D52134">
        <w:rPr>
          <w:b/>
          <w:bCs/>
          <w:sz w:val="20"/>
          <w:szCs w:val="20"/>
        </w:rPr>
        <w:t>Преступления, посягающие на политические права и свободы человека и гражданина</w:t>
      </w:r>
      <w:r w:rsidRPr="00D52134">
        <w:rPr>
          <w:b/>
          <w:iCs/>
          <w:sz w:val="20"/>
          <w:szCs w:val="20"/>
        </w:rPr>
        <w:t>»</w:t>
      </w:r>
    </w:p>
    <w:p w:rsidR="00347A2C" w:rsidRPr="00D52134" w:rsidRDefault="00347A2C" w:rsidP="00347A2C">
      <w:pPr>
        <w:tabs>
          <w:tab w:val="left" w:pos="709"/>
        </w:tabs>
        <w:spacing w:before="0" w:beforeAutospacing="0" w:after="0" w:afterAutospacing="0"/>
        <w:rPr>
          <w:b/>
          <w:iCs/>
          <w:sz w:val="20"/>
          <w:szCs w:val="20"/>
        </w:rPr>
      </w:pPr>
      <w:r w:rsidRPr="00D52134">
        <w:rPr>
          <w:sz w:val="20"/>
          <w:szCs w:val="20"/>
        </w:rPr>
        <w:tab/>
        <w:t>1.Понятие, общая характеристика и виды преступлений, посягающих на политические права и свободы граждан.</w:t>
      </w:r>
    </w:p>
    <w:p w:rsidR="00347A2C" w:rsidRPr="00D52134" w:rsidRDefault="00347A2C" w:rsidP="00347A2C">
      <w:pPr>
        <w:suppressAutoHyphens/>
        <w:spacing w:before="0" w:beforeAutospacing="0" w:after="0" w:afterAutospacing="0"/>
        <w:jc w:val="both"/>
        <w:rPr>
          <w:sz w:val="20"/>
          <w:szCs w:val="20"/>
        </w:rPr>
      </w:pPr>
      <w:r w:rsidRPr="00D52134">
        <w:rPr>
          <w:sz w:val="20"/>
          <w:szCs w:val="20"/>
        </w:rPr>
        <w:tab/>
        <w:t>2.Нарушение равенства прав и свобод человека и гражданина (ст. 136 УК РФ)</w:t>
      </w:r>
    </w:p>
    <w:p w:rsidR="00347A2C" w:rsidRPr="00D52134" w:rsidRDefault="00347A2C" w:rsidP="00347A2C">
      <w:pPr>
        <w:tabs>
          <w:tab w:val="left" w:pos="993"/>
        </w:tabs>
        <w:spacing w:before="0" w:beforeAutospacing="0" w:after="0" w:afterAutospacing="0"/>
        <w:ind w:firstLine="720"/>
        <w:rPr>
          <w:b/>
          <w:sz w:val="20"/>
          <w:szCs w:val="20"/>
        </w:rPr>
      </w:pPr>
    </w:p>
    <w:p w:rsidR="00347A2C" w:rsidRPr="00D52134" w:rsidRDefault="00347A2C" w:rsidP="00347A2C">
      <w:pPr>
        <w:tabs>
          <w:tab w:val="left" w:pos="993"/>
        </w:tabs>
        <w:spacing w:before="0" w:beforeAutospacing="0" w:after="0" w:afterAutospacing="0"/>
        <w:ind w:firstLine="720"/>
        <w:rPr>
          <w:b/>
          <w:iCs/>
          <w:sz w:val="20"/>
          <w:szCs w:val="20"/>
        </w:rPr>
      </w:pPr>
      <w:r w:rsidRPr="00D52134">
        <w:rPr>
          <w:b/>
          <w:sz w:val="20"/>
          <w:szCs w:val="20"/>
        </w:rPr>
        <w:t xml:space="preserve">Раздел 2 </w:t>
      </w:r>
      <w:r w:rsidRPr="00D52134">
        <w:rPr>
          <w:b/>
          <w:iCs/>
          <w:sz w:val="20"/>
          <w:szCs w:val="20"/>
        </w:rPr>
        <w:t>«</w:t>
      </w:r>
      <w:r w:rsidRPr="00D52134">
        <w:rPr>
          <w:b/>
          <w:sz w:val="20"/>
          <w:szCs w:val="20"/>
        </w:rPr>
        <w:t>Преступления, посягающие на социально-экономические права и свободы человека и гражданина</w:t>
      </w:r>
      <w:r w:rsidRPr="00D52134">
        <w:rPr>
          <w:b/>
          <w:iCs/>
          <w:sz w:val="20"/>
          <w:szCs w:val="20"/>
        </w:rPr>
        <w:t>»</w:t>
      </w:r>
    </w:p>
    <w:p w:rsidR="00347A2C" w:rsidRPr="00D52134" w:rsidRDefault="00347A2C" w:rsidP="00347A2C">
      <w:pPr>
        <w:tabs>
          <w:tab w:val="left" w:pos="709"/>
        </w:tabs>
        <w:spacing w:before="0" w:beforeAutospacing="0" w:after="0" w:afterAutospacing="0"/>
        <w:rPr>
          <w:sz w:val="20"/>
          <w:szCs w:val="20"/>
          <w:lang w:eastAsia="en-US"/>
        </w:rPr>
      </w:pPr>
      <w:r w:rsidRPr="00D52134">
        <w:rPr>
          <w:sz w:val="20"/>
          <w:szCs w:val="20"/>
          <w:lang w:eastAsia="en-US"/>
        </w:rPr>
        <w:tab/>
        <w:t xml:space="preserve">1.Понятие, виды и общая характеристика преступлений против социально-экономических прав и свобод человека и гражданина </w:t>
      </w:r>
    </w:p>
    <w:p w:rsidR="00347A2C" w:rsidRPr="00D52134" w:rsidRDefault="00347A2C" w:rsidP="00347A2C">
      <w:pPr>
        <w:tabs>
          <w:tab w:val="left" w:pos="709"/>
        </w:tabs>
        <w:suppressAutoHyphens/>
        <w:spacing w:before="0" w:beforeAutospacing="0" w:after="0" w:afterAutospacing="0"/>
        <w:jc w:val="both"/>
        <w:rPr>
          <w:sz w:val="20"/>
          <w:szCs w:val="20"/>
        </w:rPr>
      </w:pPr>
      <w:r w:rsidRPr="00D52134">
        <w:rPr>
          <w:sz w:val="20"/>
          <w:szCs w:val="20"/>
        </w:rPr>
        <w:tab/>
        <w:t>2.Невыплата заработной платы, пенсий, стипендий, пособий и иных выплат (ст. 145.1 УК РФ)</w:t>
      </w:r>
    </w:p>
    <w:p w:rsidR="00347A2C" w:rsidRPr="00D52134" w:rsidRDefault="00347A2C" w:rsidP="00347A2C">
      <w:pPr>
        <w:tabs>
          <w:tab w:val="left" w:pos="709"/>
        </w:tabs>
        <w:suppressAutoHyphens/>
        <w:spacing w:before="0" w:beforeAutospacing="0" w:after="0" w:afterAutospacing="0"/>
        <w:jc w:val="both"/>
        <w:rPr>
          <w:sz w:val="20"/>
          <w:szCs w:val="20"/>
        </w:rPr>
      </w:pPr>
    </w:p>
    <w:p w:rsidR="00347A2C" w:rsidRPr="00D52134" w:rsidRDefault="00347A2C" w:rsidP="00347A2C">
      <w:pPr>
        <w:suppressAutoHyphens/>
        <w:spacing w:before="0" w:beforeAutospacing="0" w:after="0" w:afterAutospacing="0"/>
        <w:ind w:firstLine="720"/>
        <w:jc w:val="both"/>
        <w:rPr>
          <w:b/>
          <w:sz w:val="20"/>
          <w:szCs w:val="20"/>
        </w:rPr>
      </w:pPr>
      <w:r w:rsidRPr="00D52134">
        <w:rPr>
          <w:b/>
          <w:sz w:val="20"/>
          <w:szCs w:val="20"/>
        </w:rPr>
        <w:t>5.2.2 Вопросы для обсуждения на семинарах и практических занятиях</w:t>
      </w:r>
    </w:p>
    <w:p w:rsidR="00347A2C" w:rsidRPr="00D52134" w:rsidRDefault="00347A2C" w:rsidP="00347A2C">
      <w:pPr>
        <w:tabs>
          <w:tab w:val="left" w:pos="3225"/>
        </w:tabs>
        <w:spacing w:before="0" w:beforeAutospacing="0" w:after="0" w:afterAutospacing="0"/>
        <w:ind w:firstLine="680"/>
        <w:rPr>
          <w:b/>
          <w:iCs/>
          <w:sz w:val="20"/>
          <w:szCs w:val="20"/>
        </w:rPr>
      </w:pPr>
      <w:r w:rsidRPr="00D52134">
        <w:rPr>
          <w:b/>
          <w:sz w:val="20"/>
          <w:szCs w:val="20"/>
        </w:rPr>
        <w:t xml:space="preserve">Раздел 1 </w:t>
      </w:r>
      <w:r w:rsidRPr="00D52134">
        <w:rPr>
          <w:b/>
          <w:iCs/>
          <w:sz w:val="20"/>
          <w:szCs w:val="20"/>
        </w:rPr>
        <w:t>«</w:t>
      </w:r>
      <w:r w:rsidRPr="00D52134">
        <w:rPr>
          <w:b/>
          <w:bCs/>
          <w:sz w:val="20"/>
          <w:szCs w:val="20"/>
        </w:rPr>
        <w:t>Преступления, посягающие на политические права и свободы человека и гражданина</w:t>
      </w:r>
      <w:r w:rsidRPr="00D52134">
        <w:rPr>
          <w:b/>
          <w:sz w:val="20"/>
          <w:szCs w:val="20"/>
        </w:rPr>
        <w:t>»</w:t>
      </w:r>
    </w:p>
    <w:p w:rsidR="00347A2C" w:rsidRPr="00D52134" w:rsidRDefault="00347A2C" w:rsidP="00347A2C">
      <w:pPr>
        <w:numPr>
          <w:ilvl w:val="0"/>
          <w:numId w:val="68"/>
        </w:numPr>
        <w:tabs>
          <w:tab w:val="left" w:pos="720"/>
          <w:tab w:val="left" w:pos="1080"/>
          <w:tab w:val="left" w:pos="1260"/>
        </w:tabs>
        <w:suppressAutoHyphens/>
        <w:spacing w:before="0" w:beforeAutospacing="0" w:after="0" w:afterAutospacing="0"/>
        <w:ind w:left="0" w:firstLine="709"/>
        <w:jc w:val="both"/>
        <w:rPr>
          <w:sz w:val="20"/>
          <w:szCs w:val="20"/>
        </w:rPr>
      </w:pPr>
      <w:r w:rsidRPr="00D52134">
        <w:rPr>
          <w:sz w:val="20"/>
          <w:szCs w:val="20"/>
        </w:rPr>
        <w:t>Понятие и виды преступлений против политических прав и свобод человека и гражданина.</w:t>
      </w:r>
    </w:p>
    <w:p w:rsidR="00347A2C" w:rsidRPr="00D52134" w:rsidRDefault="00347A2C" w:rsidP="00347A2C">
      <w:pPr>
        <w:numPr>
          <w:ilvl w:val="0"/>
          <w:numId w:val="68"/>
        </w:numPr>
        <w:tabs>
          <w:tab w:val="left" w:pos="720"/>
          <w:tab w:val="left" w:pos="1080"/>
          <w:tab w:val="left" w:pos="1260"/>
        </w:tabs>
        <w:suppressAutoHyphens/>
        <w:spacing w:before="0" w:beforeAutospacing="0" w:after="0" w:afterAutospacing="0"/>
        <w:ind w:left="0" w:firstLine="709"/>
        <w:jc w:val="both"/>
        <w:rPr>
          <w:sz w:val="20"/>
          <w:szCs w:val="20"/>
        </w:rPr>
      </w:pPr>
      <w:r w:rsidRPr="00D52134">
        <w:rPr>
          <w:sz w:val="20"/>
          <w:szCs w:val="20"/>
        </w:rPr>
        <w:t>Конституционные гарантии обеспечения политических прав граждан.</w:t>
      </w:r>
    </w:p>
    <w:p w:rsidR="00347A2C" w:rsidRPr="00D52134" w:rsidRDefault="00347A2C" w:rsidP="00347A2C">
      <w:pPr>
        <w:numPr>
          <w:ilvl w:val="0"/>
          <w:numId w:val="68"/>
        </w:numPr>
        <w:tabs>
          <w:tab w:val="left" w:pos="720"/>
          <w:tab w:val="left" w:pos="1080"/>
          <w:tab w:val="left" w:pos="1260"/>
        </w:tabs>
        <w:suppressAutoHyphens/>
        <w:spacing w:before="0" w:beforeAutospacing="0" w:after="0" w:afterAutospacing="0"/>
        <w:ind w:left="0" w:firstLine="709"/>
        <w:jc w:val="both"/>
        <w:rPr>
          <w:sz w:val="20"/>
          <w:szCs w:val="20"/>
        </w:rPr>
      </w:pPr>
      <w:r w:rsidRPr="00D52134">
        <w:rPr>
          <w:sz w:val="20"/>
          <w:szCs w:val="20"/>
        </w:rPr>
        <w:t>Характеристика объективных признаков преступлений, посягающих на политические права и свободы человека и гражданина.</w:t>
      </w:r>
    </w:p>
    <w:p w:rsidR="00347A2C" w:rsidRPr="00D52134" w:rsidRDefault="00347A2C" w:rsidP="00347A2C">
      <w:pPr>
        <w:numPr>
          <w:ilvl w:val="0"/>
          <w:numId w:val="68"/>
        </w:numPr>
        <w:tabs>
          <w:tab w:val="left" w:pos="720"/>
          <w:tab w:val="left" w:pos="1080"/>
          <w:tab w:val="left" w:pos="1260"/>
        </w:tabs>
        <w:suppressAutoHyphens/>
        <w:spacing w:before="0" w:beforeAutospacing="0" w:after="0" w:afterAutospacing="0"/>
        <w:ind w:left="0" w:firstLine="709"/>
        <w:jc w:val="both"/>
        <w:rPr>
          <w:sz w:val="20"/>
          <w:szCs w:val="20"/>
        </w:rPr>
      </w:pPr>
      <w:r w:rsidRPr="00D52134">
        <w:rPr>
          <w:sz w:val="20"/>
          <w:szCs w:val="20"/>
        </w:rPr>
        <w:lastRenderedPageBreak/>
        <w:t>Понятие политических прав и свобод человека и гражданина.</w:t>
      </w:r>
    </w:p>
    <w:p w:rsidR="00347A2C" w:rsidRPr="00D52134" w:rsidRDefault="00347A2C" w:rsidP="00347A2C">
      <w:pPr>
        <w:numPr>
          <w:ilvl w:val="0"/>
          <w:numId w:val="68"/>
        </w:numPr>
        <w:tabs>
          <w:tab w:val="left" w:pos="720"/>
          <w:tab w:val="left" w:pos="1080"/>
          <w:tab w:val="left" w:pos="1260"/>
        </w:tabs>
        <w:suppressAutoHyphens/>
        <w:spacing w:before="0" w:beforeAutospacing="0" w:after="0" w:afterAutospacing="0"/>
        <w:ind w:left="0" w:firstLine="709"/>
        <w:jc w:val="both"/>
        <w:rPr>
          <w:sz w:val="20"/>
          <w:szCs w:val="20"/>
        </w:rPr>
      </w:pPr>
      <w:r w:rsidRPr="00D52134">
        <w:rPr>
          <w:sz w:val="20"/>
          <w:szCs w:val="20"/>
        </w:rPr>
        <w:t>Общая характеристика преступлений против политических прав и свобод человека и гражданина.</w:t>
      </w:r>
    </w:p>
    <w:p w:rsidR="00347A2C" w:rsidRPr="00D52134" w:rsidRDefault="00347A2C" w:rsidP="00347A2C">
      <w:pPr>
        <w:numPr>
          <w:ilvl w:val="0"/>
          <w:numId w:val="68"/>
        </w:numPr>
        <w:tabs>
          <w:tab w:val="left" w:pos="720"/>
          <w:tab w:val="left" w:pos="1080"/>
          <w:tab w:val="left" w:pos="1260"/>
        </w:tabs>
        <w:suppressAutoHyphens/>
        <w:spacing w:before="0" w:beforeAutospacing="0" w:after="0" w:afterAutospacing="0"/>
        <w:ind w:left="0" w:firstLine="709"/>
        <w:jc w:val="both"/>
        <w:rPr>
          <w:sz w:val="20"/>
          <w:szCs w:val="20"/>
        </w:rPr>
      </w:pPr>
      <w:r w:rsidRPr="00D52134">
        <w:rPr>
          <w:sz w:val="20"/>
          <w:szCs w:val="20"/>
        </w:rPr>
        <w:t xml:space="preserve">Способы совершения преступлений против </w:t>
      </w:r>
      <w:proofErr w:type="spellStart"/>
      <w:r w:rsidRPr="00D52134">
        <w:rPr>
          <w:sz w:val="20"/>
          <w:szCs w:val="20"/>
        </w:rPr>
        <w:t>политическх</w:t>
      </w:r>
      <w:proofErr w:type="spellEnd"/>
      <w:r w:rsidRPr="00D52134">
        <w:rPr>
          <w:sz w:val="20"/>
          <w:szCs w:val="20"/>
        </w:rPr>
        <w:t xml:space="preserve"> прав и свобод гражданина.</w:t>
      </w:r>
    </w:p>
    <w:p w:rsidR="00347A2C" w:rsidRPr="00D52134" w:rsidRDefault="00347A2C" w:rsidP="00347A2C">
      <w:pPr>
        <w:numPr>
          <w:ilvl w:val="0"/>
          <w:numId w:val="68"/>
        </w:numPr>
        <w:tabs>
          <w:tab w:val="left" w:pos="720"/>
          <w:tab w:val="left" w:pos="1080"/>
          <w:tab w:val="left" w:pos="1260"/>
        </w:tabs>
        <w:suppressAutoHyphens/>
        <w:spacing w:before="0" w:beforeAutospacing="0" w:after="0" w:afterAutospacing="0"/>
        <w:ind w:left="0" w:firstLine="709"/>
        <w:jc w:val="both"/>
        <w:rPr>
          <w:sz w:val="20"/>
          <w:szCs w:val="20"/>
        </w:rPr>
      </w:pPr>
      <w:r w:rsidRPr="00D52134">
        <w:rPr>
          <w:sz w:val="20"/>
          <w:szCs w:val="20"/>
        </w:rPr>
        <w:t>Предмет отказа в предоставлении гражданину информации.</w:t>
      </w:r>
    </w:p>
    <w:p w:rsidR="00347A2C" w:rsidRPr="00D52134" w:rsidRDefault="00347A2C" w:rsidP="00347A2C">
      <w:pPr>
        <w:numPr>
          <w:ilvl w:val="0"/>
          <w:numId w:val="68"/>
        </w:numPr>
        <w:tabs>
          <w:tab w:val="left" w:pos="720"/>
          <w:tab w:val="left" w:pos="1080"/>
          <w:tab w:val="left" w:pos="1260"/>
        </w:tabs>
        <w:suppressAutoHyphens/>
        <w:spacing w:before="0" w:beforeAutospacing="0" w:after="0" w:afterAutospacing="0"/>
        <w:ind w:left="0" w:firstLine="709"/>
        <w:jc w:val="both"/>
        <w:rPr>
          <w:sz w:val="20"/>
          <w:szCs w:val="20"/>
        </w:rPr>
      </w:pPr>
      <w:r w:rsidRPr="00D52134">
        <w:rPr>
          <w:sz w:val="20"/>
          <w:szCs w:val="20"/>
        </w:rPr>
        <w:t>Объект и объективная сторона отказа в предоставлении гражданину информации.</w:t>
      </w:r>
    </w:p>
    <w:p w:rsidR="00347A2C" w:rsidRPr="00D52134" w:rsidRDefault="00347A2C" w:rsidP="00347A2C">
      <w:pPr>
        <w:numPr>
          <w:ilvl w:val="0"/>
          <w:numId w:val="68"/>
        </w:numPr>
        <w:tabs>
          <w:tab w:val="left" w:pos="720"/>
          <w:tab w:val="left" w:pos="1080"/>
          <w:tab w:val="left" w:pos="1260"/>
        </w:tabs>
        <w:suppressAutoHyphens/>
        <w:spacing w:before="0" w:beforeAutospacing="0" w:after="0" w:afterAutospacing="0"/>
        <w:ind w:left="0" w:firstLine="709"/>
        <w:jc w:val="both"/>
        <w:rPr>
          <w:sz w:val="20"/>
          <w:szCs w:val="20"/>
        </w:rPr>
      </w:pPr>
      <w:r w:rsidRPr="00D52134">
        <w:rPr>
          <w:sz w:val="20"/>
          <w:szCs w:val="20"/>
        </w:rPr>
        <w:t xml:space="preserve">Субъективная сторона и характеристика субъекта отказа в предоставлении гражданину информации. </w:t>
      </w:r>
    </w:p>
    <w:p w:rsidR="00347A2C" w:rsidRPr="00D52134" w:rsidRDefault="00347A2C" w:rsidP="00347A2C">
      <w:pPr>
        <w:numPr>
          <w:ilvl w:val="0"/>
          <w:numId w:val="68"/>
        </w:numPr>
        <w:tabs>
          <w:tab w:val="left" w:pos="720"/>
          <w:tab w:val="left" w:pos="1080"/>
          <w:tab w:val="left" w:pos="1260"/>
        </w:tabs>
        <w:suppressAutoHyphens/>
        <w:spacing w:before="0" w:beforeAutospacing="0" w:after="0" w:afterAutospacing="0"/>
        <w:ind w:left="0" w:firstLine="709"/>
        <w:jc w:val="both"/>
        <w:rPr>
          <w:sz w:val="20"/>
          <w:szCs w:val="20"/>
        </w:rPr>
      </w:pPr>
      <w:r w:rsidRPr="00D52134">
        <w:rPr>
          <w:sz w:val="20"/>
          <w:szCs w:val="20"/>
        </w:rPr>
        <w:t xml:space="preserve">Объект нарушения порядка финансирования избирательной кампании кандидата, избирательного объединения, избирательного блока, деятельности инициативной группы по проведению референдума, иной группы участников референдума. </w:t>
      </w:r>
    </w:p>
    <w:p w:rsidR="00347A2C" w:rsidRPr="00D52134" w:rsidRDefault="00347A2C" w:rsidP="00347A2C">
      <w:pPr>
        <w:numPr>
          <w:ilvl w:val="0"/>
          <w:numId w:val="68"/>
        </w:numPr>
        <w:tabs>
          <w:tab w:val="left" w:pos="720"/>
          <w:tab w:val="left" w:pos="1080"/>
          <w:tab w:val="left" w:pos="1260"/>
        </w:tabs>
        <w:suppressAutoHyphens/>
        <w:spacing w:before="0" w:beforeAutospacing="0" w:after="0" w:afterAutospacing="0"/>
        <w:ind w:left="0" w:firstLine="709"/>
        <w:jc w:val="both"/>
        <w:rPr>
          <w:sz w:val="20"/>
          <w:szCs w:val="20"/>
        </w:rPr>
      </w:pPr>
      <w:r w:rsidRPr="00D52134">
        <w:rPr>
          <w:sz w:val="20"/>
          <w:szCs w:val="20"/>
        </w:rPr>
        <w:t xml:space="preserve">Объективная сторона нарушения порядка финансирования избирательной кампании кандидата, избирательного объединения, избирательного блока, деятельности инициативной группы по проведению референдума, иной группы участников референдума. </w:t>
      </w:r>
    </w:p>
    <w:p w:rsidR="00347A2C" w:rsidRPr="00D52134" w:rsidRDefault="00347A2C" w:rsidP="00347A2C">
      <w:pPr>
        <w:numPr>
          <w:ilvl w:val="0"/>
          <w:numId w:val="68"/>
        </w:numPr>
        <w:tabs>
          <w:tab w:val="left" w:pos="720"/>
          <w:tab w:val="left" w:pos="1080"/>
          <w:tab w:val="left" w:pos="1260"/>
        </w:tabs>
        <w:suppressAutoHyphens/>
        <w:spacing w:before="0" w:beforeAutospacing="0" w:after="0" w:afterAutospacing="0"/>
        <w:ind w:left="0" w:firstLine="709"/>
        <w:jc w:val="both"/>
        <w:rPr>
          <w:sz w:val="20"/>
          <w:szCs w:val="20"/>
        </w:rPr>
      </w:pPr>
      <w:r w:rsidRPr="00D52134">
        <w:rPr>
          <w:sz w:val="20"/>
          <w:szCs w:val="20"/>
        </w:rPr>
        <w:t>Субъективная сторона и субъект нарушения порядка финансирования избирательной кампании кандидата, избирательного объединения, избирательного блока, деятельности инициативной группы по проведению референдума, иной группы участников референдума.</w:t>
      </w:r>
    </w:p>
    <w:p w:rsidR="00347A2C" w:rsidRPr="00D52134" w:rsidRDefault="00347A2C" w:rsidP="00347A2C">
      <w:pPr>
        <w:numPr>
          <w:ilvl w:val="0"/>
          <w:numId w:val="68"/>
        </w:numPr>
        <w:tabs>
          <w:tab w:val="left" w:pos="720"/>
          <w:tab w:val="left" w:pos="1080"/>
          <w:tab w:val="left" w:pos="1260"/>
        </w:tabs>
        <w:suppressAutoHyphens/>
        <w:spacing w:before="0" w:beforeAutospacing="0" w:after="0" w:afterAutospacing="0"/>
        <w:ind w:left="0" w:firstLine="709"/>
        <w:jc w:val="both"/>
        <w:rPr>
          <w:sz w:val="20"/>
          <w:szCs w:val="20"/>
        </w:rPr>
      </w:pPr>
      <w:r w:rsidRPr="00D52134">
        <w:rPr>
          <w:sz w:val="20"/>
          <w:szCs w:val="20"/>
        </w:rPr>
        <w:t>Квалифицирующие признаки нарушения порядка финансирования избирательной кампании кандидата, избирательного объединения, избирательного блока, деятельности инициативной группы по проведению референдума, иной группы участников референдума.</w:t>
      </w:r>
    </w:p>
    <w:p w:rsidR="00347A2C" w:rsidRPr="00D52134" w:rsidRDefault="00347A2C" w:rsidP="00347A2C">
      <w:pPr>
        <w:numPr>
          <w:ilvl w:val="0"/>
          <w:numId w:val="68"/>
        </w:numPr>
        <w:tabs>
          <w:tab w:val="left" w:pos="720"/>
          <w:tab w:val="left" w:pos="1080"/>
          <w:tab w:val="left" w:pos="1260"/>
        </w:tabs>
        <w:suppressAutoHyphens/>
        <w:spacing w:before="0" w:beforeAutospacing="0" w:after="0" w:afterAutospacing="0"/>
        <w:ind w:left="0" w:firstLine="709"/>
        <w:jc w:val="both"/>
        <w:rPr>
          <w:sz w:val="20"/>
          <w:szCs w:val="20"/>
        </w:rPr>
      </w:pPr>
      <w:r w:rsidRPr="00D52134">
        <w:rPr>
          <w:sz w:val="20"/>
          <w:szCs w:val="20"/>
        </w:rPr>
        <w:t>Собрания, митинги, демонстрации, шествия, пикетирования как формы проявления политических прав и свобод граждан.</w:t>
      </w:r>
    </w:p>
    <w:p w:rsidR="00347A2C" w:rsidRPr="00D52134" w:rsidRDefault="00347A2C" w:rsidP="00347A2C">
      <w:pPr>
        <w:numPr>
          <w:ilvl w:val="0"/>
          <w:numId w:val="68"/>
        </w:numPr>
        <w:tabs>
          <w:tab w:val="left" w:pos="720"/>
          <w:tab w:val="left" w:pos="1080"/>
          <w:tab w:val="left" w:pos="1260"/>
        </w:tabs>
        <w:suppressAutoHyphens/>
        <w:spacing w:before="0" w:beforeAutospacing="0" w:after="0" w:afterAutospacing="0"/>
        <w:ind w:left="0" w:firstLine="709"/>
        <w:jc w:val="both"/>
        <w:rPr>
          <w:sz w:val="20"/>
          <w:szCs w:val="20"/>
        </w:rPr>
      </w:pPr>
      <w:r w:rsidRPr="00D52134">
        <w:rPr>
          <w:sz w:val="20"/>
          <w:szCs w:val="20"/>
        </w:rPr>
        <w:t>Основания, ограничивающие и запрещающие проведение собраний, митингов, демонстраций, шествий, пикетирований.</w:t>
      </w:r>
    </w:p>
    <w:p w:rsidR="00347A2C" w:rsidRPr="00D52134" w:rsidRDefault="00347A2C" w:rsidP="00347A2C">
      <w:pPr>
        <w:numPr>
          <w:ilvl w:val="0"/>
          <w:numId w:val="68"/>
        </w:numPr>
        <w:tabs>
          <w:tab w:val="left" w:pos="720"/>
          <w:tab w:val="left" w:pos="1080"/>
          <w:tab w:val="left" w:pos="1260"/>
        </w:tabs>
        <w:suppressAutoHyphens/>
        <w:spacing w:before="0" w:beforeAutospacing="0" w:after="0" w:afterAutospacing="0"/>
        <w:ind w:left="0" w:firstLine="709"/>
        <w:jc w:val="both"/>
        <w:rPr>
          <w:sz w:val="20"/>
          <w:szCs w:val="20"/>
        </w:rPr>
      </w:pPr>
      <w:r w:rsidRPr="00D52134">
        <w:rPr>
          <w:sz w:val="20"/>
          <w:szCs w:val="20"/>
        </w:rPr>
        <w:t>Условия, ограничивающие и запрещающие проведение собраний, митингов, демонстраций, шествий, пикетирований.</w:t>
      </w:r>
    </w:p>
    <w:p w:rsidR="00347A2C" w:rsidRPr="00D52134" w:rsidRDefault="00347A2C" w:rsidP="00347A2C">
      <w:pPr>
        <w:numPr>
          <w:ilvl w:val="0"/>
          <w:numId w:val="68"/>
        </w:numPr>
        <w:tabs>
          <w:tab w:val="left" w:pos="720"/>
          <w:tab w:val="left" w:pos="1080"/>
          <w:tab w:val="left" w:pos="1260"/>
        </w:tabs>
        <w:suppressAutoHyphens/>
        <w:spacing w:before="0" w:beforeAutospacing="0" w:after="0" w:afterAutospacing="0"/>
        <w:ind w:left="0" w:firstLine="709"/>
        <w:jc w:val="both"/>
        <w:rPr>
          <w:sz w:val="20"/>
          <w:szCs w:val="20"/>
        </w:rPr>
      </w:pPr>
      <w:r w:rsidRPr="00D52134">
        <w:rPr>
          <w:sz w:val="20"/>
          <w:szCs w:val="20"/>
        </w:rPr>
        <w:t>Разграничение административной и уголовной ответственности за воспрепятствование проведению собрания, митинга, демонстрации, шествия, пикетирования.</w:t>
      </w:r>
    </w:p>
    <w:p w:rsidR="00347A2C" w:rsidRPr="00D52134" w:rsidRDefault="00347A2C" w:rsidP="00347A2C">
      <w:pPr>
        <w:numPr>
          <w:ilvl w:val="0"/>
          <w:numId w:val="68"/>
        </w:numPr>
        <w:tabs>
          <w:tab w:val="left" w:pos="720"/>
          <w:tab w:val="left" w:pos="1080"/>
          <w:tab w:val="left" w:pos="1260"/>
        </w:tabs>
        <w:suppressAutoHyphens/>
        <w:spacing w:before="0" w:beforeAutospacing="0" w:after="0" w:afterAutospacing="0"/>
        <w:ind w:left="0" w:firstLine="709"/>
        <w:jc w:val="both"/>
        <w:rPr>
          <w:sz w:val="20"/>
          <w:szCs w:val="20"/>
        </w:rPr>
      </w:pPr>
      <w:r w:rsidRPr="00D52134">
        <w:rPr>
          <w:sz w:val="20"/>
          <w:szCs w:val="20"/>
        </w:rPr>
        <w:t>Понятие, виды и значение избирательных документов и документов референдума.</w:t>
      </w:r>
    </w:p>
    <w:p w:rsidR="00347A2C" w:rsidRPr="00D52134" w:rsidRDefault="00347A2C" w:rsidP="00347A2C">
      <w:pPr>
        <w:numPr>
          <w:ilvl w:val="0"/>
          <w:numId w:val="68"/>
        </w:numPr>
        <w:tabs>
          <w:tab w:val="left" w:pos="720"/>
          <w:tab w:val="left" w:pos="1080"/>
          <w:tab w:val="left" w:pos="1260"/>
        </w:tabs>
        <w:suppressAutoHyphens/>
        <w:spacing w:before="0" w:beforeAutospacing="0" w:after="0" w:afterAutospacing="0"/>
        <w:ind w:left="0" w:firstLine="709"/>
        <w:jc w:val="both"/>
        <w:rPr>
          <w:sz w:val="20"/>
          <w:szCs w:val="20"/>
        </w:rPr>
      </w:pPr>
      <w:r w:rsidRPr="00D52134">
        <w:rPr>
          <w:sz w:val="20"/>
          <w:szCs w:val="20"/>
        </w:rPr>
        <w:t>Объект нарушения равенства прав и свобод человека и гражданина.</w:t>
      </w:r>
    </w:p>
    <w:p w:rsidR="00347A2C" w:rsidRPr="00D52134" w:rsidRDefault="00347A2C" w:rsidP="00347A2C">
      <w:pPr>
        <w:numPr>
          <w:ilvl w:val="0"/>
          <w:numId w:val="68"/>
        </w:numPr>
        <w:tabs>
          <w:tab w:val="left" w:pos="720"/>
          <w:tab w:val="left" w:pos="1080"/>
          <w:tab w:val="left" w:pos="1260"/>
        </w:tabs>
        <w:suppressAutoHyphens/>
        <w:spacing w:before="0" w:beforeAutospacing="0" w:after="0" w:afterAutospacing="0"/>
        <w:ind w:left="0" w:firstLine="709"/>
        <w:jc w:val="both"/>
        <w:rPr>
          <w:sz w:val="20"/>
          <w:szCs w:val="20"/>
        </w:rPr>
      </w:pPr>
      <w:r w:rsidRPr="00D52134">
        <w:rPr>
          <w:sz w:val="20"/>
          <w:szCs w:val="20"/>
        </w:rPr>
        <w:t>Объективная сторона нарушения равенства прав и свобод человека и гражданина.</w:t>
      </w:r>
    </w:p>
    <w:p w:rsidR="00347A2C" w:rsidRPr="00D52134" w:rsidRDefault="00347A2C" w:rsidP="00347A2C">
      <w:pPr>
        <w:numPr>
          <w:ilvl w:val="0"/>
          <w:numId w:val="68"/>
        </w:numPr>
        <w:tabs>
          <w:tab w:val="left" w:pos="720"/>
          <w:tab w:val="left" w:pos="1080"/>
          <w:tab w:val="left" w:pos="1260"/>
        </w:tabs>
        <w:suppressAutoHyphens/>
        <w:spacing w:before="0" w:beforeAutospacing="0" w:after="0" w:afterAutospacing="0"/>
        <w:ind w:left="0" w:firstLine="709"/>
        <w:jc w:val="both"/>
        <w:rPr>
          <w:sz w:val="20"/>
          <w:szCs w:val="20"/>
        </w:rPr>
      </w:pPr>
      <w:r w:rsidRPr="00D52134">
        <w:rPr>
          <w:sz w:val="20"/>
          <w:szCs w:val="20"/>
        </w:rPr>
        <w:t>Особенности субъективной стороны нарушения равенства прав и свобод человека и граждан.</w:t>
      </w:r>
    </w:p>
    <w:p w:rsidR="00347A2C" w:rsidRPr="00D52134" w:rsidRDefault="00347A2C" w:rsidP="00347A2C">
      <w:pPr>
        <w:numPr>
          <w:ilvl w:val="0"/>
          <w:numId w:val="68"/>
        </w:numPr>
        <w:tabs>
          <w:tab w:val="left" w:pos="720"/>
          <w:tab w:val="left" w:pos="1080"/>
          <w:tab w:val="left" w:pos="1260"/>
        </w:tabs>
        <w:suppressAutoHyphens/>
        <w:spacing w:before="0" w:beforeAutospacing="0" w:after="0" w:afterAutospacing="0"/>
        <w:ind w:left="0" w:firstLine="709"/>
        <w:jc w:val="both"/>
        <w:rPr>
          <w:sz w:val="20"/>
          <w:szCs w:val="20"/>
        </w:rPr>
      </w:pPr>
      <w:r w:rsidRPr="00D52134">
        <w:rPr>
          <w:sz w:val="20"/>
          <w:szCs w:val="20"/>
        </w:rPr>
        <w:t>Субъект и субъективная сторона нарушения равенства прав и свобод человека и граждан.</w:t>
      </w:r>
    </w:p>
    <w:p w:rsidR="00347A2C" w:rsidRPr="00D52134" w:rsidRDefault="00347A2C" w:rsidP="00347A2C">
      <w:pPr>
        <w:numPr>
          <w:ilvl w:val="0"/>
          <w:numId w:val="68"/>
        </w:numPr>
        <w:tabs>
          <w:tab w:val="left" w:pos="720"/>
          <w:tab w:val="left" w:pos="1080"/>
          <w:tab w:val="left" w:pos="1260"/>
        </w:tabs>
        <w:suppressAutoHyphens/>
        <w:spacing w:before="0" w:beforeAutospacing="0" w:after="0" w:afterAutospacing="0"/>
        <w:ind w:left="0" w:firstLine="709"/>
        <w:jc w:val="both"/>
        <w:rPr>
          <w:sz w:val="20"/>
          <w:szCs w:val="20"/>
        </w:rPr>
      </w:pPr>
      <w:r w:rsidRPr="00D52134">
        <w:rPr>
          <w:sz w:val="20"/>
          <w:szCs w:val="20"/>
        </w:rPr>
        <w:t>Характеристика потерпевших при нарушении равенства прав и свобод человека и граждан.</w:t>
      </w:r>
    </w:p>
    <w:p w:rsidR="00347A2C" w:rsidRPr="00D52134" w:rsidRDefault="00347A2C" w:rsidP="00347A2C">
      <w:pPr>
        <w:numPr>
          <w:ilvl w:val="0"/>
          <w:numId w:val="68"/>
        </w:numPr>
        <w:tabs>
          <w:tab w:val="left" w:pos="720"/>
          <w:tab w:val="left" w:pos="1080"/>
          <w:tab w:val="left" w:pos="1260"/>
        </w:tabs>
        <w:suppressAutoHyphens/>
        <w:spacing w:before="0" w:beforeAutospacing="0" w:after="0" w:afterAutospacing="0"/>
        <w:ind w:left="0" w:firstLine="709"/>
        <w:jc w:val="both"/>
        <w:rPr>
          <w:sz w:val="20"/>
          <w:szCs w:val="20"/>
        </w:rPr>
      </w:pPr>
      <w:r w:rsidRPr="00D52134">
        <w:rPr>
          <w:sz w:val="20"/>
          <w:szCs w:val="20"/>
        </w:rPr>
        <w:t>Квалифицирующие признаки нарушения равенства прав и свобод человека и граждан.</w:t>
      </w:r>
    </w:p>
    <w:p w:rsidR="00347A2C" w:rsidRPr="00D52134" w:rsidRDefault="00347A2C" w:rsidP="00347A2C">
      <w:pPr>
        <w:numPr>
          <w:ilvl w:val="0"/>
          <w:numId w:val="68"/>
        </w:numPr>
        <w:tabs>
          <w:tab w:val="left" w:pos="720"/>
          <w:tab w:val="left" w:pos="1080"/>
          <w:tab w:val="left" w:pos="1260"/>
        </w:tabs>
        <w:suppressAutoHyphens/>
        <w:spacing w:before="0" w:beforeAutospacing="0" w:after="0" w:afterAutospacing="0"/>
        <w:ind w:left="0" w:firstLine="709"/>
        <w:jc w:val="both"/>
        <w:rPr>
          <w:sz w:val="20"/>
          <w:szCs w:val="20"/>
        </w:rPr>
      </w:pPr>
      <w:r w:rsidRPr="00D52134">
        <w:rPr>
          <w:sz w:val="20"/>
          <w:szCs w:val="20"/>
        </w:rPr>
        <w:t>Характеристика объекта и предмета воспрепятствования осуществлению избирательных прав или работе избирательных комиссий.</w:t>
      </w:r>
    </w:p>
    <w:p w:rsidR="00347A2C" w:rsidRPr="00D52134" w:rsidRDefault="00347A2C" w:rsidP="00347A2C">
      <w:pPr>
        <w:tabs>
          <w:tab w:val="left" w:pos="1080"/>
        </w:tabs>
        <w:suppressAutoHyphens/>
        <w:spacing w:before="0" w:beforeAutospacing="0" w:after="0" w:afterAutospacing="0"/>
        <w:ind w:firstLine="709"/>
        <w:rPr>
          <w:b/>
          <w:sz w:val="20"/>
          <w:szCs w:val="20"/>
        </w:rPr>
      </w:pPr>
    </w:p>
    <w:p w:rsidR="00347A2C" w:rsidRPr="00D52134" w:rsidRDefault="00347A2C" w:rsidP="00347A2C">
      <w:pPr>
        <w:tabs>
          <w:tab w:val="left" w:pos="3225"/>
        </w:tabs>
        <w:spacing w:before="0" w:beforeAutospacing="0" w:after="0" w:afterAutospacing="0"/>
        <w:ind w:firstLine="680"/>
        <w:rPr>
          <w:b/>
          <w:iCs/>
          <w:sz w:val="20"/>
          <w:szCs w:val="20"/>
        </w:rPr>
      </w:pPr>
      <w:r w:rsidRPr="00D52134">
        <w:rPr>
          <w:b/>
          <w:sz w:val="20"/>
          <w:szCs w:val="20"/>
        </w:rPr>
        <w:t xml:space="preserve">Раздел 2 </w:t>
      </w:r>
      <w:r w:rsidRPr="00D52134">
        <w:rPr>
          <w:b/>
          <w:iCs/>
          <w:sz w:val="20"/>
          <w:szCs w:val="20"/>
        </w:rPr>
        <w:t>«</w:t>
      </w:r>
      <w:r w:rsidRPr="00D52134">
        <w:rPr>
          <w:b/>
          <w:sz w:val="20"/>
          <w:szCs w:val="20"/>
        </w:rPr>
        <w:t>Преступления, посягающие на социально-экономические права и свободы человека и гражданина»</w:t>
      </w:r>
    </w:p>
    <w:p w:rsidR="00347A2C" w:rsidRPr="00D52134" w:rsidRDefault="00347A2C" w:rsidP="00347A2C">
      <w:pPr>
        <w:numPr>
          <w:ilvl w:val="0"/>
          <w:numId w:val="69"/>
        </w:numPr>
        <w:tabs>
          <w:tab w:val="left" w:pos="720"/>
          <w:tab w:val="left" w:pos="1080"/>
          <w:tab w:val="left" w:pos="1260"/>
        </w:tabs>
        <w:suppressAutoHyphens/>
        <w:spacing w:before="0" w:beforeAutospacing="0" w:after="0" w:afterAutospacing="0"/>
        <w:ind w:left="0" w:firstLine="709"/>
        <w:jc w:val="both"/>
        <w:rPr>
          <w:sz w:val="20"/>
          <w:szCs w:val="20"/>
        </w:rPr>
      </w:pPr>
      <w:r w:rsidRPr="00D52134">
        <w:rPr>
          <w:sz w:val="20"/>
          <w:szCs w:val="20"/>
        </w:rPr>
        <w:t>Особенности субъективной стороны воспрепятствования осуществлению избирательных прав или работе избирательных комиссий.</w:t>
      </w:r>
    </w:p>
    <w:p w:rsidR="00347A2C" w:rsidRPr="00D52134" w:rsidRDefault="00347A2C" w:rsidP="00347A2C">
      <w:pPr>
        <w:numPr>
          <w:ilvl w:val="0"/>
          <w:numId w:val="69"/>
        </w:numPr>
        <w:tabs>
          <w:tab w:val="left" w:pos="720"/>
          <w:tab w:val="left" w:pos="1080"/>
          <w:tab w:val="left" w:pos="1260"/>
        </w:tabs>
        <w:suppressAutoHyphens/>
        <w:spacing w:before="0" w:beforeAutospacing="0" w:after="0" w:afterAutospacing="0"/>
        <w:ind w:left="0" w:firstLine="709"/>
        <w:jc w:val="both"/>
        <w:rPr>
          <w:sz w:val="20"/>
          <w:szCs w:val="20"/>
        </w:rPr>
      </w:pPr>
      <w:r w:rsidRPr="00D52134">
        <w:rPr>
          <w:sz w:val="20"/>
          <w:szCs w:val="20"/>
        </w:rPr>
        <w:t>Субъект воспрепятствования осуществлению избирательных прав или работе избирательных комиссий.</w:t>
      </w:r>
    </w:p>
    <w:p w:rsidR="00347A2C" w:rsidRPr="00D52134" w:rsidRDefault="00347A2C" w:rsidP="00347A2C">
      <w:pPr>
        <w:numPr>
          <w:ilvl w:val="0"/>
          <w:numId w:val="69"/>
        </w:numPr>
        <w:tabs>
          <w:tab w:val="left" w:pos="720"/>
          <w:tab w:val="left" w:pos="1080"/>
          <w:tab w:val="left" w:pos="1260"/>
        </w:tabs>
        <w:suppressAutoHyphens/>
        <w:spacing w:before="0" w:beforeAutospacing="0" w:after="0" w:afterAutospacing="0"/>
        <w:ind w:left="0" w:firstLine="709"/>
        <w:jc w:val="both"/>
        <w:rPr>
          <w:sz w:val="20"/>
          <w:szCs w:val="20"/>
        </w:rPr>
      </w:pPr>
      <w:r w:rsidRPr="00D52134">
        <w:rPr>
          <w:sz w:val="20"/>
          <w:szCs w:val="20"/>
        </w:rPr>
        <w:t xml:space="preserve">Квалифицирующие признаки воспрепятствования осуществлению избирательных прав или работе избирательных комиссий. </w:t>
      </w:r>
    </w:p>
    <w:p w:rsidR="00347A2C" w:rsidRPr="00D52134" w:rsidRDefault="00347A2C" w:rsidP="00347A2C">
      <w:pPr>
        <w:numPr>
          <w:ilvl w:val="0"/>
          <w:numId w:val="69"/>
        </w:numPr>
        <w:tabs>
          <w:tab w:val="left" w:pos="720"/>
          <w:tab w:val="left" w:pos="1080"/>
          <w:tab w:val="left" w:pos="1260"/>
        </w:tabs>
        <w:suppressAutoHyphens/>
        <w:spacing w:before="0" w:beforeAutospacing="0" w:after="0" w:afterAutospacing="0"/>
        <w:ind w:left="0" w:firstLine="709"/>
        <w:jc w:val="both"/>
        <w:rPr>
          <w:sz w:val="20"/>
          <w:szCs w:val="20"/>
        </w:rPr>
      </w:pPr>
      <w:r w:rsidRPr="00D52134">
        <w:rPr>
          <w:sz w:val="20"/>
          <w:szCs w:val="20"/>
        </w:rPr>
        <w:t>Разграничение административно наказуемого и уголовно наказуемого воспрепятствования осуществлению избирательных прав граждан.</w:t>
      </w:r>
    </w:p>
    <w:p w:rsidR="00347A2C" w:rsidRPr="00D52134" w:rsidRDefault="00347A2C" w:rsidP="00347A2C">
      <w:pPr>
        <w:numPr>
          <w:ilvl w:val="0"/>
          <w:numId w:val="69"/>
        </w:numPr>
        <w:tabs>
          <w:tab w:val="left" w:pos="720"/>
          <w:tab w:val="left" w:pos="1080"/>
          <w:tab w:val="left" w:pos="1260"/>
        </w:tabs>
        <w:suppressAutoHyphens/>
        <w:spacing w:before="0" w:beforeAutospacing="0" w:after="0" w:afterAutospacing="0"/>
        <w:ind w:left="0" w:firstLine="709"/>
        <w:jc w:val="both"/>
        <w:rPr>
          <w:sz w:val="20"/>
          <w:szCs w:val="20"/>
        </w:rPr>
      </w:pPr>
      <w:r w:rsidRPr="00D52134">
        <w:rPr>
          <w:sz w:val="20"/>
          <w:szCs w:val="20"/>
        </w:rPr>
        <w:t xml:space="preserve">Характеристика объекта и предмета фальсификации избирательных документов, документов референдума. </w:t>
      </w:r>
    </w:p>
    <w:p w:rsidR="00347A2C" w:rsidRPr="00D52134" w:rsidRDefault="00347A2C" w:rsidP="00347A2C">
      <w:pPr>
        <w:numPr>
          <w:ilvl w:val="0"/>
          <w:numId w:val="69"/>
        </w:numPr>
        <w:tabs>
          <w:tab w:val="left" w:pos="720"/>
          <w:tab w:val="left" w:pos="1080"/>
          <w:tab w:val="left" w:pos="1260"/>
        </w:tabs>
        <w:suppressAutoHyphens/>
        <w:spacing w:before="0" w:beforeAutospacing="0" w:after="0" w:afterAutospacing="0"/>
        <w:ind w:left="0" w:firstLine="709"/>
        <w:jc w:val="both"/>
        <w:rPr>
          <w:sz w:val="20"/>
          <w:szCs w:val="20"/>
        </w:rPr>
      </w:pPr>
      <w:r w:rsidRPr="00D52134">
        <w:rPr>
          <w:sz w:val="20"/>
          <w:szCs w:val="20"/>
        </w:rPr>
        <w:t xml:space="preserve">Объективная сторона фальсификации избирательных документов, документов референдума. </w:t>
      </w:r>
    </w:p>
    <w:p w:rsidR="00347A2C" w:rsidRPr="00D52134" w:rsidRDefault="00347A2C" w:rsidP="00347A2C">
      <w:pPr>
        <w:numPr>
          <w:ilvl w:val="0"/>
          <w:numId w:val="69"/>
        </w:numPr>
        <w:tabs>
          <w:tab w:val="left" w:pos="720"/>
          <w:tab w:val="left" w:pos="1080"/>
          <w:tab w:val="left" w:pos="1260"/>
        </w:tabs>
        <w:suppressAutoHyphens/>
        <w:spacing w:before="0" w:beforeAutospacing="0" w:after="0" w:afterAutospacing="0"/>
        <w:ind w:left="0" w:firstLine="709"/>
        <w:jc w:val="both"/>
        <w:rPr>
          <w:sz w:val="20"/>
          <w:szCs w:val="20"/>
        </w:rPr>
      </w:pPr>
      <w:r w:rsidRPr="00D52134">
        <w:rPr>
          <w:sz w:val="20"/>
          <w:szCs w:val="20"/>
        </w:rPr>
        <w:t xml:space="preserve">Особенности субъективной стороны фальсификации избирательных документов, документов референдума. </w:t>
      </w:r>
    </w:p>
    <w:p w:rsidR="00347A2C" w:rsidRPr="00D52134" w:rsidRDefault="00347A2C" w:rsidP="00347A2C">
      <w:pPr>
        <w:numPr>
          <w:ilvl w:val="0"/>
          <w:numId w:val="69"/>
        </w:numPr>
        <w:tabs>
          <w:tab w:val="left" w:pos="720"/>
          <w:tab w:val="left" w:pos="1080"/>
          <w:tab w:val="left" w:pos="1260"/>
        </w:tabs>
        <w:suppressAutoHyphens/>
        <w:spacing w:before="0" w:beforeAutospacing="0" w:after="0" w:afterAutospacing="0"/>
        <w:ind w:left="0" w:firstLine="709"/>
        <w:jc w:val="both"/>
        <w:rPr>
          <w:sz w:val="20"/>
          <w:szCs w:val="20"/>
        </w:rPr>
      </w:pPr>
      <w:r w:rsidRPr="00D52134">
        <w:rPr>
          <w:sz w:val="20"/>
          <w:szCs w:val="20"/>
        </w:rPr>
        <w:t>Субъект фальсификации избирательных документов, документов референдума.</w:t>
      </w:r>
    </w:p>
    <w:p w:rsidR="00347A2C" w:rsidRPr="00D52134" w:rsidRDefault="00347A2C" w:rsidP="00347A2C">
      <w:pPr>
        <w:numPr>
          <w:ilvl w:val="0"/>
          <w:numId w:val="69"/>
        </w:numPr>
        <w:tabs>
          <w:tab w:val="left" w:pos="720"/>
          <w:tab w:val="left" w:pos="1080"/>
          <w:tab w:val="left" w:pos="1260"/>
        </w:tabs>
        <w:suppressAutoHyphens/>
        <w:spacing w:before="0" w:beforeAutospacing="0" w:after="0" w:afterAutospacing="0"/>
        <w:ind w:left="0" w:firstLine="709"/>
        <w:jc w:val="both"/>
        <w:rPr>
          <w:sz w:val="20"/>
          <w:szCs w:val="20"/>
        </w:rPr>
      </w:pPr>
      <w:r w:rsidRPr="00D52134">
        <w:rPr>
          <w:sz w:val="20"/>
          <w:szCs w:val="20"/>
        </w:rPr>
        <w:t>Квалифицированный вид фальсификации избирательных документов, документов референдума.</w:t>
      </w:r>
    </w:p>
    <w:p w:rsidR="00347A2C" w:rsidRPr="00D52134" w:rsidRDefault="00347A2C" w:rsidP="00347A2C">
      <w:pPr>
        <w:numPr>
          <w:ilvl w:val="0"/>
          <w:numId w:val="69"/>
        </w:numPr>
        <w:tabs>
          <w:tab w:val="left" w:pos="720"/>
          <w:tab w:val="left" w:pos="1080"/>
          <w:tab w:val="left" w:pos="1260"/>
        </w:tabs>
        <w:suppressAutoHyphens/>
        <w:spacing w:before="0" w:beforeAutospacing="0" w:after="0" w:afterAutospacing="0"/>
        <w:ind w:left="0" w:firstLine="709"/>
        <w:jc w:val="both"/>
        <w:rPr>
          <w:sz w:val="20"/>
          <w:szCs w:val="20"/>
        </w:rPr>
      </w:pPr>
      <w:r w:rsidRPr="00D52134">
        <w:rPr>
          <w:sz w:val="20"/>
          <w:szCs w:val="20"/>
        </w:rPr>
        <w:t>Уголовная ответственность за фальсификацию итогов голосования.</w:t>
      </w:r>
    </w:p>
    <w:p w:rsidR="00347A2C" w:rsidRPr="00D52134" w:rsidRDefault="00347A2C" w:rsidP="00347A2C">
      <w:pPr>
        <w:numPr>
          <w:ilvl w:val="0"/>
          <w:numId w:val="69"/>
        </w:numPr>
        <w:tabs>
          <w:tab w:val="left" w:pos="720"/>
          <w:tab w:val="left" w:pos="1080"/>
          <w:tab w:val="left" w:pos="1260"/>
        </w:tabs>
        <w:suppressAutoHyphens/>
        <w:spacing w:before="0" w:beforeAutospacing="0" w:after="0" w:afterAutospacing="0"/>
        <w:ind w:left="0" w:firstLine="709"/>
        <w:jc w:val="both"/>
        <w:rPr>
          <w:sz w:val="20"/>
          <w:szCs w:val="20"/>
        </w:rPr>
      </w:pPr>
      <w:r w:rsidRPr="00D52134">
        <w:rPr>
          <w:sz w:val="20"/>
          <w:szCs w:val="20"/>
        </w:rPr>
        <w:t xml:space="preserve">Объект фальсификации итогов голосования. </w:t>
      </w:r>
    </w:p>
    <w:p w:rsidR="00347A2C" w:rsidRPr="00D52134" w:rsidRDefault="00347A2C" w:rsidP="00347A2C">
      <w:pPr>
        <w:numPr>
          <w:ilvl w:val="0"/>
          <w:numId w:val="69"/>
        </w:numPr>
        <w:tabs>
          <w:tab w:val="left" w:pos="720"/>
          <w:tab w:val="left" w:pos="1080"/>
          <w:tab w:val="left" w:pos="1260"/>
        </w:tabs>
        <w:suppressAutoHyphens/>
        <w:spacing w:before="0" w:beforeAutospacing="0" w:after="0" w:afterAutospacing="0"/>
        <w:ind w:left="0" w:firstLine="709"/>
        <w:jc w:val="both"/>
        <w:rPr>
          <w:sz w:val="20"/>
          <w:szCs w:val="20"/>
        </w:rPr>
      </w:pPr>
      <w:r w:rsidRPr="00D52134">
        <w:rPr>
          <w:sz w:val="20"/>
          <w:szCs w:val="20"/>
        </w:rPr>
        <w:t>Объективная сторона фальсификации итогов голосования.</w:t>
      </w:r>
    </w:p>
    <w:p w:rsidR="00347A2C" w:rsidRPr="00D52134" w:rsidRDefault="00347A2C" w:rsidP="00347A2C">
      <w:pPr>
        <w:numPr>
          <w:ilvl w:val="0"/>
          <w:numId w:val="69"/>
        </w:numPr>
        <w:tabs>
          <w:tab w:val="left" w:pos="720"/>
          <w:tab w:val="left" w:pos="1080"/>
          <w:tab w:val="left" w:pos="1260"/>
        </w:tabs>
        <w:suppressAutoHyphens/>
        <w:spacing w:before="0" w:beforeAutospacing="0" w:after="0" w:afterAutospacing="0"/>
        <w:ind w:left="0" w:firstLine="709"/>
        <w:jc w:val="both"/>
        <w:rPr>
          <w:sz w:val="20"/>
          <w:szCs w:val="20"/>
        </w:rPr>
      </w:pPr>
      <w:r w:rsidRPr="00D52134">
        <w:rPr>
          <w:sz w:val="20"/>
          <w:szCs w:val="20"/>
        </w:rPr>
        <w:t xml:space="preserve">Характеристика субъективной стороны и особенности субъекта фальсификации итогов голосования. </w:t>
      </w:r>
    </w:p>
    <w:p w:rsidR="00347A2C" w:rsidRPr="00D52134" w:rsidRDefault="00347A2C" w:rsidP="00347A2C">
      <w:pPr>
        <w:numPr>
          <w:ilvl w:val="0"/>
          <w:numId w:val="69"/>
        </w:numPr>
        <w:tabs>
          <w:tab w:val="left" w:pos="720"/>
          <w:tab w:val="left" w:pos="1080"/>
          <w:tab w:val="left" w:pos="1260"/>
        </w:tabs>
        <w:suppressAutoHyphens/>
        <w:spacing w:before="0" w:beforeAutospacing="0" w:after="0" w:afterAutospacing="0"/>
        <w:ind w:left="0" w:firstLine="709"/>
        <w:jc w:val="both"/>
        <w:rPr>
          <w:sz w:val="20"/>
          <w:szCs w:val="20"/>
        </w:rPr>
      </w:pPr>
      <w:r w:rsidRPr="00D52134">
        <w:rPr>
          <w:sz w:val="20"/>
          <w:szCs w:val="20"/>
        </w:rPr>
        <w:t xml:space="preserve">Уголовная ответственность за воспрепятствование проведению собрания, митинга, демонстрации, шествия, </w:t>
      </w:r>
      <w:proofErr w:type="spellStart"/>
      <w:r w:rsidRPr="00D52134">
        <w:rPr>
          <w:sz w:val="20"/>
          <w:szCs w:val="20"/>
        </w:rPr>
        <w:t>пикитирования</w:t>
      </w:r>
      <w:proofErr w:type="spellEnd"/>
      <w:r w:rsidRPr="00D52134">
        <w:rPr>
          <w:sz w:val="20"/>
          <w:szCs w:val="20"/>
        </w:rPr>
        <w:t xml:space="preserve"> или участию в них.</w:t>
      </w:r>
    </w:p>
    <w:p w:rsidR="00347A2C" w:rsidRPr="00D52134" w:rsidRDefault="00347A2C" w:rsidP="00347A2C">
      <w:pPr>
        <w:numPr>
          <w:ilvl w:val="0"/>
          <w:numId w:val="69"/>
        </w:numPr>
        <w:tabs>
          <w:tab w:val="left" w:pos="720"/>
          <w:tab w:val="left" w:pos="1080"/>
          <w:tab w:val="left" w:pos="1260"/>
        </w:tabs>
        <w:suppressAutoHyphens/>
        <w:spacing w:before="0" w:beforeAutospacing="0" w:after="0" w:afterAutospacing="0"/>
        <w:ind w:left="0" w:firstLine="709"/>
        <w:jc w:val="both"/>
        <w:rPr>
          <w:sz w:val="20"/>
          <w:szCs w:val="20"/>
        </w:rPr>
      </w:pPr>
      <w:r w:rsidRPr="00D52134">
        <w:rPr>
          <w:sz w:val="20"/>
          <w:szCs w:val="20"/>
        </w:rPr>
        <w:t xml:space="preserve">Объект воспрепятствования проведению собрания, митинга, демонстрации, шествия, пикетирования или участию в них. </w:t>
      </w:r>
    </w:p>
    <w:p w:rsidR="00347A2C" w:rsidRPr="00D52134" w:rsidRDefault="00347A2C" w:rsidP="00347A2C">
      <w:pPr>
        <w:numPr>
          <w:ilvl w:val="0"/>
          <w:numId w:val="69"/>
        </w:numPr>
        <w:tabs>
          <w:tab w:val="left" w:pos="720"/>
          <w:tab w:val="left" w:pos="1080"/>
          <w:tab w:val="left" w:pos="1260"/>
        </w:tabs>
        <w:suppressAutoHyphens/>
        <w:spacing w:before="0" w:beforeAutospacing="0" w:after="0" w:afterAutospacing="0"/>
        <w:ind w:left="0" w:firstLine="709"/>
        <w:jc w:val="both"/>
        <w:rPr>
          <w:sz w:val="20"/>
          <w:szCs w:val="20"/>
        </w:rPr>
      </w:pPr>
      <w:r w:rsidRPr="00D52134">
        <w:rPr>
          <w:sz w:val="20"/>
          <w:szCs w:val="20"/>
        </w:rPr>
        <w:t xml:space="preserve">Объективная сторона воспрепятствования проведению собрания, митинга, демонстрации, шествия, пикетирования или участию в них. </w:t>
      </w:r>
    </w:p>
    <w:p w:rsidR="00347A2C" w:rsidRPr="00D52134" w:rsidRDefault="00347A2C" w:rsidP="00347A2C">
      <w:pPr>
        <w:numPr>
          <w:ilvl w:val="0"/>
          <w:numId w:val="69"/>
        </w:numPr>
        <w:tabs>
          <w:tab w:val="left" w:pos="720"/>
          <w:tab w:val="left" w:pos="1080"/>
          <w:tab w:val="left" w:pos="1260"/>
        </w:tabs>
        <w:suppressAutoHyphens/>
        <w:spacing w:before="0" w:beforeAutospacing="0" w:after="0" w:afterAutospacing="0"/>
        <w:ind w:left="0" w:firstLine="709"/>
        <w:jc w:val="both"/>
        <w:rPr>
          <w:sz w:val="20"/>
          <w:szCs w:val="20"/>
        </w:rPr>
      </w:pPr>
      <w:r w:rsidRPr="00D52134">
        <w:rPr>
          <w:sz w:val="20"/>
          <w:szCs w:val="20"/>
        </w:rPr>
        <w:lastRenderedPageBreak/>
        <w:t>Особенности субъективной стороны и субъекта воспрепятствования проведению собрания, митинга, демонстрации, шествия, пикетирования или участию в них.</w:t>
      </w:r>
    </w:p>
    <w:p w:rsidR="00347A2C" w:rsidRPr="00D52134" w:rsidRDefault="00347A2C" w:rsidP="00347A2C">
      <w:pPr>
        <w:numPr>
          <w:ilvl w:val="0"/>
          <w:numId w:val="69"/>
        </w:numPr>
        <w:tabs>
          <w:tab w:val="left" w:pos="720"/>
          <w:tab w:val="left" w:pos="1080"/>
          <w:tab w:val="left" w:pos="1260"/>
        </w:tabs>
        <w:suppressAutoHyphens/>
        <w:spacing w:before="0" w:beforeAutospacing="0" w:after="0" w:afterAutospacing="0"/>
        <w:ind w:left="0" w:firstLine="709"/>
        <w:jc w:val="both"/>
        <w:rPr>
          <w:sz w:val="20"/>
          <w:szCs w:val="20"/>
        </w:rPr>
      </w:pPr>
      <w:r w:rsidRPr="00D52134">
        <w:rPr>
          <w:sz w:val="20"/>
          <w:szCs w:val="20"/>
        </w:rPr>
        <w:t xml:space="preserve">Способ совершения воспрепятствования проведению собрания, митинга, демонстрации, шествия, пикетирования или участию в них. </w:t>
      </w:r>
    </w:p>
    <w:p w:rsidR="00347A2C" w:rsidRPr="00D52134" w:rsidRDefault="00347A2C" w:rsidP="00347A2C">
      <w:pPr>
        <w:numPr>
          <w:ilvl w:val="0"/>
          <w:numId w:val="69"/>
        </w:numPr>
        <w:tabs>
          <w:tab w:val="left" w:pos="720"/>
          <w:tab w:val="left" w:pos="1080"/>
          <w:tab w:val="left" w:pos="1260"/>
        </w:tabs>
        <w:suppressAutoHyphens/>
        <w:spacing w:before="0" w:beforeAutospacing="0" w:after="0" w:afterAutospacing="0"/>
        <w:ind w:left="0" w:firstLine="709"/>
        <w:jc w:val="both"/>
        <w:rPr>
          <w:sz w:val="20"/>
          <w:szCs w:val="20"/>
        </w:rPr>
      </w:pPr>
      <w:r w:rsidRPr="00D52134">
        <w:rPr>
          <w:sz w:val="20"/>
          <w:szCs w:val="20"/>
        </w:rPr>
        <w:t xml:space="preserve">Понятие социально-экономических прав и свобод человека и гражданина. </w:t>
      </w:r>
    </w:p>
    <w:p w:rsidR="00347A2C" w:rsidRPr="00D52134" w:rsidRDefault="00347A2C" w:rsidP="00347A2C">
      <w:pPr>
        <w:numPr>
          <w:ilvl w:val="0"/>
          <w:numId w:val="69"/>
        </w:numPr>
        <w:tabs>
          <w:tab w:val="left" w:pos="720"/>
          <w:tab w:val="left" w:pos="1080"/>
          <w:tab w:val="left" w:pos="1260"/>
        </w:tabs>
        <w:suppressAutoHyphens/>
        <w:spacing w:before="0" w:beforeAutospacing="0" w:after="0" w:afterAutospacing="0"/>
        <w:ind w:left="0" w:firstLine="709"/>
        <w:jc w:val="both"/>
        <w:rPr>
          <w:sz w:val="20"/>
          <w:szCs w:val="20"/>
        </w:rPr>
      </w:pPr>
      <w:r w:rsidRPr="00D52134">
        <w:rPr>
          <w:sz w:val="20"/>
          <w:szCs w:val="20"/>
        </w:rPr>
        <w:t>Понятие и общая характеристика преступлений против социально-экономических прав и свобод человека и гражданина.</w:t>
      </w:r>
    </w:p>
    <w:p w:rsidR="00347A2C" w:rsidRPr="00D52134" w:rsidRDefault="00347A2C" w:rsidP="00347A2C">
      <w:pPr>
        <w:numPr>
          <w:ilvl w:val="0"/>
          <w:numId w:val="69"/>
        </w:numPr>
        <w:tabs>
          <w:tab w:val="left" w:pos="720"/>
          <w:tab w:val="left" w:pos="1080"/>
          <w:tab w:val="left" w:pos="1260"/>
        </w:tabs>
        <w:suppressAutoHyphens/>
        <w:spacing w:before="0" w:beforeAutospacing="0" w:after="0" w:afterAutospacing="0"/>
        <w:ind w:left="0" w:firstLine="709"/>
        <w:jc w:val="both"/>
        <w:rPr>
          <w:sz w:val="20"/>
          <w:szCs w:val="20"/>
        </w:rPr>
      </w:pPr>
      <w:r w:rsidRPr="00D52134">
        <w:rPr>
          <w:sz w:val="20"/>
          <w:szCs w:val="20"/>
        </w:rPr>
        <w:t>Объект и объективная сторона нарушений правил охраны труда.</w:t>
      </w:r>
    </w:p>
    <w:p w:rsidR="00347A2C" w:rsidRPr="00D52134" w:rsidRDefault="00347A2C" w:rsidP="00347A2C">
      <w:pPr>
        <w:numPr>
          <w:ilvl w:val="0"/>
          <w:numId w:val="69"/>
        </w:numPr>
        <w:tabs>
          <w:tab w:val="left" w:pos="720"/>
          <w:tab w:val="left" w:pos="1080"/>
          <w:tab w:val="left" w:pos="1260"/>
        </w:tabs>
        <w:suppressAutoHyphens/>
        <w:spacing w:before="0" w:beforeAutospacing="0" w:after="0" w:afterAutospacing="0"/>
        <w:ind w:left="0" w:firstLine="709"/>
        <w:jc w:val="both"/>
        <w:rPr>
          <w:sz w:val="20"/>
          <w:szCs w:val="20"/>
        </w:rPr>
      </w:pPr>
      <w:r w:rsidRPr="00D52134">
        <w:rPr>
          <w:sz w:val="20"/>
          <w:szCs w:val="20"/>
        </w:rPr>
        <w:t xml:space="preserve">Последствия нарушений правил охраны труда. </w:t>
      </w:r>
    </w:p>
    <w:p w:rsidR="00347A2C" w:rsidRPr="00D52134" w:rsidRDefault="00347A2C" w:rsidP="00347A2C">
      <w:pPr>
        <w:numPr>
          <w:ilvl w:val="0"/>
          <w:numId w:val="69"/>
        </w:numPr>
        <w:tabs>
          <w:tab w:val="left" w:pos="720"/>
          <w:tab w:val="left" w:pos="1080"/>
          <w:tab w:val="left" w:pos="1260"/>
        </w:tabs>
        <w:suppressAutoHyphens/>
        <w:spacing w:before="0" w:beforeAutospacing="0" w:after="0" w:afterAutospacing="0"/>
        <w:ind w:left="0" w:firstLine="709"/>
        <w:jc w:val="both"/>
        <w:rPr>
          <w:sz w:val="20"/>
          <w:szCs w:val="20"/>
        </w:rPr>
      </w:pPr>
      <w:r w:rsidRPr="00D52134">
        <w:rPr>
          <w:sz w:val="20"/>
          <w:szCs w:val="20"/>
        </w:rPr>
        <w:t>Характеристика субъекта нарушений правил охраны труда.</w:t>
      </w:r>
    </w:p>
    <w:p w:rsidR="00347A2C" w:rsidRPr="00D52134" w:rsidRDefault="00347A2C" w:rsidP="00347A2C">
      <w:pPr>
        <w:numPr>
          <w:ilvl w:val="0"/>
          <w:numId w:val="69"/>
        </w:numPr>
        <w:tabs>
          <w:tab w:val="left" w:pos="720"/>
          <w:tab w:val="left" w:pos="1080"/>
          <w:tab w:val="left" w:pos="1260"/>
        </w:tabs>
        <w:suppressAutoHyphens/>
        <w:spacing w:before="0" w:beforeAutospacing="0" w:after="0" w:afterAutospacing="0"/>
        <w:ind w:left="0" w:firstLine="709"/>
        <w:jc w:val="both"/>
        <w:rPr>
          <w:sz w:val="20"/>
          <w:szCs w:val="20"/>
        </w:rPr>
      </w:pPr>
      <w:r w:rsidRPr="00D52134">
        <w:rPr>
          <w:sz w:val="20"/>
          <w:szCs w:val="20"/>
        </w:rPr>
        <w:t>Квалифицированный вид нарушений правил охраны труда</w:t>
      </w:r>
      <w:r w:rsidRPr="00D52134">
        <w:rPr>
          <w:bCs/>
          <w:sz w:val="20"/>
          <w:szCs w:val="20"/>
        </w:rPr>
        <w:t>.</w:t>
      </w:r>
    </w:p>
    <w:p w:rsidR="00347A2C" w:rsidRPr="00D52134" w:rsidRDefault="00347A2C" w:rsidP="00347A2C">
      <w:pPr>
        <w:spacing w:before="0" w:beforeAutospacing="0" w:after="0" w:afterAutospacing="0"/>
        <w:ind w:firstLine="680"/>
        <w:rPr>
          <w:b/>
          <w:sz w:val="20"/>
          <w:szCs w:val="20"/>
        </w:rPr>
      </w:pPr>
    </w:p>
    <w:p w:rsidR="00347A2C" w:rsidRPr="00D52134" w:rsidRDefault="00347A2C" w:rsidP="00347A2C">
      <w:pPr>
        <w:spacing w:before="0" w:beforeAutospacing="0" w:after="0" w:afterAutospacing="0"/>
        <w:ind w:firstLine="680"/>
        <w:rPr>
          <w:b/>
          <w:sz w:val="20"/>
          <w:szCs w:val="20"/>
        </w:rPr>
      </w:pPr>
      <w:r w:rsidRPr="00D52134">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347A2C" w:rsidRPr="00D52134" w:rsidRDefault="00347A2C" w:rsidP="00347A2C">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347A2C" w:rsidRPr="00D52134" w:rsidTr="00900057">
        <w:trPr>
          <w:trHeight w:val="190"/>
          <w:tblHeader/>
        </w:trPr>
        <w:tc>
          <w:tcPr>
            <w:tcW w:w="0" w:type="auto"/>
            <w:vMerge w:val="restart"/>
            <w:vAlign w:val="center"/>
          </w:tcPr>
          <w:p w:rsidR="00347A2C" w:rsidRPr="00D52134" w:rsidRDefault="00347A2C" w:rsidP="00347A2C">
            <w:pPr>
              <w:spacing w:before="0" w:beforeAutospacing="0" w:after="0" w:afterAutospacing="0"/>
              <w:jc w:val="center"/>
              <w:rPr>
                <w:b/>
                <w:sz w:val="20"/>
                <w:szCs w:val="20"/>
              </w:rPr>
            </w:pPr>
            <w:r w:rsidRPr="00D52134">
              <w:rPr>
                <w:b/>
                <w:sz w:val="20"/>
                <w:szCs w:val="20"/>
              </w:rPr>
              <w:t>Виды контактной</w:t>
            </w:r>
          </w:p>
          <w:p w:rsidR="00347A2C" w:rsidRPr="00D52134" w:rsidRDefault="00347A2C" w:rsidP="00347A2C">
            <w:pPr>
              <w:spacing w:before="0" w:beforeAutospacing="0" w:after="0" w:afterAutospacing="0"/>
              <w:jc w:val="center"/>
              <w:rPr>
                <w:b/>
                <w:sz w:val="20"/>
                <w:szCs w:val="20"/>
              </w:rPr>
            </w:pPr>
            <w:r w:rsidRPr="00D52134">
              <w:rPr>
                <w:b/>
                <w:sz w:val="20"/>
                <w:szCs w:val="20"/>
              </w:rPr>
              <w:t xml:space="preserve">работы </w:t>
            </w:r>
          </w:p>
        </w:tc>
        <w:tc>
          <w:tcPr>
            <w:tcW w:w="5870" w:type="dxa"/>
            <w:gridSpan w:val="2"/>
          </w:tcPr>
          <w:p w:rsidR="00347A2C" w:rsidRPr="00D52134" w:rsidRDefault="00347A2C" w:rsidP="00347A2C">
            <w:pPr>
              <w:spacing w:before="0" w:beforeAutospacing="0" w:after="0" w:afterAutospacing="0"/>
              <w:jc w:val="center"/>
              <w:rPr>
                <w:b/>
                <w:sz w:val="20"/>
                <w:szCs w:val="20"/>
              </w:rPr>
            </w:pPr>
            <w:r w:rsidRPr="00D52134">
              <w:rPr>
                <w:b/>
                <w:sz w:val="20"/>
                <w:szCs w:val="20"/>
              </w:rPr>
              <w:t xml:space="preserve">Образовательные технологии </w:t>
            </w:r>
          </w:p>
        </w:tc>
        <w:tc>
          <w:tcPr>
            <w:tcW w:w="2091" w:type="dxa"/>
            <w:vMerge w:val="restart"/>
            <w:vAlign w:val="center"/>
          </w:tcPr>
          <w:p w:rsidR="00347A2C" w:rsidRPr="00D52134" w:rsidRDefault="00347A2C" w:rsidP="00347A2C">
            <w:pPr>
              <w:spacing w:before="0" w:beforeAutospacing="0" w:after="0" w:afterAutospacing="0"/>
              <w:jc w:val="center"/>
              <w:rPr>
                <w:b/>
                <w:sz w:val="20"/>
                <w:szCs w:val="20"/>
              </w:rPr>
            </w:pPr>
            <w:r w:rsidRPr="00D52134">
              <w:rPr>
                <w:b/>
                <w:sz w:val="20"/>
                <w:szCs w:val="20"/>
              </w:rPr>
              <w:t xml:space="preserve">Контактная работа </w:t>
            </w:r>
          </w:p>
          <w:p w:rsidR="00347A2C" w:rsidRPr="00D52134" w:rsidRDefault="00347A2C" w:rsidP="00347A2C">
            <w:pPr>
              <w:spacing w:before="0" w:beforeAutospacing="0" w:after="0" w:afterAutospacing="0"/>
              <w:jc w:val="center"/>
              <w:rPr>
                <w:b/>
                <w:sz w:val="20"/>
                <w:szCs w:val="20"/>
              </w:rPr>
            </w:pPr>
            <w:r w:rsidRPr="00D52134">
              <w:rPr>
                <w:b/>
                <w:sz w:val="20"/>
                <w:szCs w:val="20"/>
              </w:rPr>
              <w:t xml:space="preserve"> (всего </w:t>
            </w:r>
            <w:proofErr w:type="spellStart"/>
            <w:r w:rsidRPr="00D52134">
              <w:rPr>
                <w:b/>
                <w:sz w:val="20"/>
                <w:szCs w:val="20"/>
              </w:rPr>
              <w:t>ак.ч</w:t>
            </w:r>
            <w:proofErr w:type="spellEnd"/>
            <w:r w:rsidRPr="00D52134">
              <w:rPr>
                <w:b/>
                <w:sz w:val="20"/>
                <w:szCs w:val="20"/>
              </w:rPr>
              <w:t>.)</w:t>
            </w:r>
          </w:p>
        </w:tc>
      </w:tr>
      <w:tr w:rsidR="00347A2C" w:rsidRPr="00D52134" w:rsidTr="00900057">
        <w:trPr>
          <w:trHeight w:val="577"/>
          <w:tblHeader/>
        </w:trPr>
        <w:tc>
          <w:tcPr>
            <w:tcW w:w="0" w:type="auto"/>
            <w:vMerge/>
          </w:tcPr>
          <w:p w:rsidR="00347A2C" w:rsidRPr="00D52134" w:rsidRDefault="00347A2C" w:rsidP="00347A2C">
            <w:pPr>
              <w:spacing w:before="0" w:beforeAutospacing="0" w:after="0" w:afterAutospacing="0"/>
              <w:jc w:val="center"/>
              <w:rPr>
                <w:sz w:val="20"/>
                <w:szCs w:val="20"/>
              </w:rPr>
            </w:pPr>
          </w:p>
        </w:tc>
        <w:tc>
          <w:tcPr>
            <w:tcW w:w="3177" w:type="dxa"/>
          </w:tcPr>
          <w:p w:rsidR="00347A2C" w:rsidRPr="00D52134" w:rsidRDefault="00347A2C" w:rsidP="00347A2C">
            <w:pPr>
              <w:spacing w:before="0" w:beforeAutospacing="0" w:after="0" w:afterAutospacing="0"/>
              <w:jc w:val="center"/>
              <w:rPr>
                <w:b/>
                <w:sz w:val="20"/>
                <w:szCs w:val="20"/>
              </w:rPr>
            </w:pPr>
            <w:r w:rsidRPr="00D52134">
              <w:rPr>
                <w:b/>
                <w:sz w:val="20"/>
                <w:szCs w:val="20"/>
              </w:rPr>
              <w:t>Объем занятий, проводимых путем непосредственного взаимодействия педагогического работника с обучающимися</w:t>
            </w:r>
          </w:p>
          <w:p w:rsidR="00347A2C" w:rsidRPr="00D52134" w:rsidRDefault="00347A2C" w:rsidP="00347A2C">
            <w:pPr>
              <w:spacing w:before="0" w:beforeAutospacing="0" w:after="0" w:afterAutospacing="0"/>
              <w:jc w:val="center"/>
              <w:rPr>
                <w:b/>
                <w:sz w:val="20"/>
                <w:szCs w:val="20"/>
              </w:rPr>
            </w:pPr>
            <w:r w:rsidRPr="00D52134">
              <w:rPr>
                <w:b/>
                <w:sz w:val="20"/>
                <w:szCs w:val="20"/>
              </w:rPr>
              <w:t>(</w:t>
            </w:r>
            <w:proofErr w:type="spellStart"/>
            <w:r w:rsidRPr="00D52134">
              <w:rPr>
                <w:b/>
                <w:sz w:val="20"/>
                <w:szCs w:val="20"/>
              </w:rPr>
              <w:t>ак.ч</w:t>
            </w:r>
            <w:proofErr w:type="spellEnd"/>
            <w:r w:rsidRPr="00D52134">
              <w:rPr>
                <w:b/>
                <w:sz w:val="20"/>
                <w:szCs w:val="20"/>
              </w:rPr>
              <w:t>)</w:t>
            </w:r>
          </w:p>
        </w:tc>
        <w:tc>
          <w:tcPr>
            <w:tcW w:w="2693" w:type="dxa"/>
          </w:tcPr>
          <w:p w:rsidR="00347A2C" w:rsidRPr="00D52134" w:rsidRDefault="00347A2C" w:rsidP="00347A2C">
            <w:pPr>
              <w:spacing w:before="0" w:beforeAutospacing="0" w:after="0" w:afterAutospacing="0"/>
              <w:jc w:val="center"/>
              <w:rPr>
                <w:b/>
                <w:sz w:val="20"/>
                <w:szCs w:val="20"/>
              </w:rPr>
            </w:pPr>
            <w:r w:rsidRPr="00D52134">
              <w:rPr>
                <w:b/>
                <w:sz w:val="20"/>
                <w:szCs w:val="20"/>
              </w:rPr>
              <w:t>Объем занятий с применением электронного обучения, дистанционных образовательных технологий (</w:t>
            </w:r>
            <w:proofErr w:type="spellStart"/>
            <w:r w:rsidRPr="00D52134">
              <w:rPr>
                <w:b/>
                <w:sz w:val="20"/>
                <w:szCs w:val="20"/>
              </w:rPr>
              <w:t>ак.ч</w:t>
            </w:r>
            <w:proofErr w:type="spellEnd"/>
            <w:r w:rsidRPr="00D52134">
              <w:rPr>
                <w:b/>
                <w:sz w:val="20"/>
                <w:szCs w:val="20"/>
              </w:rPr>
              <w:t>)</w:t>
            </w:r>
          </w:p>
        </w:tc>
        <w:tc>
          <w:tcPr>
            <w:tcW w:w="2091" w:type="dxa"/>
            <w:vMerge/>
            <w:vAlign w:val="center"/>
          </w:tcPr>
          <w:p w:rsidR="00347A2C" w:rsidRPr="00D52134" w:rsidRDefault="00347A2C" w:rsidP="00347A2C">
            <w:pPr>
              <w:spacing w:before="0" w:beforeAutospacing="0" w:after="0" w:afterAutospacing="0"/>
              <w:jc w:val="center"/>
              <w:rPr>
                <w:sz w:val="20"/>
                <w:szCs w:val="20"/>
              </w:rPr>
            </w:pPr>
          </w:p>
        </w:tc>
      </w:tr>
      <w:tr w:rsidR="00347A2C" w:rsidRPr="00D52134" w:rsidTr="00900057">
        <w:trPr>
          <w:trHeight w:val="171"/>
          <w:tblHeader/>
        </w:trPr>
        <w:tc>
          <w:tcPr>
            <w:tcW w:w="0" w:type="auto"/>
          </w:tcPr>
          <w:p w:rsidR="00347A2C" w:rsidRPr="00D52134" w:rsidRDefault="00347A2C" w:rsidP="00347A2C">
            <w:pPr>
              <w:spacing w:before="0" w:beforeAutospacing="0" w:after="0" w:afterAutospacing="0"/>
              <w:jc w:val="center"/>
              <w:rPr>
                <w:sz w:val="20"/>
                <w:szCs w:val="20"/>
              </w:rPr>
            </w:pPr>
            <w:r w:rsidRPr="00D52134">
              <w:rPr>
                <w:sz w:val="20"/>
                <w:szCs w:val="20"/>
              </w:rPr>
              <w:t>1</w:t>
            </w:r>
          </w:p>
        </w:tc>
        <w:tc>
          <w:tcPr>
            <w:tcW w:w="3177" w:type="dxa"/>
          </w:tcPr>
          <w:p w:rsidR="00347A2C" w:rsidRPr="00D52134" w:rsidRDefault="00347A2C" w:rsidP="00347A2C">
            <w:pPr>
              <w:spacing w:before="0" w:beforeAutospacing="0" w:after="0" w:afterAutospacing="0"/>
              <w:jc w:val="center"/>
              <w:rPr>
                <w:sz w:val="20"/>
                <w:szCs w:val="20"/>
              </w:rPr>
            </w:pPr>
            <w:r w:rsidRPr="00D52134">
              <w:rPr>
                <w:sz w:val="20"/>
                <w:szCs w:val="20"/>
              </w:rPr>
              <w:t>2</w:t>
            </w:r>
          </w:p>
        </w:tc>
        <w:tc>
          <w:tcPr>
            <w:tcW w:w="2693" w:type="dxa"/>
          </w:tcPr>
          <w:p w:rsidR="00347A2C" w:rsidRPr="00D52134" w:rsidRDefault="00347A2C" w:rsidP="00347A2C">
            <w:pPr>
              <w:spacing w:before="0" w:beforeAutospacing="0" w:after="0" w:afterAutospacing="0"/>
              <w:jc w:val="center"/>
              <w:rPr>
                <w:sz w:val="20"/>
                <w:szCs w:val="20"/>
              </w:rPr>
            </w:pPr>
            <w:r w:rsidRPr="00D52134">
              <w:rPr>
                <w:sz w:val="20"/>
                <w:szCs w:val="20"/>
              </w:rPr>
              <w:t>3</w:t>
            </w:r>
          </w:p>
        </w:tc>
        <w:tc>
          <w:tcPr>
            <w:tcW w:w="2091" w:type="dxa"/>
          </w:tcPr>
          <w:p w:rsidR="00347A2C" w:rsidRPr="00D52134" w:rsidRDefault="00347A2C" w:rsidP="00347A2C">
            <w:pPr>
              <w:spacing w:before="0" w:beforeAutospacing="0" w:after="0" w:afterAutospacing="0"/>
              <w:jc w:val="center"/>
              <w:rPr>
                <w:sz w:val="20"/>
                <w:szCs w:val="20"/>
              </w:rPr>
            </w:pPr>
            <w:r w:rsidRPr="00D52134">
              <w:rPr>
                <w:sz w:val="20"/>
                <w:szCs w:val="20"/>
              </w:rPr>
              <w:t>4</w:t>
            </w:r>
          </w:p>
        </w:tc>
      </w:tr>
      <w:tr w:rsidR="00347A2C" w:rsidRPr="00D52134" w:rsidTr="00900057">
        <w:tc>
          <w:tcPr>
            <w:tcW w:w="0" w:type="auto"/>
          </w:tcPr>
          <w:p w:rsidR="00347A2C" w:rsidRPr="00D52134" w:rsidRDefault="00347A2C" w:rsidP="00347A2C">
            <w:pPr>
              <w:spacing w:before="0" w:beforeAutospacing="0" w:after="0" w:afterAutospacing="0"/>
              <w:rPr>
                <w:b/>
                <w:sz w:val="20"/>
                <w:szCs w:val="20"/>
              </w:rPr>
            </w:pPr>
            <w:r w:rsidRPr="00D52134">
              <w:rPr>
                <w:b/>
                <w:sz w:val="20"/>
                <w:szCs w:val="20"/>
              </w:rPr>
              <w:t>Лекционного типа (лекции)</w:t>
            </w:r>
          </w:p>
        </w:tc>
        <w:tc>
          <w:tcPr>
            <w:tcW w:w="3177" w:type="dxa"/>
            <w:vAlign w:val="center"/>
          </w:tcPr>
          <w:p w:rsidR="00347A2C" w:rsidRPr="00D52134" w:rsidRDefault="00347A2C" w:rsidP="00347A2C">
            <w:pPr>
              <w:spacing w:before="0" w:beforeAutospacing="0" w:after="0" w:afterAutospacing="0"/>
              <w:jc w:val="center"/>
              <w:rPr>
                <w:sz w:val="20"/>
                <w:szCs w:val="20"/>
              </w:rPr>
            </w:pPr>
            <w:r w:rsidRPr="00D52134">
              <w:rPr>
                <w:sz w:val="20"/>
                <w:szCs w:val="20"/>
              </w:rPr>
              <w:t>2</w:t>
            </w:r>
          </w:p>
        </w:tc>
        <w:tc>
          <w:tcPr>
            <w:tcW w:w="2693" w:type="dxa"/>
            <w:vAlign w:val="center"/>
          </w:tcPr>
          <w:p w:rsidR="00347A2C" w:rsidRPr="00D52134" w:rsidRDefault="00347A2C" w:rsidP="00347A2C">
            <w:pPr>
              <w:spacing w:before="0" w:beforeAutospacing="0" w:after="0" w:afterAutospacing="0"/>
              <w:jc w:val="center"/>
              <w:rPr>
                <w:i/>
                <w:sz w:val="20"/>
                <w:szCs w:val="20"/>
              </w:rPr>
            </w:pPr>
            <w:r w:rsidRPr="00D52134">
              <w:rPr>
                <w:i/>
                <w:sz w:val="20"/>
                <w:szCs w:val="20"/>
              </w:rPr>
              <w:t>-</w:t>
            </w:r>
          </w:p>
        </w:tc>
        <w:tc>
          <w:tcPr>
            <w:tcW w:w="2091" w:type="dxa"/>
            <w:vAlign w:val="center"/>
          </w:tcPr>
          <w:p w:rsidR="00347A2C" w:rsidRPr="00D52134" w:rsidRDefault="00347A2C" w:rsidP="00347A2C">
            <w:pPr>
              <w:spacing w:before="0" w:beforeAutospacing="0" w:after="0" w:afterAutospacing="0"/>
              <w:jc w:val="center"/>
              <w:rPr>
                <w:b/>
                <w:sz w:val="20"/>
                <w:szCs w:val="20"/>
              </w:rPr>
            </w:pPr>
            <w:r w:rsidRPr="00D52134">
              <w:rPr>
                <w:b/>
                <w:sz w:val="20"/>
                <w:szCs w:val="20"/>
              </w:rPr>
              <w:t>2</w:t>
            </w:r>
          </w:p>
          <w:p w:rsidR="00347A2C" w:rsidRPr="00D52134" w:rsidRDefault="00347A2C" w:rsidP="00347A2C">
            <w:pPr>
              <w:spacing w:before="0" w:beforeAutospacing="0" w:after="0" w:afterAutospacing="0"/>
              <w:jc w:val="center"/>
              <w:rPr>
                <w:b/>
                <w:sz w:val="20"/>
                <w:szCs w:val="20"/>
              </w:rPr>
            </w:pPr>
          </w:p>
        </w:tc>
      </w:tr>
      <w:tr w:rsidR="00347A2C" w:rsidRPr="00D52134" w:rsidTr="00900057">
        <w:trPr>
          <w:trHeight w:val="337"/>
        </w:trPr>
        <w:tc>
          <w:tcPr>
            <w:tcW w:w="0" w:type="auto"/>
          </w:tcPr>
          <w:p w:rsidR="00347A2C" w:rsidRPr="00D52134" w:rsidRDefault="00347A2C" w:rsidP="00347A2C">
            <w:pPr>
              <w:spacing w:before="0" w:beforeAutospacing="0" w:after="0" w:afterAutospacing="0"/>
              <w:rPr>
                <w:b/>
                <w:sz w:val="20"/>
                <w:szCs w:val="20"/>
              </w:rPr>
            </w:pPr>
            <w:r w:rsidRPr="00D52134">
              <w:rPr>
                <w:b/>
                <w:sz w:val="20"/>
                <w:szCs w:val="20"/>
              </w:rPr>
              <w:t>Семинарского типа</w:t>
            </w:r>
          </w:p>
          <w:p w:rsidR="00347A2C" w:rsidRPr="00D52134" w:rsidRDefault="00347A2C" w:rsidP="00347A2C">
            <w:pPr>
              <w:spacing w:before="0" w:beforeAutospacing="0" w:after="0" w:afterAutospacing="0"/>
              <w:rPr>
                <w:b/>
                <w:sz w:val="20"/>
                <w:szCs w:val="20"/>
              </w:rPr>
            </w:pPr>
            <w:r w:rsidRPr="00D52134">
              <w:rPr>
                <w:b/>
                <w:sz w:val="20"/>
                <w:szCs w:val="20"/>
              </w:rPr>
              <w:t>(семинар дискуссия)</w:t>
            </w:r>
          </w:p>
          <w:p w:rsidR="00347A2C" w:rsidRPr="00D52134" w:rsidRDefault="00347A2C" w:rsidP="00347A2C">
            <w:pPr>
              <w:spacing w:before="0" w:beforeAutospacing="0" w:after="0" w:afterAutospacing="0"/>
              <w:rPr>
                <w:b/>
                <w:sz w:val="20"/>
                <w:szCs w:val="20"/>
              </w:rPr>
            </w:pPr>
          </w:p>
        </w:tc>
        <w:tc>
          <w:tcPr>
            <w:tcW w:w="3177" w:type="dxa"/>
            <w:vAlign w:val="center"/>
          </w:tcPr>
          <w:p w:rsidR="00347A2C" w:rsidRPr="00D52134" w:rsidRDefault="00347A2C" w:rsidP="00347A2C">
            <w:pPr>
              <w:spacing w:before="0" w:beforeAutospacing="0" w:after="0" w:afterAutospacing="0"/>
              <w:jc w:val="center"/>
              <w:rPr>
                <w:sz w:val="20"/>
                <w:szCs w:val="20"/>
              </w:rPr>
            </w:pPr>
            <w:r w:rsidRPr="00D52134">
              <w:rPr>
                <w:sz w:val="20"/>
                <w:szCs w:val="20"/>
              </w:rPr>
              <w:t>-</w:t>
            </w:r>
          </w:p>
        </w:tc>
        <w:tc>
          <w:tcPr>
            <w:tcW w:w="2693" w:type="dxa"/>
            <w:vAlign w:val="center"/>
          </w:tcPr>
          <w:p w:rsidR="00347A2C" w:rsidRPr="00D52134" w:rsidRDefault="00347A2C" w:rsidP="00347A2C">
            <w:pPr>
              <w:spacing w:before="0" w:beforeAutospacing="0" w:after="0" w:afterAutospacing="0"/>
              <w:jc w:val="center"/>
              <w:rPr>
                <w:sz w:val="20"/>
                <w:szCs w:val="20"/>
              </w:rPr>
            </w:pPr>
            <w:r w:rsidRPr="00D52134">
              <w:rPr>
                <w:sz w:val="20"/>
                <w:szCs w:val="20"/>
              </w:rPr>
              <w:t>-</w:t>
            </w:r>
          </w:p>
        </w:tc>
        <w:tc>
          <w:tcPr>
            <w:tcW w:w="2091" w:type="dxa"/>
            <w:vAlign w:val="center"/>
          </w:tcPr>
          <w:p w:rsidR="00347A2C" w:rsidRPr="00D52134" w:rsidRDefault="00347A2C" w:rsidP="00347A2C">
            <w:pPr>
              <w:spacing w:before="0" w:beforeAutospacing="0" w:after="0" w:afterAutospacing="0"/>
              <w:jc w:val="center"/>
              <w:rPr>
                <w:b/>
                <w:sz w:val="20"/>
                <w:szCs w:val="20"/>
              </w:rPr>
            </w:pPr>
            <w:r w:rsidRPr="00D52134">
              <w:rPr>
                <w:b/>
                <w:sz w:val="20"/>
                <w:szCs w:val="20"/>
              </w:rPr>
              <w:t>-</w:t>
            </w:r>
          </w:p>
        </w:tc>
      </w:tr>
      <w:tr w:rsidR="00347A2C" w:rsidRPr="00D52134" w:rsidTr="00900057">
        <w:tc>
          <w:tcPr>
            <w:tcW w:w="0" w:type="auto"/>
          </w:tcPr>
          <w:p w:rsidR="00347A2C" w:rsidRPr="00D52134" w:rsidRDefault="00347A2C" w:rsidP="00347A2C">
            <w:pPr>
              <w:spacing w:before="0" w:beforeAutospacing="0" w:after="0" w:afterAutospacing="0"/>
              <w:rPr>
                <w:b/>
                <w:sz w:val="20"/>
                <w:szCs w:val="20"/>
              </w:rPr>
            </w:pPr>
            <w:r w:rsidRPr="00D52134">
              <w:rPr>
                <w:b/>
                <w:sz w:val="20"/>
                <w:szCs w:val="20"/>
              </w:rPr>
              <w:t>Семинарского типа</w:t>
            </w:r>
          </w:p>
          <w:p w:rsidR="00347A2C" w:rsidRPr="00D52134" w:rsidRDefault="00347A2C" w:rsidP="00347A2C">
            <w:pPr>
              <w:spacing w:before="0" w:beforeAutospacing="0" w:after="0" w:afterAutospacing="0"/>
              <w:rPr>
                <w:b/>
                <w:sz w:val="20"/>
                <w:szCs w:val="20"/>
              </w:rPr>
            </w:pPr>
            <w:r w:rsidRPr="00D52134">
              <w:rPr>
                <w:b/>
                <w:sz w:val="20"/>
                <w:szCs w:val="20"/>
              </w:rPr>
              <w:t>(практические занятия)</w:t>
            </w:r>
          </w:p>
        </w:tc>
        <w:tc>
          <w:tcPr>
            <w:tcW w:w="3177" w:type="dxa"/>
            <w:vAlign w:val="center"/>
          </w:tcPr>
          <w:p w:rsidR="00347A2C" w:rsidRPr="00D52134" w:rsidRDefault="00347A2C" w:rsidP="00347A2C">
            <w:pPr>
              <w:spacing w:before="0" w:beforeAutospacing="0" w:after="0" w:afterAutospacing="0"/>
              <w:jc w:val="center"/>
              <w:rPr>
                <w:sz w:val="20"/>
                <w:szCs w:val="20"/>
              </w:rPr>
            </w:pPr>
            <w:r w:rsidRPr="00D52134">
              <w:rPr>
                <w:sz w:val="20"/>
                <w:szCs w:val="20"/>
              </w:rPr>
              <w:t>-</w:t>
            </w:r>
          </w:p>
        </w:tc>
        <w:tc>
          <w:tcPr>
            <w:tcW w:w="2693" w:type="dxa"/>
            <w:vAlign w:val="center"/>
          </w:tcPr>
          <w:p w:rsidR="00347A2C" w:rsidRPr="00D52134" w:rsidRDefault="00347A2C" w:rsidP="00347A2C">
            <w:pPr>
              <w:spacing w:before="0" w:beforeAutospacing="0" w:after="0" w:afterAutospacing="0"/>
              <w:jc w:val="center"/>
              <w:rPr>
                <w:sz w:val="20"/>
                <w:szCs w:val="20"/>
              </w:rPr>
            </w:pPr>
            <w:r w:rsidRPr="00D52134">
              <w:rPr>
                <w:sz w:val="20"/>
                <w:szCs w:val="20"/>
              </w:rPr>
              <w:t>4</w:t>
            </w:r>
          </w:p>
        </w:tc>
        <w:tc>
          <w:tcPr>
            <w:tcW w:w="2091" w:type="dxa"/>
            <w:vAlign w:val="center"/>
          </w:tcPr>
          <w:p w:rsidR="00347A2C" w:rsidRPr="00D52134" w:rsidRDefault="00347A2C" w:rsidP="00347A2C">
            <w:pPr>
              <w:spacing w:before="0" w:beforeAutospacing="0" w:after="0" w:afterAutospacing="0"/>
              <w:jc w:val="center"/>
              <w:rPr>
                <w:b/>
                <w:sz w:val="20"/>
                <w:szCs w:val="20"/>
              </w:rPr>
            </w:pPr>
            <w:r w:rsidRPr="00D52134">
              <w:rPr>
                <w:b/>
                <w:sz w:val="20"/>
                <w:szCs w:val="20"/>
              </w:rPr>
              <w:t>4</w:t>
            </w:r>
          </w:p>
        </w:tc>
      </w:tr>
      <w:tr w:rsidR="00347A2C" w:rsidRPr="00D52134" w:rsidTr="00900057">
        <w:tc>
          <w:tcPr>
            <w:tcW w:w="0" w:type="auto"/>
          </w:tcPr>
          <w:p w:rsidR="00347A2C" w:rsidRPr="00D52134" w:rsidRDefault="00347A2C" w:rsidP="00347A2C">
            <w:pPr>
              <w:spacing w:before="0" w:beforeAutospacing="0" w:after="0" w:afterAutospacing="0"/>
              <w:rPr>
                <w:b/>
                <w:sz w:val="20"/>
                <w:szCs w:val="20"/>
              </w:rPr>
            </w:pPr>
            <w:r w:rsidRPr="00D52134">
              <w:rPr>
                <w:b/>
                <w:sz w:val="20"/>
                <w:szCs w:val="20"/>
              </w:rPr>
              <w:t>Семинарского типа</w:t>
            </w:r>
          </w:p>
          <w:p w:rsidR="00347A2C" w:rsidRPr="00D52134" w:rsidRDefault="00347A2C" w:rsidP="00347A2C">
            <w:pPr>
              <w:spacing w:before="0" w:beforeAutospacing="0" w:after="0" w:afterAutospacing="0"/>
              <w:rPr>
                <w:b/>
                <w:sz w:val="20"/>
                <w:szCs w:val="20"/>
              </w:rPr>
            </w:pPr>
            <w:r w:rsidRPr="00D52134">
              <w:rPr>
                <w:b/>
                <w:sz w:val="20"/>
                <w:szCs w:val="20"/>
              </w:rPr>
              <w:t>(курсовое проектирование (работа))</w:t>
            </w:r>
          </w:p>
        </w:tc>
        <w:tc>
          <w:tcPr>
            <w:tcW w:w="3177" w:type="dxa"/>
            <w:vAlign w:val="center"/>
          </w:tcPr>
          <w:p w:rsidR="00347A2C" w:rsidRPr="00D52134" w:rsidRDefault="00347A2C" w:rsidP="00347A2C">
            <w:pPr>
              <w:spacing w:before="0" w:beforeAutospacing="0" w:after="0" w:afterAutospacing="0"/>
              <w:jc w:val="center"/>
              <w:rPr>
                <w:sz w:val="20"/>
                <w:szCs w:val="20"/>
              </w:rPr>
            </w:pPr>
            <w:r w:rsidRPr="00D52134">
              <w:rPr>
                <w:sz w:val="20"/>
                <w:szCs w:val="20"/>
              </w:rPr>
              <w:t>-</w:t>
            </w:r>
          </w:p>
        </w:tc>
        <w:tc>
          <w:tcPr>
            <w:tcW w:w="2693" w:type="dxa"/>
            <w:vAlign w:val="center"/>
          </w:tcPr>
          <w:p w:rsidR="00347A2C" w:rsidRPr="00D52134" w:rsidRDefault="00347A2C" w:rsidP="00347A2C">
            <w:pPr>
              <w:spacing w:before="0" w:beforeAutospacing="0" w:after="0" w:afterAutospacing="0"/>
              <w:jc w:val="center"/>
              <w:rPr>
                <w:sz w:val="20"/>
                <w:szCs w:val="20"/>
              </w:rPr>
            </w:pPr>
            <w:r w:rsidRPr="00D52134">
              <w:rPr>
                <w:sz w:val="20"/>
                <w:szCs w:val="20"/>
              </w:rPr>
              <w:t>-</w:t>
            </w:r>
          </w:p>
        </w:tc>
        <w:tc>
          <w:tcPr>
            <w:tcW w:w="2091" w:type="dxa"/>
            <w:vAlign w:val="center"/>
          </w:tcPr>
          <w:p w:rsidR="00347A2C" w:rsidRPr="00D52134" w:rsidRDefault="00347A2C" w:rsidP="00347A2C">
            <w:pPr>
              <w:spacing w:before="0" w:beforeAutospacing="0" w:after="0" w:afterAutospacing="0"/>
              <w:jc w:val="center"/>
              <w:rPr>
                <w:sz w:val="20"/>
                <w:szCs w:val="20"/>
              </w:rPr>
            </w:pPr>
            <w:r w:rsidRPr="00D52134">
              <w:rPr>
                <w:sz w:val="20"/>
                <w:szCs w:val="20"/>
              </w:rPr>
              <w:t>-</w:t>
            </w:r>
          </w:p>
        </w:tc>
      </w:tr>
      <w:tr w:rsidR="00347A2C" w:rsidRPr="00D52134" w:rsidTr="00900057">
        <w:tc>
          <w:tcPr>
            <w:tcW w:w="0" w:type="auto"/>
          </w:tcPr>
          <w:p w:rsidR="00347A2C" w:rsidRPr="00D52134" w:rsidRDefault="00347A2C" w:rsidP="00347A2C">
            <w:pPr>
              <w:spacing w:before="0" w:beforeAutospacing="0" w:after="0" w:afterAutospacing="0"/>
              <w:rPr>
                <w:b/>
                <w:sz w:val="20"/>
                <w:szCs w:val="20"/>
              </w:rPr>
            </w:pPr>
            <w:r w:rsidRPr="00D52134">
              <w:rPr>
                <w:b/>
                <w:sz w:val="20"/>
                <w:szCs w:val="20"/>
              </w:rPr>
              <w:t>Семинарского типа</w:t>
            </w:r>
          </w:p>
          <w:p w:rsidR="00347A2C" w:rsidRPr="00D52134" w:rsidRDefault="00347A2C" w:rsidP="00347A2C">
            <w:pPr>
              <w:spacing w:before="0" w:beforeAutospacing="0" w:after="0" w:afterAutospacing="0"/>
              <w:rPr>
                <w:b/>
                <w:sz w:val="20"/>
                <w:szCs w:val="20"/>
              </w:rPr>
            </w:pPr>
            <w:r w:rsidRPr="00D52134">
              <w:rPr>
                <w:b/>
                <w:sz w:val="20"/>
                <w:szCs w:val="20"/>
              </w:rPr>
              <w:t>(лабораторные работы)</w:t>
            </w:r>
          </w:p>
        </w:tc>
        <w:tc>
          <w:tcPr>
            <w:tcW w:w="3177" w:type="dxa"/>
            <w:vAlign w:val="center"/>
          </w:tcPr>
          <w:p w:rsidR="00347A2C" w:rsidRPr="00D52134" w:rsidRDefault="00347A2C" w:rsidP="00347A2C">
            <w:pPr>
              <w:spacing w:before="0" w:beforeAutospacing="0" w:after="0" w:afterAutospacing="0"/>
              <w:jc w:val="center"/>
              <w:rPr>
                <w:sz w:val="20"/>
                <w:szCs w:val="20"/>
              </w:rPr>
            </w:pPr>
            <w:r w:rsidRPr="00D52134">
              <w:rPr>
                <w:sz w:val="20"/>
                <w:szCs w:val="20"/>
              </w:rPr>
              <w:t>-</w:t>
            </w:r>
          </w:p>
        </w:tc>
        <w:tc>
          <w:tcPr>
            <w:tcW w:w="2693" w:type="dxa"/>
            <w:vAlign w:val="center"/>
          </w:tcPr>
          <w:p w:rsidR="00347A2C" w:rsidRPr="00D52134" w:rsidRDefault="00347A2C" w:rsidP="00347A2C">
            <w:pPr>
              <w:spacing w:before="0" w:beforeAutospacing="0" w:after="0" w:afterAutospacing="0"/>
              <w:jc w:val="center"/>
              <w:rPr>
                <w:sz w:val="20"/>
                <w:szCs w:val="20"/>
              </w:rPr>
            </w:pPr>
            <w:r w:rsidRPr="00D52134">
              <w:rPr>
                <w:sz w:val="20"/>
                <w:szCs w:val="20"/>
              </w:rPr>
              <w:t>-</w:t>
            </w:r>
          </w:p>
        </w:tc>
        <w:tc>
          <w:tcPr>
            <w:tcW w:w="2091" w:type="dxa"/>
            <w:vAlign w:val="center"/>
          </w:tcPr>
          <w:p w:rsidR="00347A2C" w:rsidRPr="00D52134" w:rsidRDefault="00347A2C" w:rsidP="00347A2C">
            <w:pPr>
              <w:spacing w:before="0" w:beforeAutospacing="0" w:after="0" w:afterAutospacing="0"/>
              <w:jc w:val="center"/>
              <w:rPr>
                <w:sz w:val="20"/>
                <w:szCs w:val="20"/>
              </w:rPr>
            </w:pPr>
            <w:r w:rsidRPr="00D52134">
              <w:rPr>
                <w:sz w:val="20"/>
                <w:szCs w:val="20"/>
              </w:rPr>
              <w:t>-</w:t>
            </w:r>
          </w:p>
        </w:tc>
      </w:tr>
      <w:tr w:rsidR="00347A2C" w:rsidRPr="00D52134" w:rsidTr="00900057">
        <w:tc>
          <w:tcPr>
            <w:tcW w:w="0" w:type="auto"/>
          </w:tcPr>
          <w:p w:rsidR="00347A2C" w:rsidRPr="00D52134" w:rsidRDefault="00347A2C" w:rsidP="00347A2C">
            <w:pPr>
              <w:spacing w:before="0" w:beforeAutospacing="0" w:after="0" w:afterAutospacing="0"/>
              <w:rPr>
                <w:b/>
                <w:sz w:val="20"/>
                <w:szCs w:val="20"/>
              </w:rPr>
            </w:pPr>
            <w:r w:rsidRPr="00D52134">
              <w:rPr>
                <w:b/>
                <w:sz w:val="20"/>
                <w:szCs w:val="20"/>
              </w:rPr>
              <w:t>Промежуточная аттестация (зачет)</w:t>
            </w:r>
          </w:p>
        </w:tc>
        <w:tc>
          <w:tcPr>
            <w:tcW w:w="3177" w:type="dxa"/>
            <w:vAlign w:val="center"/>
          </w:tcPr>
          <w:p w:rsidR="00347A2C" w:rsidRPr="00D52134" w:rsidRDefault="00347A2C" w:rsidP="00347A2C">
            <w:pPr>
              <w:spacing w:before="0" w:beforeAutospacing="0" w:after="0" w:afterAutospacing="0"/>
              <w:jc w:val="center"/>
              <w:rPr>
                <w:sz w:val="20"/>
                <w:szCs w:val="20"/>
              </w:rPr>
            </w:pPr>
            <w:r w:rsidRPr="00D52134">
              <w:rPr>
                <w:sz w:val="20"/>
                <w:szCs w:val="20"/>
              </w:rPr>
              <w:t>2,2</w:t>
            </w:r>
          </w:p>
        </w:tc>
        <w:tc>
          <w:tcPr>
            <w:tcW w:w="2693" w:type="dxa"/>
            <w:vAlign w:val="center"/>
          </w:tcPr>
          <w:p w:rsidR="00347A2C" w:rsidRPr="00D52134" w:rsidRDefault="00347A2C" w:rsidP="00347A2C">
            <w:pPr>
              <w:spacing w:before="0" w:beforeAutospacing="0" w:after="0" w:afterAutospacing="0"/>
              <w:jc w:val="center"/>
              <w:rPr>
                <w:sz w:val="20"/>
                <w:szCs w:val="20"/>
              </w:rPr>
            </w:pPr>
            <w:r w:rsidRPr="00D52134">
              <w:rPr>
                <w:sz w:val="20"/>
                <w:szCs w:val="20"/>
              </w:rPr>
              <w:t>-</w:t>
            </w:r>
          </w:p>
        </w:tc>
        <w:tc>
          <w:tcPr>
            <w:tcW w:w="2091" w:type="dxa"/>
            <w:vAlign w:val="center"/>
          </w:tcPr>
          <w:p w:rsidR="00347A2C" w:rsidRPr="00D52134" w:rsidRDefault="00347A2C" w:rsidP="00347A2C">
            <w:pPr>
              <w:spacing w:before="0" w:beforeAutospacing="0" w:after="0" w:afterAutospacing="0"/>
              <w:jc w:val="center"/>
              <w:rPr>
                <w:b/>
                <w:sz w:val="20"/>
                <w:szCs w:val="20"/>
              </w:rPr>
            </w:pPr>
            <w:r w:rsidRPr="00D52134">
              <w:rPr>
                <w:b/>
                <w:sz w:val="20"/>
                <w:szCs w:val="20"/>
              </w:rPr>
              <w:t>2,2</w:t>
            </w:r>
          </w:p>
        </w:tc>
      </w:tr>
      <w:tr w:rsidR="00347A2C" w:rsidRPr="00D52134" w:rsidTr="00900057">
        <w:trPr>
          <w:trHeight w:val="160"/>
        </w:trPr>
        <w:tc>
          <w:tcPr>
            <w:tcW w:w="0" w:type="auto"/>
            <w:vAlign w:val="center"/>
          </w:tcPr>
          <w:p w:rsidR="00347A2C" w:rsidRPr="00D52134" w:rsidRDefault="00347A2C" w:rsidP="00347A2C">
            <w:pPr>
              <w:spacing w:before="0" w:beforeAutospacing="0" w:after="0" w:afterAutospacing="0"/>
              <w:jc w:val="center"/>
              <w:rPr>
                <w:sz w:val="20"/>
                <w:szCs w:val="20"/>
              </w:rPr>
            </w:pPr>
            <w:r w:rsidRPr="00D52134">
              <w:rPr>
                <w:sz w:val="20"/>
                <w:szCs w:val="20"/>
              </w:rPr>
              <w:t xml:space="preserve">Итого </w:t>
            </w:r>
          </w:p>
        </w:tc>
        <w:tc>
          <w:tcPr>
            <w:tcW w:w="3177" w:type="dxa"/>
            <w:vAlign w:val="center"/>
          </w:tcPr>
          <w:p w:rsidR="00347A2C" w:rsidRPr="00D52134" w:rsidRDefault="00347A2C" w:rsidP="00347A2C">
            <w:pPr>
              <w:spacing w:before="0" w:beforeAutospacing="0" w:after="0" w:afterAutospacing="0"/>
              <w:jc w:val="center"/>
              <w:rPr>
                <w:sz w:val="20"/>
                <w:szCs w:val="20"/>
              </w:rPr>
            </w:pPr>
            <w:r w:rsidRPr="00D52134">
              <w:rPr>
                <w:sz w:val="20"/>
                <w:szCs w:val="20"/>
              </w:rPr>
              <w:t>4,2</w:t>
            </w:r>
          </w:p>
        </w:tc>
        <w:tc>
          <w:tcPr>
            <w:tcW w:w="2693" w:type="dxa"/>
            <w:vAlign w:val="center"/>
          </w:tcPr>
          <w:p w:rsidR="00347A2C" w:rsidRPr="00D52134" w:rsidRDefault="00347A2C" w:rsidP="00347A2C">
            <w:pPr>
              <w:spacing w:before="0" w:beforeAutospacing="0" w:after="0" w:afterAutospacing="0"/>
              <w:jc w:val="center"/>
              <w:rPr>
                <w:sz w:val="20"/>
                <w:szCs w:val="20"/>
              </w:rPr>
            </w:pPr>
            <w:r w:rsidRPr="00D52134">
              <w:rPr>
                <w:sz w:val="20"/>
                <w:szCs w:val="20"/>
              </w:rPr>
              <w:t>4</w:t>
            </w:r>
          </w:p>
        </w:tc>
        <w:tc>
          <w:tcPr>
            <w:tcW w:w="2091" w:type="dxa"/>
            <w:vAlign w:val="center"/>
          </w:tcPr>
          <w:p w:rsidR="00347A2C" w:rsidRPr="00D52134" w:rsidRDefault="00347A2C" w:rsidP="00347A2C">
            <w:pPr>
              <w:spacing w:before="0" w:beforeAutospacing="0" w:after="0" w:afterAutospacing="0"/>
              <w:jc w:val="center"/>
              <w:rPr>
                <w:b/>
                <w:sz w:val="20"/>
                <w:szCs w:val="20"/>
              </w:rPr>
            </w:pPr>
            <w:r w:rsidRPr="00D52134">
              <w:rPr>
                <w:b/>
                <w:sz w:val="20"/>
                <w:szCs w:val="20"/>
              </w:rPr>
              <w:t>8,2</w:t>
            </w:r>
          </w:p>
        </w:tc>
      </w:tr>
    </w:tbl>
    <w:p w:rsidR="00347A2C" w:rsidRPr="00D52134" w:rsidRDefault="00347A2C" w:rsidP="00347A2C">
      <w:pPr>
        <w:spacing w:before="0" w:beforeAutospacing="0" w:after="0" w:afterAutospacing="0"/>
        <w:ind w:firstLine="680"/>
        <w:rPr>
          <w:b/>
          <w:sz w:val="20"/>
          <w:szCs w:val="20"/>
        </w:rPr>
      </w:pPr>
    </w:p>
    <w:p w:rsidR="00347A2C" w:rsidRPr="00D52134" w:rsidRDefault="00347A2C" w:rsidP="00347A2C">
      <w:pPr>
        <w:spacing w:before="0" w:beforeAutospacing="0" w:after="0" w:afterAutospacing="0"/>
        <w:ind w:firstLine="680"/>
        <w:rPr>
          <w:i/>
          <w:sz w:val="20"/>
          <w:szCs w:val="20"/>
        </w:rPr>
      </w:pPr>
      <w:r w:rsidRPr="00D52134">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51 %</w:t>
      </w:r>
    </w:p>
    <w:p w:rsidR="00347A2C" w:rsidRPr="00D52134" w:rsidRDefault="00347A2C" w:rsidP="00347A2C">
      <w:pPr>
        <w:spacing w:before="0" w:beforeAutospacing="0" w:after="0" w:afterAutospacing="0"/>
        <w:rPr>
          <w:b/>
          <w:sz w:val="20"/>
          <w:szCs w:val="20"/>
        </w:rPr>
      </w:pPr>
    </w:p>
    <w:p w:rsidR="00347A2C" w:rsidRPr="00522387" w:rsidRDefault="00347A2C" w:rsidP="00522387">
      <w:pPr>
        <w:pStyle w:val="1c"/>
        <w:tabs>
          <w:tab w:val="right" w:leader="dot" w:pos="9600"/>
        </w:tabs>
        <w:spacing w:before="0" w:beforeAutospacing="0" w:after="0" w:afterAutospacing="0"/>
        <w:ind w:left="709"/>
        <w:rPr>
          <w:b/>
          <w:sz w:val="20"/>
        </w:rPr>
      </w:pPr>
      <w:r w:rsidRPr="00522387">
        <w:rPr>
          <w:b/>
          <w:sz w:val="20"/>
        </w:rPr>
        <w:t xml:space="preserve">6. Методические указания по освоению дисциплины </w:t>
      </w:r>
    </w:p>
    <w:p w:rsidR="00347A2C" w:rsidRPr="00D52134" w:rsidRDefault="00347A2C" w:rsidP="00522387">
      <w:pPr>
        <w:tabs>
          <w:tab w:val="center" w:pos="4677"/>
          <w:tab w:val="right" w:pos="9355"/>
        </w:tabs>
        <w:suppressAutoHyphens/>
        <w:spacing w:before="0" w:beforeAutospacing="0" w:after="0" w:afterAutospacing="0"/>
        <w:ind w:left="709"/>
        <w:jc w:val="both"/>
        <w:rPr>
          <w:b/>
          <w:sz w:val="20"/>
          <w:szCs w:val="20"/>
        </w:rPr>
      </w:pPr>
      <w:r w:rsidRPr="00D52134">
        <w:rPr>
          <w:b/>
          <w:sz w:val="20"/>
          <w:szCs w:val="20"/>
        </w:rPr>
        <w:t>6.1 Учебно-методическое обеспечение дисциплины</w:t>
      </w:r>
    </w:p>
    <w:p w:rsidR="00347A2C" w:rsidRPr="00D52134" w:rsidRDefault="00347A2C" w:rsidP="00347A2C">
      <w:pPr>
        <w:tabs>
          <w:tab w:val="left" w:pos="900"/>
        </w:tabs>
        <w:suppressAutoHyphens/>
        <w:overflowPunct w:val="0"/>
        <w:autoSpaceDE w:val="0"/>
        <w:autoSpaceDN w:val="0"/>
        <w:adjustRightInd w:val="0"/>
        <w:spacing w:before="0" w:beforeAutospacing="0" w:after="0" w:afterAutospacing="0"/>
        <w:rPr>
          <w:i/>
          <w:sz w:val="20"/>
          <w:szCs w:val="20"/>
        </w:rPr>
      </w:pPr>
      <w:r w:rsidRPr="00D52134">
        <w:rPr>
          <w:i/>
          <w:sz w:val="20"/>
          <w:szCs w:val="20"/>
        </w:rPr>
        <w:t>Методические указания для преподавателя</w:t>
      </w:r>
    </w:p>
    <w:p w:rsidR="00347A2C" w:rsidRPr="00D52134" w:rsidRDefault="00347A2C" w:rsidP="00347A2C">
      <w:pPr>
        <w:shd w:val="clear" w:color="auto" w:fill="FFFFFF"/>
        <w:spacing w:before="0" w:beforeAutospacing="0" w:after="0" w:afterAutospacing="0"/>
        <w:ind w:firstLine="709"/>
        <w:jc w:val="both"/>
        <w:rPr>
          <w:sz w:val="20"/>
          <w:szCs w:val="20"/>
        </w:rPr>
      </w:pPr>
      <w:r w:rsidRPr="00D52134">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D52134">
        <w:rPr>
          <w:spacing w:val="-1"/>
          <w:sz w:val="20"/>
          <w:szCs w:val="20"/>
        </w:rPr>
        <w:t>дисциплине, сформировать у студентов ориентиры для самостоятельной работы над курсом.</w:t>
      </w:r>
    </w:p>
    <w:p w:rsidR="00347A2C" w:rsidRPr="00D52134" w:rsidRDefault="00347A2C" w:rsidP="00347A2C">
      <w:pPr>
        <w:shd w:val="clear" w:color="auto" w:fill="FFFFFF"/>
        <w:spacing w:before="0" w:beforeAutospacing="0" w:after="0" w:afterAutospacing="0"/>
        <w:ind w:firstLine="709"/>
        <w:jc w:val="both"/>
        <w:rPr>
          <w:sz w:val="20"/>
          <w:szCs w:val="20"/>
        </w:rPr>
      </w:pPr>
      <w:r w:rsidRPr="00D52134">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347A2C" w:rsidRPr="00D52134" w:rsidRDefault="00347A2C" w:rsidP="00347A2C">
      <w:pPr>
        <w:shd w:val="clear" w:color="auto" w:fill="FFFFFF"/>
        <w:spacing w:before="0" w:beforeAutospacing="0" w:after="0" w:afterAutospacing="0"/>
        <w:ind w:firstLine="709"/>
        <w:jc w:val="both"/>
        <w:rPr>
          <w:sz w:val="20"/>
          <w:szCs w:val="20"/>
        </w:rPr>
      </w:pPr>
      <w:r w:rsidRPr="00D52134">
        <w:rPr>
          <w:sz w:val="20"/>
          <w:szCs w:val="20"/>
        </w:rPr>
        <w:lastRenderedPageBreak/>
        <w:t xml:space="preserve">Самостоятельная работа с научной и учебной литературой, дополняется работой с тестирующими системами, </w:t>
      </w:r>
      <w:proofErr w:type="spellStart"/>
      <w:r w:rsidRPr="00D52134">
        <w:rPr>
          <w:sz w:val="20"/>
          <w:szCs w:val="20"/>
        </w:rPr>
        <w:t>тренинговыми</w:t>
      </w:r>
      <w:proofErr w:type="spellEnd"/>
      <w:r w:rsidRPr="00D52134">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347A2C" w:rsidRPr="00D52134" w:rsidRDefault="00347A2C" w:rsidP="00347A2C">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347A2C" w:rsidRPr="00D52134" w:rsidRDefault="00347A2C" w:rsidP="00347A2C">
      <w:pPr>
        <w:spacing w:before="0" w:beforeAutospacing="0" w:after="0" w:afterAutospacing="0"/>
        <w:ind w:firstLine="709"/>
        <w:rPr>
          <w:b/>
          <w:sz w:val="20"/>
          <w:szCs w:val="20"/>
        </w:rPr>
      </w:pPr>
      <w:r w:rsidRPr="00D52134">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347A2C" w:rsidRPr="00D52134" w:rsidRDefault="00347A2C" w:rsidP="00347A2C">
      <w:pPr>
        <w:spacing w:before="0" w:beforeAutospacing="0" w:after="0" w:afterAutospacing="0"/>
        <w:ind w:firstLine="709"/>
        <w:rPr>
          <w:sz w:val="20"/>
          <w:szCs w:val="20"/>
        </w:rPr>
      </w:pPr>
      <w:r w:rsidRPr="00D52134">
        <w:rPr>
          <w:sz w:val="20"/>
          <w:szCs w:val="20"/>
        </w:rPr>
        <w:t>Методические материалы доступны на сайте «Личная студия» в разделе «Методические указания и пособия».</w:t>
      </w:r>
    </w:p>
    <w:p w:rsidR="00347A2C" w:rsidRPr="00D52134" w:rsidRDefault="00347A2C" w:rsidP="00347A2C">
      <w:pPr>
        <w:numPr>
          <w:ilvl w:val="0"/>
          <w:numId w:val="70"/>
        </w:numPr>
        <w:tabs>
          <w:tab w:val="left" w:pos="1429"/>
        </w:tabs>
        <w:spacing w:before="0" w:beforeAutospacing="0" w:after="0" w:afterAutospacing="0"/>
        <w:ind w:left="0"/>
        <w:rPr>
          <w:sz w:val="20"/>
          <w:szCs w:val="20"/>
        </w:rPr>
      </w:pPr>
      <w:r w:rsidRPr="00D52134">
        <w:rPr>
          <w:sz w:val="20"/>
          <w:szCs w:val="20"/>
        </w:rPr>
        <w:t>Методические указания «Введение в технологию обучения».</w:t>
      </w:r>
    </w:p>
    <w:p w:rsidR="00347A2C" w:rsidRPr="00D52134" w:rsidRDefault="00347A2C" w:rsidP="00347A2C">
      <w:pPr>
        <w:numPr>
          <w:ilvl w:val="0"/>
          <w:numId w:val="70"/>
        </w:numPr>
        <w:tabs>
          <w:tab w:val="left" w:pos="1429"/>
        </w:tabs>
        <w:spacing w:before="0" w:beforeAutospacing="0" w:after="0" w:afterAutospacing="0"/>
        <w:ind w:left="0"/>
        <w:rPr>
          <w:sz w:val="20"/>
          <w:szCs w:val="20"/>
        </w:rPr>
      </w:pPr>
      <w:r w:rsidRPr="00D52134">
        <w:rPr>
          <w:sz w:val="20"/>
          <w:szCs w:val="20"/>
        </w:rPr>
        <w:t>Методические указания по проведению учебного занятия «</w:t>
      </w:r>
      <w:proofErr w:type="spellStart"/>
      <w:r w:rsidRPr="00D52134">
        <w:rPr>
          <w:sz w:val="20"/>
          <w:szCs w:val="20"/>
        </w:rPr>
        <w:t>Вебинар</w:t>
      </w:r>
      <w:proofErr w:type="spellEnd"/>
      <w:r w:rsidRPr="00D52134">
        <w:rPr>
          <w:sz w:val="20"/>
          <w:szCs w:val="20"/>
        </w:rPr>
        <w:t>».</w:t>
      </w:r>
    </w:p>
    <w:p w:rsidR="00347A2C" w:rsidRPr="00D52134" w:rsidRDefault="00347A2C" w:rsidP="00347A2C">
      <w:pPr>
        <w:numPr>
          <w:ilvl w:val="0"/>
          <w:numId w:val="70"/>
        </w:numPr>
        <w:tabs>
          <w:tab w:val="left" w:pos="1429"/>
        </w:tabs>
        <w:spacing w:before="0" w:beforeAutospacing="0" w:after="0" w:afterAutospacing="0"/>
        <w:ind w:left="0"/>
        <w:rPr>
          <w:sz w:val="20"/>
          <w:szCs w:val="20"/>
        </w:rPr>
      </w:pPr>
      <w:r w:rsidRPr="00D52134">
        <w:rPr>
          <w:sz w:val="20"/>
          <w:szCs w:val="20"/>
        </w:rPr>
        <w:t>Методические указания по проведению занятия «Семинар - обсуждение устного эссе», «Семинар - обсуждение устного доклада».</w:t>
      </w:r>
    </w:p>
    <w:p w:rsidR="00347A2C" w:rsidRPr="00D52134" w:rsidRDefault="00347A2C" w:rsidP="00347A2C">
      <w:pPr>
        <w:numPr>
          <w:ilvl w:val="0"/>
          <w:numId w:val="70"/>
        </w:numPr>
        <w:tabs>
          <w:tab w:val="left" w:pos="1429"/>
        </w:tabs>
        <w:spacing w:before="0" w:beforeAutospacing="0" w:after="0" w:afterAutospacing="0"/>
        <w:ind w:left="0"/>
        <w:rPr>
          <w:sz w:val="20"/>
          <w:szCs w:val="20"/>
        </w:rPr>
      </w:pPr>
      <w:r w:rsidRPr="00D52134">
        <w:rPr>
          <w:sz w:val="20"/>
          <w:szCs w:val="20"/>
        </w:rPr>
        <w:t xml:space="preserve">Методические указания по проведению занятия «Семинар – </w:t>
      </w:r>
      <w:proofErr w:type="spellStart"/>
      <w:r w:rsidRPr="00D52134">
        <w:rPr>
          <w:sz w:val="20"/>
          <w:szCs w:val="20"/>
        </w:rPr>
        <w:t>асессмент</w:t>
      </w:r>
      <w:proofErr w:type="spellEnd"/>
      <w:r w:rsidRPr="00D52134">
        <w:rPr>
          <w:sz w:val="20"/>
          <w:szCs w:val="20"/>
        </w:rPr>
        <w:t xml:space="preserve"> реферата».</w:t>
      </w:r>
    </w:p>
    <w:p w:rsidR="00347A2C" w:rsidRPr="00D52134" w:rsidRDefault="00347A2C" w:rsidP="00347A2C">
      <w:pPr>
        <w:numPr>
          <w:ilvl w:val="0"/>
          <w:numId w:val="70"/>
        </w:numPr>
        <w:tabs>
          <w:tab w:val="left" w:pos="1429"/>
        </w:tabs>
        <w:spacing w:before="0" w:beforeAutospacing="0" w:after="0" w:afterAutospacing="0"/>
        <w:ind w:left="0"/>
        <w:rPr>
          <w:sz w:val="20"/>
          <w:szCs w:val="20"/>
        </w:rPr>
      </w:pPr>
      <w:r w:rsidRPr="00D52134">
        <w:rPr>
          <w:sz w:val="20"/>
          <w:szCs w:val="20"/>
        </w:rPr>
        <w:t>Методические указания по проведению занятия «Семинар – обсуждение реферата».</w:t>
      </w:r>
    </w:p>
    <w:p w:rsidR="00347A2C" w:rsidRPr="00D52134" w:rsidRDefault="00347A2C" w:rsidP="00347A2C">
      <w:pPr>
        <w:numPr>
          <w:ilvl w:val="0"/>
          <w:numId w:val="70"/>
        </w:numPr>
        <w:tabs>
          <w:tab w:val="left" w:pos="1429"/>
        </w:tabs>
        <w:spacing w:before="0" w:beforeAutospacing="0" w:after="0" w:afterAutospacing="0"/>
        <w:ind w:left="0"/>
        <w:rPr>
          <w:sz w:val="20"/>
          <w:szCs w:val="20"/>
        </w:rPr>
      </w:pPr>
      <w:r w:rsidRPr="00D52134">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347A2C" w:rsidRPr="00D52134" w:rsidRDefault="00347A2C" w:rsidP="00347A2C">
      <w:pPr>
        <w:numPr>
          <w:ilvl w:val="0"/>
          <w:numId w:val="70"/>
        </w:numPr>
        <w:tabs>
          <w:tab w:val="left" w:pos="1429"/>
        </w:tabs>
        <w:spacing w:before="0" w:beforeAutospacing="0" w:after="0" w:afterAutospacing="0"/>
        <w:ind w:left="0"/>
        <w:rPr>
          <w:sz w:val="20"/>
          <w:szCs w:val="20"/>
        </w:rPr>
      </w:pPr>
      <w:r w:rsidRPr="00D52134">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D52134">
        <w:rPr>
          <w:sz w:val="20"/>
          <w:szCs w:val="20"/>
        </w:rPr>
        <w:t>глоссарный</w:t>
      </w:r>
      <w:proofErr w:type="spellEnd"/>
      <w:r w:rsidRPr="00D52134">
        <w:rPr>
          <w:sz w:val="20"/>
          <w:szCs w:val="20"/>
        </w:rPr>
        <w:t xml:space="preserve"> тренинг».</w:t>
      </w:r>
    </w:p>
    <w:p w:rsidR="00347A2C" w:rsidRPr="00D52134" w:rsidRDefault="00347A2C" w:rsidP="00347A2C">
      <w:pPr>
        <w:numPr>
          <w:ilvl w:val="0"/>
          <w:numId w:val="70"/>
        </w:numPr>
        <w:tabs>
          <w:tab w:val="left" w:pos="1429"/>
        </w:tabs>
        <w:spacing w:before="0" w:beforeAutospacing="0" w:after="0" w:afterAutospacing="0"/>
        <w:ind w:left="0"/>
        <w:rPr>
          <w:sz w:val="20"/>
          <w:szCs w:val="20"/>
        </w:rPr>
      </w:pPr>
      <w:r w:rsidRPr="00D52134">
        <w:rPr>
          <w:sz w:val="20"/>
          <w:szCs w:val="20"/>
        </w:rPr>
        <w:t xml:space="preserve">Методические указания по проведению занятия «Практическое занятие - </w:t>
      </w:r>
      <w:proofErr w:type="spellStart"/>
      <w:r w:rsidRPr="00D52134">
        <w:rPr>
          <w:sz w:val="20"/>
          <w:szCs w:val="20"/>
        </w:rPr>
        <w:t>позетовое</w:t>
      </w:r>
      <w:proofErr w:type="spellEnd"/>
      <w:r w:rsidRPr="00D52134">
        <w:rPr>
          <w:sz w:val="20"/>
          <w:szCs w:val="20"/>
        </w:rPr>
        <w:t xml:space="preserve"> тестирование».</w:t>
      </w:r>
    </w:p>
    <w:p w:rsidR="00347A2C" w:rsidRPr="00D52134" w:rsidRDefault="00347A2C" w:rsidP="00347A2C">
      <w:pPr>
        <w:numPr>
          <w:ilvl w:val="0"/>
          <w:numId w:val="70"/>
        </w:numPr>
        <w:tabs>
          <w:tab w:val="left" w:pos="1429"/>
        </w:tabs>
        <w:spacing w:before="0" w:beforeAutospacing="0" w:after="0" w:afterAutospacing="0"/>
        <w:ind w:left="0"/>
        <w:rPr>
          <w:sz w:val="20"/>
          <w:szCs w:val="20"/>
        </w:rPr>
      </w:pPr>
      <w:r w:rsidRPr="00D52134">
        <w:rPr>
          <w:sz w:val="20"/>
          <w:szCs w:val="20"/>
        </w:rPr>
        <w:t>Положение о реализации электронного обучения, дистанционных образовательных технологий.</w:t>
      </w:r>
    </w:p>
    <w:p w:rsidR="00347A2C" w:rsidRPr="00D52134" w:rsidRDefault="00347A2C" w:rsidP="00347A2C">
      <w:pPr>
        <w:numPr>
          <w:ilvl w:val="0"/>
          <w:numId w:val="70"/>
        </w:numPr>
        <w:tabs>
          <w:tab w:val="left" w:pos="1429"/>
        </w:tabs>
        <w:spacing w:before="0" w:beforeAutospacing="0" w:after="0" w:afterAutospacing="0"/>
        <w:ind w:left="0"/>
        <w:rPr>
          <w:sz w:val="20"/>
          <w:szCs w:val="20"/>
        </w:rPr>
      </w:pPr>
      <w:r w:rsidRPr="00D52134">
        <w:rPr>
          <w:sz w:val="20"/>
          <w:szCs w:val="20"/>
        </w:rPr>
        <w:t>Методические указания по проведению занятия «Практическое занятие - алгоритмический тренинг».</w:t>
      </w:r>
    </w:p>
    <w:p w:rsidR="00347A2C" w:rsidRPr="00D52134" w:rsidRDefault="00347A2C" w:rsidP="00347A2C">
      <w:pPr>
        <w:spacing w:before="0" w:beforeAutospacing="0" w:after="0" w:afterAutospacing="0"/>
        <w:ind w:firstLine="709"/>
        <w:rPr>
          <w:sz w:val="20"/>
          <w:szCs w:val="20"/>
        </w:rPr>
      </w:pPr>
      <w:r w:rsidRPr="00D52134">
        <w:rPr>
          <w:sz w:val="20"/>
          <w:szCs w:val="20"/>
        </w:rPr>
        <w:t xml:space="preserve">Указанные методические материалы для обучающихся доступны в Личной студии обучающегося, в разделе ресурсы. </w:t>
      </w:r>
    </w:p>
    <w:p w:rsidR="00347A2C" w:rsidRPr="00D52134" w:rsidRDefault="00347A2C" w:rsidP="00347A2C">
      <w:pPr>
        <w:spacing w:before="0" w:beforeAutospacing="0" w:after="0" w:afterAutospacing="0"/>
        <w:rPr>
          <w:b/>
          <w:sz w:val="20"/>
          <w:szCs w:val="20"/>
        </w:rPr>
      </w:pPr>
    </w:p>
    <w:p w:rsidR="00347A2C" w:rsidRPr="00D52134" w:rsidRDefault="00347A2C" w:rsidP="00347A2C">
      <w:pPr>
        <w:spacing w:before="0" w:beforeAutospacing="0" w:after="0" w:afterAutospacing="0"/>
        <w:ind w:firstLine="680"/>
        <w:rPr>
          <w:b/>
          <w:sz w:val="20"/>
          <w:szCs w:val="20"/>
        </w:rPr>
      </w:pPr>
      <w:r w:rsidRPr="00D52134">
        <w:rPr>
          <w:b/>
          <w:sz w:val="20"/>
          <w:szCs w:val="20"/>
        </w:rPr>
        <w:t>6.3 Особенности реализации дисциплины в отношении лиц из числа инвалидов и лиц с ограниченными возможностями здоровья</w:t>
      </w:r>
    </w:p>
    <w:p w:rsidR="009C3AFE" w:rsidRPr="009C3AFE" w:rsidRDefault="009C3AFE" w:rsidP="009C3AFE">
      <w:pPr>
        <w:spacing w:before="0" w:beforeAutospacing="0" w:after="0" w:afterAutospacing="0"/>
        <w:ind w:firstLine="709"/>
        <w:rPr>
          <w:sz w:val="20"/>
          <w:szCs w:val="20"/>
        </w:rPr>
      </w:pPr>
      <w:r w:rsidRPr="009C3AFE">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9C3AFE" w:rsidRPr="009C3AFE" w:rsidRDefault="009C3AFE" w:rsidP="009C3AFE">
      <w:pPr>
        <w:spacing w:before="0" w:beforeAutospacing="0" w:after="0" w:afterAutospacing="0"/>
        <w:ind w:firstLine="709"/>
        <w:rPr>
          <w:sz w:val="20"/>
          <w:szCs w:val="20"/>
        </w:rPr>
      </w:pPr>
      <w:r w:rsidRPr="009C3AFE">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9C3AFE">
        <w:rPr>
          <w:sz w:val="20"/>
          <w:szCs w:val="20"/>
        </w:rPr>
        <w:t>тифлоинформационных</w:t>
      </w:r>
      <w:proofErr w:type="spellEnd"/>
      <w:r w:rsidRPr="009C3AFE">
        <w:rPr>
          <w:sz w:val="20"/>
          <w:szCs w:val="20"/>
        </w:rPr>
        <w:t xml:space="preserve"> устройств.</w:t>
      </w:r>
    </w:p>
    <w:p w:rsidR="009C3AFE" w:rsidRPr="009C3AFE" w:rsidRDefault="009C3AFE" w:rsidP="009C3AFE">
      <w:pPr>
        <w:spacing w:before="0" w:beforeAutospacing="0" w:after="0" w:afterAutospacing="0"/>
        <w:ind w:firstLine="709"/>
        <w:rPr>
          <w:sz w:val="20"/>
          <w:szCs w:val="20"/>
        </w:rPr>
      </w:pPr>
      <w:r w:rsidRPr="009C3AFE">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9C3AFE" w:rsidRPr="009C3AFE" w:rsidRDefault="009C3AFE" w:rsidP="009C3AFE">
      <w:pPr>
        <w:spacing w:before="0" w:beforeAutospacing="0" w:after="0" w:afterAutospacing="0"/>
        <w:ind w:firstLine="709"/>
        <w:rPr>
          <w:sz w:val="20"/>
          <w:szCs w:val="20"/>
        </w:rPr>
      </w:pPr>
      <w:r w:rsidRPr="009C3AFE">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9C3AFE" w:rsidRPr="009C3AFE" w:rsidRDefault="009C3AFE" w:rsidP="009C3AFE">
      <w:pPr>
        <w:spacing w:before="0" w:beforeAutospacing="0" w:after="0" w:afterAutospacing="0"/>
        <w:ind w:firstLine="709"/>
        <w:rPr>
          <w:sz w:val="20"/>
          <w:szCs w:val="20"/>
        </w:rPr>
      </w:pPr>
      <w:r w:rsidRPr="009C3AFE">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9C3AFE" w:rsidRPr="009C3AFE" w:rsidRDefault="009C3AFE" w:rsidP="009C3AFE">
      <w:pPr>
        <w:spacing w:before="0" w:beforeAutospacing="0" w:after="0" w:afterAutospacing="0"/>
        <w:ind w:firstLine="709"/>
        <w:rPr>
          <w:sz w:val="20"/>
          <w:szCs w:val="20"/>
        </w:rPr>
      </w:pPr>
      <w:r w:rsidRPr="009C3AFE">
        <w:rPr>
          <w:sz w:val="20"/>
          <w:szCs w:val="20"/>
        </w:rPr>
        <w:t>При проведении промежуточной аттестации по дисциплине обеспечивается соблюдение следующих общих требований:</w:t>
      </w:r>
    </w:p>
    <w:p w:rsidR="009C3AFE" w:rsidRPr="009C3AFE" w:rsidRDefault="009C3AFE" w:rsidP="009C3AFE">
      <w:pPr>
        <w:spacing w:before="0" w:beforeAutospacing="0" w:after="0" w:afterAutospacing="0"/>
        <w:ind w:firstLine="709"/>
        <w:rPr>
          <w:sz w:val="20"/>
          <w:szCs w:val="20"/>
        </w:rPr>
      </w:pPr>
      <w:r w:rsidRPr="009C3AFE">
        <w:rPr>
          <w:sz w:val="20"/>
          <w:szCs w:val="20"/>
        </w:rPr>
        <w:t>-</w:t>
      </w:r>
      <w:r w:rsidRPr="009C3AFE">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9C3AFE" w:rsidRPr="009C3AFE" w:rsidRDefault="009C3AFE" w:rsidP="009C3AFE">
      <w:pPr>
        <w:spacing w:before="0" w:beforeAutospacing="0" w:after="0" w:afterAutospacing="0"/>
        <w:ind w:firstLine="709"/>
        <w:rPr>
          <w:sz w:val="20"/>
          <w:szCs w:val="20"/>
        </w:rPr>
      </w:pPr>
      <w:r w:rsidRPr="009C3AFE">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9C3AFE" w:rsidRPr="009C3AFE" w:rsidRDefault="009C3AFE" w:rsidP="009C3AFE">
      <w:pPr>
        <w:spacing w:before="0" w:beforeAutospacing="0" w:after="0" w:afterAutospacing="0"/>
        <w:ind w:firstLine="709"/>
        <w:rPr>
          <w:sz w:val="20"/>
          <w:szCs w:val="20"/>
        </w:rPr>
      </w:pPr>
      <w:r w:rsidRPr="009C3AFE">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9C3AFE" w:rsidRPr="009C3AFE" w:rsidRDefault="009C3AFE" w:rsidP="009C3AFE">
      <w:pPr>
        <w:spacing w:before="0" w:beforeAutospacing="0" w:after="0" w:afterAutospacing="0"/>
        <w:ind w:firstLine="709"/>
        <w:rPr>
          <w:sz w:val="20"/>
          <w:szCs w:val="20"/>
        </w:rPr>
      </w:pPr>
      <w:r w:rsidRPr="009C3AFE">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9C3AFE" w:rsidRPr="009C3AFE" w:rsidRDefault="009C3AFE" w:rsidP="009C3AFE">
      <w:pPr>
        <w:spacing w:before="0" w:beforeAutospacing="0" w:after="0" w:afterAutospacing="0"/>
        <w:ind w:firstLine="709"/>
        <w:rPr>
          <w:sz w:val="20"/>
          <w:szCs w:val="20"/>
        </w:rPr>
      </w:pPr>
      <w:r w:rsidRPr="009C3AFE">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9C3AFE" w:rsidRPr="009C3AFE" w:rsidRDefault="009C3AFE" w:rsidP="009C3AFE">
      <w:pPr>
        <w:spacing w:before="0" w:beforeAutospacing="0" w:after="0" w:afterAutospacing="0"/>
        <w:ind w:firstLine="709"/>
        <w:rPr>
          <w:sz w:val="20"/>
          <w:szCs w:val="20"/>
        </w:rPr>
      </w:pPr>
      <w:r w:rsidRPr="009C3AFE">
        <w:rPr>
          <w:sz w:val="20"/>
          <w:szCs w:val="20"/>
        </w:rPr>
        <w:t>- продолжительность сдачи экзамена, проводимого в письменной форме, - не более чем на 90 минут;</w:t>
      </w:r>
    </w:p>
    <w:p w:rsidR="009C3AFE" w:rsidRPr="009C3AFE" w:rsidRDefault="009C3AFE" w:rsidP="009C3AFE">
      <w:pPr>
        <w:spacing w:before="0" w:beforeAutospacing="0" w:after="0" w:afterAutospacing="0"/>
        <w:ind w:firstLine="709"/>
        <w:rPr>
          <w:sz w:val="20"/>
          <w:szCs w:val="20"/>
        </w:rPr>
      </w:pPr>
      <w:r w:rsidRPr="009C3AFE">
        <w:rPr>
          <w:sz w:val="20"/>
          <w:szCs w:val="20"/>
        </w:rPr>
        <w:t>- продолжительность подготовки обучающегося к ответу на экзамене, проводимом в устной форме, - не более чем на 20 минут.</w:t>
      </w:r>
    </w:p>
    <w:p w:rsidR="009C3AFE" w:rsidRPr="009C3AFE" w:rsidRDefault="009C3AFE" w:rsidP="009C3AFE">
      <w:pPr>
        <w:spacing w:before="0" w:beforeAutospacing="0" w:after="0" w:afterAutospacing="0"/>
        <w:ind w:firstLine="709"/>
        <w:rPr>
          <w:sz w:val="20"/>
          <w:szCs w:val="20"/>
        </w:rPr>
      </w:pPr>
      <w:r w:rsidRPr="009C3AFE">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9C3AFE" w:rsidRPr="009C3AFE" w:rsidRDefault="009C3AFE" w:rsidP="009C3AFE">
      <w:pPr>
        <w:spacing w:before="0" w:beforeAutospacing="0" w:after="0" w:afterAutospacing="0"/>
        <w:ind w:firstLine="709"/>
        <w:rPr>
          <w:sz w:val="20"/>
          <w:szCs w:val="20"/>
        </w:rPr>
      </w:pPr>
      <w:r w:rsidRPr="009C3AFE">
        <w:rPr>
          <w:sz w:val="20"/>
          <w:szCs w:val="20"/>
        </w:rPr>
        <w:t>а) для слепых:</w:t>
      </w:r>
    </w:p>
    <w:p w:rsidR="009C3AFE" w:rsidRPr="009C3AFE" w:rsidRDefault="009C3AFE" w:rsidP="009C3AFE">
      <w:pPr>
        <w:spacing w:before="0" w:beforeAutospacing="0" w:after="0" w:afterAutospacing="0"/>
        <w:ind w:firstLine="709"/>
        <w:rPr>
          <w:sz w:val="20"/>
          <w:szCs w:val="20"/>
        </w:rPr>
      </w:pPr>
      <w:r w:rsidRPr="009C3AFE">
        <w:rPr>
          <w:sz w:val="20"/>
          <w:szCs w:val="20"/>
        </w:rPr>
        <w:lastRenderedPageBreak/>
        <w:t>-</w:t>
      </w:r>
      <w:r w:rsidRPr="009C3AFE">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9C3AFE" w:rsidRPr="009C3AFE" w:rsidRDefault="009C3AFE" w:rsidP="009C3AFE">
      <w:pPr>
        <w:spacing w:before="0" w:beforeAutospacing="0" w:after="0" w:afterAutospacing="0"/>
        <w:ind w:firstLine="709"/>
        <w:rPr>
          <w:sz w:val="20"/>
          <w:szCs w:val="20"/>
        </w:rPr>
      </w:pPr>
      <w:r w:rsidRPr="009C3AFE">
        <w:rPr>
          <w:sz w:val="20"/>
          <w:szCs w:val="20"/>
        </w:rPr>
        <w:t xml:space="preserve">- письменные задания выполняются обучающимися с использованием клавиатуры с азбукой Брайля, либо </w:t>
      </w:r>
      <w:proofErr w:type="spellStart"/>
      <w:r w:rsidRPr="009C3AFE">
        <w:rPr>
          <w:sz w:val="20"/>
          <w:szCs w:val="20"/>
        </w:rPr>
        <w:t>надиктовываются</w:t>
      </w:r>
      <w:proofErr w:type="spellEnd"/>
      <w:r w:rsidRPr="009C3AFE">
        <w:rPr>
          <w:sz w:val="20"/>
          <w:szCs w:val="20"/>
        </w:rPr>
        <w:t xml:space="preserve"> ассистенту;</w:t>
      </w:r>
    </w:p>
    <w:p w:rsidR="009C3AFE" w:rsidRPr="009C3AFE" w:rsidRDefault="009C3AFE" w:rsidP="009C3AFE">
      <w:pPr>
        <w:spacing w:before="0" w:beforeAutospacing="0" w:after="0" w:afterAutospacing="0"/>
        <w:ind w:firstLine="709"/>
        <w:rPr>
          <w:sz w:val="20"/>
          <w:szCs w:val="20"/>
        </w:rPr>
      </w:pPr>
      <w:r w:rsidRPr="009C3AFE">
        <w:rPr>
          <w:sz w:val="20"/>
          <w:szCs w:val="20"/>
        </w:rPr>
        <w:t>б) для слабовидящих:</w:t>
      </w:r>
    </w:p>
    <w:p w:rsidR="009C3AFE" w:rsidRPr="009C3AFE" w:rsidRDefault="009C3AFE" w:rsidP="009C3AFE">
      <w:pPr>
        <w:spacing w:before="0" w:beforeAutospacing="0" w:after="0" w:afterAutospacing="0"/>
        <w:ind w:firstLine="709"/>
        <w:rPr>
          <w:sz w:val="20"/>
          <w:szCs w:val="20"/>
        </w:rPr>
      </w:pPr>
      <w:r w:rsidRPr="009C3AFE">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9C3AFE">
        <w:rPr>
          <w:sz w:val="20"/>
          <w:szCs w:val="20"/>
        </w:rPr>
        <w:t>Jaws</w:t>
      </w:r>
      <w:proofErr w:type="spellEnd"/>
      <w:r w:rsidRPr="009C3AFE">
        <w:rPr>
          <w:sz w:val="20"/>
          <w:szCs w:val="20"/>
        </w:rPr>
        <w:t>;</w:t>
      </w:r>
    </w:p>
    <w:p w:rsidR="009C3AFE" w:rsidRPr="009C3AFE" w:rsidRDefault="009C3AFE" w:rsidP="009C3AFE">
      <w:pPr>
        <w:spacing w:before="0" w:beforeAutospacing="0" w:after="0" w:afterAutospacing="0"/>
        <w:ind w:firstLine="709"/>
        <w:rPr>
          <w:sz w:val="20"/>
          <w:szCs w:val="20"/>
        </w:rPr>
      </w:pPr>
      <w:r w:rsidRPr="009C3AFE">
        <w:rPr>
          <w:sz w:val="20"/>
          <w:szCs w:val="20"/>
        </w:rPr>
        <w:t>- обеспечивается индивидуальное равномерное освещение не менее 300 люкс;</w:t>
      </w:r>
    </w:p>
    <w:p w:rsidR="009C3AFE" w:rsidRPr="009C3AFE" w:rsidRDefault="009C3AFE" w:rsidP="009C3AFE">
      <w:pPr>
        <w:spacing w:before="0" w:beforeAutospacing="0" w:after="0" w:afterAutospacing="0"/>
        <w:ind w:firstLine="709"/>
        <w:rPr>
          <w:sz w:val="20"/>
          <w:szCs w:val="20"/>
        </w:rPr>
      </w:pPr>
      <w:r w:rsidRPr="009C3AFE">
        <w:rPr>
          <w:sz w:val="20"/>
          <w:szCs w:val="20"/>
        </w:rPr>
        <w:t xml:space="preserve">- при необходимости обучающимся предоставляется увеличивающее </w:t>
      </w:r>
      <w:proofErr w:type="spellStart"/>
      <w:r w:rsidRPr="009C3AFE">
        <w:rPr>
          <w:sz w:val="20"/>
          <w:szCs w:val="20"/>
        </w:rPr>
        <w:t>устройство,допускается</w:t>
      </w:r>
      <w:proofErr w:type="spellEnd"/>
      <w:r w:rsidRPr="009C3AFE">
        <w:rPr>
          <w:sz w:val="20"/>
          <w:szCs w:val="20"/>
        </w:rPr>
        <w:t xml:space="preserve"> использование увеличивающих устройств, имеющихся у обучающихся;</w:t>
      </w:r>
    </w:p>
    <w:p w:rsidR="009C3AFE" w:rsidRPr="009C3AFE" w:rsidRDefault="009C3AFE" w:rsidP="009C3AFE">
      <w:pPr>
        <w:spacing w:before="0" w:beforeAutospacing="0" w:after="0" w:afterAutospacing="0"/>
        <w:ind w:firstLine="709"/>
        <w:rPr>
          <w:sz w:val="20"/>
          <w:szCs w:val="20"/>
        </w:rPr>
      </w:pPr>
      <w:r w:rsidRPr="009C3AFE">
        <w:rPr>
          <w:sz w:val="20"/>
          <w:szCs w:val="20"/>
        </w:rPr>
        <w:t>в) для глухих и слабослышащих, с тяжелыми нарушениями речи:</w:t>
      </w:r>
    </w:p>
    <w:p w:rsidR="009C3AFE" w:rsidRPr="009C3AFE" w:rsidRDefault="009C3AFE" w:rsidP="009C3AFE">
      <w:pPr>
        <w:spacing w:before="0" w:beforeAutospacing="0" w:after="0" w:afterAutospacing="0"/>
        <w:ind w:firstLine="709"/>
        <w:rPr>
          <w:sz w:val="20"/>
          <w:szCs w:val="20"/>
        </w:rPr>
      </w:pPr>
      <w:r w:rsidRPr="009C3AFE">
        <w:rPr>
          <w:sz w:val="20"/>
          <w:szCs w:val="20"/>
        </w:rPr>
        <w:t>- имеется в наличии информационная система "Исток" для слабослышащих коллективного пользования;</w:t>
      </w:r>
    </w:p>
    <w:p w:rsidR="009C3AFE" w:rsidRPr="009C3AFE" w:rsidRDefault="009C3AFE" w:rsidP="009C3AFE">
      <w:pPr>
        <w:spacing w:before="0" w:beforeAutospacing="0" w:after="0" w:afterAutospacing="0"/>
        <w:ind w:firstLine="709"/>
        <w:rPr>
          <w:sz w:val="20"/>
          <w:szCs w:val="20"/>
        </w:rPr>
      </w:pPr>
      <w:r w:rsidRPr="009C3AFE">
        <w:rPr>
          <w:sz w:val="20"/>
          <w:szCs w:val="20"/>
        </w:rPr>
        <w:t>- по их желанию испытания проводятся в электронной или письменной форме;</w:t>
      </w:r>
    </w:p>
    <w:p w:rsidR="009C3AFE" w:rsidRPr="009C3AFE" w:rsidRDefault="009C3AFE" w:rsidP="009C3AFE">
      <w:pPr>
        <w:spacing w:before="0" w:beforeAutospacing="0" w:after="0" w:afterAutospacing="0"/>
        <w:ind w:firstLine="709"/>
        <w:rPr>
          <w:sz w:val="20"/>
          <w:szCs w:val="20"/>
        </w:rPr>
      </w:pPr>
      <w:r w:rsidRPr="009C3AFE">
        <w:rPr>
          <w:sz w:val="20"/>
          <w:szCs w:val="20"/>
        </w:rPr>
        <w:t>г) для лиц с нарушениями опорно-двигательного аппарата:</w:t>
      </w:r>
    </w:p>
    <w:p w:rsidR="009C3AFE" w:rsidRPr="009C3AFE" w:rsidRDefault="009C3AFE" w:rsidP="009C3AFE">
      <w:pPr>
        <w:spacing w:before="0" w:beforeAutospacing="0" w:after="0" w:afterAutospacing="0"/>
        <w:ind w:firstLine="709"/>
        <w:rPr>
          <w:sz w:val="20"/>
          <w:szCs w:val="20"/>
        </w:rPr>
      </w:pPr>
      <w:r w:rsidRPr="009C3AFE">
        <w:rPr>
          <w:sz w:val="20"/>
          <w:szCs w:val="20"/>
        </w:rPr>
        <w:t xml:space="preserve">- тестовые и </w:t>
      </w:r>
      <w:proofErr w:type="spellStart"/>
      <w:r w:rsidRPr="009C3AFE">
        <w:rPr>
          <w:sz w:val="20"/>
          <w:szCs w:val="20"/>
        </w:rPr>
        <w:t>тренинговые</w:t>
      </w:r>
      <w:proofErr w:type="spellEnd"/>
      <w:r w:rsidRPr="009C3AFE">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9C3AFE" w:rsidRPr="009C3AFE" w:rsidRDefault="009C3AFE" w:rsidP="009C3AFE">
      <w:pPr>
        <w:spacing w:before="0" w:beforeAutospacing="0" w:after="0" w:afterAutospacing="0"/>
        <w:ind w:firstLine="709"/>
        <w:rPr>
          <w:sz w:val="20"/>
          <w:szCs w:val="20"/>
        </w:rPr>
      </w:pPr>
      <w:r w:rsidRPr="009C3AFE">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9C3AFE" w:rsidRPr="009C3AFE" w:rsidRDefault="009C3AFE" w:rsidP="009C3AFE">
      <w:pPr>
        <w:spacing w:before="0" w:beforeAutospacing="0" w:after="0" w:afterAutospacing="0"/>
        <w:ind w:firstLine="709"/>
        <w:rPr>
          <w:sz w:val="20"/>
          <w:szCs w:val="20"/>
        </w:rPr>
      </w:pPr>
      <w:r w:rsidRPr="009C3AFE">
        <w:rPr>
          <w:sz w:val="20"/>
          <w:szCs w:val="20"/>
        </w:rPr>
        <w:t>- по их желанию испытания проводятся в устной форме.</w:t>
      </w:r>
    </w:p>
    <w:p w:rsidR="00347A2C" w:rsidRDefault="009C3AFE" w:rsidP="009C3AFE">
      <w:pPr>
        <w:spacing w:before="0" w:beforeAutospacing="0" w:after="0" w:afterAutospacing="0"/>
        <w:ind w:firstLine="709"/>
        <w:rPr>
          <w:sz w:val="20"/>
          <w:szCs w:val="20"/>
        </w:rPr>
      </w:pPr>
      <w:r w:rsidRPr="009C3AFE">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9C3AFE" w:rsidRPr="00D52134" w:rsidRDefault="009C3AFE" w:rsidP="009C3AFE">
      <w:pPr>
        <w:spacing w:before="0" w:beforeAutospacing="0" w:after="0" w:afterAutospacing="0"/>
        <w:ind w:firstLine="709"/>
        <w:rPr>
          <w:b/>
          <w:sz w:val="20"/>
          <w:szCs w:val="20"/>
        </w:rPr>
      </w:pPr>
    </w:p>
    <w:p w:rsidR="00347A2C" w:rsidRPr="00D52134" w:rsidRDefault="00347A2C" w:rsidP="00347A2C">
      <w:pPr>
        <w:spacing w:before="0" w:beforeAutospacing="0" w:after="0" w:afterAutospacing="0"/>
        <w:ind w:firstLine="709"/>
        <w:rPr>
          <w:b/>
          <w:sz w:val="20"/>
          <w:szCs w:val="20"/>
        </w:rPr>
      </w:pPr>
      <w:r w:rsidRPr="00D52134">
        <w:rPr>
          <w:b/>
          <w:sz w:val="20"/>
          <w:szCs w:val="20"/>
        </w:rPr>
        <w:t xml:space="preserve">6.4 Методические рекомендации по самостоятельной работе студентов </w:t>
      </w:r>
    </w:p>
    <w:p w:rsidR="00347A2C" w:rsidRPr="00D52134" w:rsidRDefault="00347A2C" w:rsidP="00347A2C">
      <w:pPr>
        <w:shd w:val="clear" w:color="auto" w:fill="FFFFFF"/>
        <w:spacing w:before="0" w:beforeAutospacing="0" w:after="0" w:afterAutospacing="0"/>
        <w:ind w:firstLine="709"/>
        <w:jc w:val="both"/>
        <w:rPr>
          <w:sz w:val="20"/>
          <w:szCs w:val="20"/>
        </w:rPr>
      </w:pPr>
      <w:r w:rsidRPr="00D52134">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347A2C" w:rsidRPr="00D52134" w:rsidRDefault="00347A2C" w:rsidP="00347A2C">
      <w:pPr>
        <w:shd w:val="clear" w:color="auto" w:fill="FFFFFF"/>
        <w:spacing w:before="0" w:beforeAutospacing="0" w:after="0" w:afterAutospacing="0"/>
        <w:ind w:firstLine="709"/>
        <w:jc w:val="both"/>
        <w:rPr>
          <w:sz w:val="20"/>
          <w:szCs w:val="20"/>
        </w:rPr>
      </w:pPr>
      <w:r w:rsidRPr="00D52134">
        <w:rPr>
          <w:sz w:val="20"/>
          <w:szCs w:val="20"/>
        </w:rPr>
        <w:t>Реализация поставленной цели предполагает решение следующих задач:</w:t>
      </w:r>
    </w:p>
    <w:p w:rsidR="00347A2C" w:rsidRPr="00D52134" w:rsidRDefault="00347A2C" w:rsidP="00347A2C">
      <w:pPr>
        <w:shd w:val="clear" w:color="auto" w:fill="FFFFFF"/>
        <w:tabs>
          <w:tab w:val="left" w:pos="893"/>
        </w:tabs>
        <w:spacing w:before="0" w:beforeAutospacing="0" w:after="0" w:afterAutospacing="0"/>
        <w:ind w:firstLine="709"/>
        <w:jc w:val="both"/>
        <w:rPr>
          <w:sz w:val="20"/>
          <w:szCs w:val="20"/>
        </w:rPr>
      </w:pPr>
      <w:r w:rsidRPr="00D52134">
        <w:rPr>
          <w:sz w:val="20"/>
          <w:szCs w:val="20"/>
        </w:rPr>
        <w:t>-</w:t>
      </w:r>
      <w:r w:rsidRPr="00D52134">
        <w:rPr>
          <w:sz w:val="20"/>
          <w:szCs w:val="20"/>
        </w:rPr>
        <w:tab/>
        <w:t>качественное освоение теоретического материала по изучаемой дисциплине, углубление</w:t>
      </w:r>
      <w:r w:rsidRPr="00D52134">
        <w:rPr>
          <w:sz w:val="20"/>
          <w:szCs w:val="20"/>
        </w:rPr>
        <w:br/>
        <w:t xml:space="preserve">и расширение теоретических знаний с целью их применения на уровне </w:t>
      </w:r>
      <w:proofErr w:type="spellStart"/>
      <w:r w:rsidRPr="00D52134">
        <w:rPr>
          <w:sz w:val="20"/>
          <w:szCs w:val="20"/>
        </w:rPr>
        <w:t>межпредметных</w:t>
      </w:r>
      <w:proofErr w:type="spellEnd"/>
      <w:r w:rsidRPr="00D52134">
        <w:rPr>
          <w:sz w:val="20"/>
          <w:szCs w:val="20"/>
        </w:rPr>
        <w:t xml:space="preserve"> связей;</w:t>
      </w:r>
    </w:p>
    <w:p w:rsidR="00347A2C" w:rsidRPr="00D52134" w:rsidRDefault="00347A2C" w:rsidP="00347A2C">
      <w:pPr>
        <w:shd w:val="clear" w:color="auto" w:fill="FFFFFF"/>
        <w:tabs>
          <w:tab w:val="left" w:pos="984"/>
        </w:tabs>
        <w:spacing w:before="0" w:beforeAutospacing="0" w:after="0" w:afterAutospacing="0"/>
        <w:ind w:firstLine="709"/>
        <w:jc w:val="both"/>
        <w:rPr>
          <w:sz w:val="20"/>
          <w:szCs w:val="20"/>
        </w:rPr>
      </w:pPr>
      <w:r w:rsidRPr="00D52134">
        <w:rPr>
          <w:sz w:val="20"/>
          <w:szCs w:val="20"/>
        </w:rPr>
        <w:t>-</w:t>
      </w:r>
      <w:r w:rsidRPr="00D52134">
        <w:rPr>
          <w:sz w:val="20"/>
          <w:szCs w:val="20"/>
        </w:rPr>
        <w:tab/>
        <w:t>систематизация    и    закрепление    полученных    теоретических    знаний    и    практических навыков;</w:t>
      </w:r>
    </w:p>
    <w:p w:rsidR="00347A2C" w:rsidRPr="00D52134" w:rsidRDefault="00347A2C" w:rsidP="00347A2C">
      <w:pPr>
        <w:shd w:val="clear" w:color="auto" w:fill="FFFFFF"/>
        <w:tabs>
          <w:tab w:val="left" w:pos="907"/>
        </w:tabs>
        <w:spacing w:before="0" w:beforeAutospacing="0" w:after="0" w:afterAutospacing="0"/>
        <w:ind w:firstLine="709"/>
        <w:jc w:val="both"/>
        <w:rPr>
          <w:sz w:val="20"/>
          <w:szCs w:val="20"/>
        </w:rPr>
      </w:pPr>
      <w:r w:rsidRPr="00D52134">
        <w:rPr>
          <w:sz w:val="20"/>
          <w:szCs w:val="20"/>
        </w:rPr>
        <w:t>-</w:t>
      </w:r>
      <w:r w:rsidRPr="00D52134">
        <w:rPr>
          <w:sz w:val="20"/>
          <w:szCs w:val="20"/>
        </w:rPr>
        <w:tab/>
        <w:t>формирование умений по поиску и использованию нормативной, правовой, справочной</w:t>
      </w:r>
      <w:r w:rsidRPr="00D52134">
        <w:rPr>
          <w:sz w:val="20"/>
          <w:szCs w:val="20"/>
        </w:rPr>
        <w:br/>
        <w:t>и специальной литературы, а также других источников информации;</w:t>
      </w:r>
    </w:p>
    <w:p w:rsidR="00347A2C" w:rsidRPr="00D52134" w:rsidRDefault="00347A2C" w:rsidP="00347A2C">
      <w:pPr>
        <w:shd w:val="clear" w:color="auto" w:fill="FFFFFF"/>
        <w:tabs>
          <w:tab w:val="left" w:pos="1037"/>
        </w:tabs>
        <w:spacing w:before="0" w:beforeAutospacing="0" w:after="0" w:afterAutospacing="0"/>
        <w:ind w:firstLine="709"/>
        <w:jc w:val="both"/>
        <w:rPr>
          <w:sz w:val="20"/>
          <w:szCs w:val="20"/>
        </w:rPr>
      </w:pPr>
      <w:r w:rsidRPr="00D52134">
        <w:rPr>
          <w:sz w:val="20"/>
          <w:szCs w:val="20"/>
        </w:rPr>
        <w:t>-</w:t>
      </w:r>
      <w:r w:rsidRPr="00D52134">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347A2C" w:rsidRPr="00D52134" w:rsidRDefault="00347A2C" w:rsidP="00347A2C">
      <w:pPr>
        <w:shd w:val="clear" w:color="auto" w:fill="FFFFFF"/>
        <w:tabs>
          <w:tab w:val="left" w:pos="1090"/>
        </w:tabs>
        <w:spacing w:before="0" w:beforeAutospacing="0" w:after="0" w:afterAutospacing="0"/>
        <w:ind w:firstLine="709"/>
        <w:jc w:val="both"/>
        <w:rPr>
          <w:sz w:val="20"/>
          <w:szCs w:val="20"/>
        </w:rPr>
      </w:pPr>
      <w:r w:rsidRPr="00D52134">
        <w:rPr>
          <w:sz w:val="20"/>
          <w:szCs w:val="20"/>
        </w:rPr>
        <w:t>-</w:t>
      </w:r>
      <w:r w:rsidRPr="00D52134">
        <w:rPr>
          <w:sz w:val="20"/>
          <w:szCs w:val="20"/>
        </w:rPr>
        <w:tab/>
        <w:t>формирование       самостоятельности       мышления,       способностей       к       саморазвитию,</w:t>
      </w:r>
      <w:r w:rsidRPr="00D52134">
        <w:rPr>
          <w:sz w:val="20"/>
          <w:szCs w:val="20"/>
        </w:rPr>
        <w:br/>
        <w:t>самообразованию, самосовершенствованию и самореализации;</w:t>
      </w:r>
    </w:p>
    <w:p w:rsidR="00347A2C" w:rsidRPr="00D52134" w:rsidRDefault="00347A2C" w:rsidP="00347A2C">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развитие научно-исследовательских навыков;</w:t>
      </w:r>
    </w:p>
    <w:p w:rsidR="00347A2C" w:rsidRPr="00D52134" w:rsidRDefault="00347A2C" w:rsidP="00347A2C">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347A2C" w:rsidRPr="00D52134" w:rsidRDefault="00347A2C" w:rsidP="00347A2C">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является неотъемлемой частью образовательного процесса.</w:t>
      </w:r>
    </w:p>
    <w:p w:rsidR="00347A2C" w:rsidRPr="00D52134" w:rsidRDefault="00347A2C" w:rsidP="00347A2C">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347A2C" w:rsidRPr="00D52134" w:rsidRDefault="00347A2C" w:rsidP="00347A2C">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должна:</w:t>
      </w:r>
    </w:p>
    <w:p w:rsidR="00347A2C" w:rsidRPr="00D52134" w:rsidRDefault="00347A2C" w:rsidP="00347A2C">
      <w:pPr>
        <w:shd w:val="clear" w:color="auto" w:fill="FFFFFF"/>
        <w:tabs>
          <w:tab w:val="left" w:pos="907"/>
        </w:tabs>
        <w:spacing w:before="0" w:beforeAutospacing="0" w:after="0" w:afterAutospacing="0"/>
        <w:ind w:firstLine="709"/>
        <w:jc w:val="both"/>
        <w:rPr>
          <w:sz w:val="20"/>
          <w:szCs w:val="20"/>
        </w:rPr>
      </w:pPr>
      <w:r w:rsidRPr="00D52134">
        <w:rPr>
          <w:sz w:val="20"/>
          <w:szCs w:val="20"/>
        </w:rPr>
        <w:t>-</w:t>
      </w:r>
      <w:r w:rsidRPr="00D52134">
        <w:rPr>
          <w:sz w:val="20"/>
          <w:szCs w:val="20"/>
        </w:rPr>
        <w:tab/>
        <w:t>быть выполнена индивидуально (или являться частью коллективной работы). В случае,</w:t>
      </w:r>
      <w:r w:rsidRPr="00D52134">
        <w:rPr>
          <w:sz w:val="20"/>
          <w:szCs w:val="20"/>
        </w:rPr>
        <w:br/>
        <w:t>когда СР подготовлена в порядке выполнения группового задания, в работе делается</w:t>
      </w:r>
      <w:r w:rsidRPr="00D52134">
        <w:rPr>
          <w:sz w:val="20"/>
          <w:szCs w:val="20"/>
        </w:rPr>
        <w:br/>
        <w:t>соответствующая оговорка;</w:t>
      </w:r>
    </w:p>
    <w:p w:rsidR="00347A2C" w:rsidRPr="00D52134" w:rsidRDefault="00347A2C" w:rsidP="00347A2C">
      <w:pPr>
        <w:shd w:val="clear" w:color="auto" w:fill="FFFFFF"/>
        <w:tabs>
          <w:tab w:val="left" w:pos="1085"/>
        </w:tabs>
        <w:spacing w:before="0" w:beforeAutospacing="0" w:after="0" w:afterAutospacing="0"/>
        <w:ind w:firstLine="709"/>
        <w:jc w:val="both"/>
        <w:rPr>
          <w:sz w:val="20"/>
          <w:szCs w:val="20"/>
        </w:rPr>
      </w:pPr>
      <w:r w:rsidRPr="00D52134">
        <w:rPr>
          <w:sz w:val="20"/>
          <w:szCs w:val="20"/>
        </w:rPr>
        <w:t>-</w:t>
      </w:r>
      <w:r w:rsidRPr="00D52134">
        <w:rPr>
          <w:sz w:val="20"/>
          <w:szCs w:val="20"/>
        </w:rPr>
        <w:tab/>
        <w:t>представлять собой законченную разработку (этап разработки), в которой</w:t>
      </w:r>
      <w:r w:rsidRPr="00D52134">
        <w:rPr>
          <w:sz w:val="20"/>
          <w:szCs w:val="20"/>
        </w:rPr>
        <w:br/>
        <w:t>анализируются актуальные проблемы по определенной теме и ее отдельных аспектов;</w:t>
      </w:r>
    </w:p>
    <w:p w:rsidR="00347A2C" w:rsidRPr="00D52134" w:rsidRDefault="00347A2C" w:rsidP="00347A2C">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отражать необходимую и достаточную компетентность автора;</w:t>
      </w:r>
    </w:p>
    <w:p w:rsidR="00347A2C" w:rsidRPr="00D52134" w:rsidRDefault="00347A2C" w:rsidP="00347A2C">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иметь учебную, научную и/или практическую направленность;</w:t>
      </w:r>
    </w:p>
    <w:p w:rsidR="00347A2C" w:rsidRPr="00D52134" w:rsidRDefault="00347A2C" w:rsidP="00347A2C">
      <w:pPr>
        <w:shd w:val="clear" w:color="auto" w:fill="FFFFFF"/>
        <w:tabs>
          <w:tab w:val="left" w:pos="970"/>
        </w:tabs>
        <w:spacing w:before="0" w:beforeAutospacing="0" w:after="0" w:afterAutospacing="0"/>
        <w:ind w:firstLine="709"/>
        <w:jc w:val="both"/>
        <w:rPr>
          <w:sz w:val="20"/>
          <w:szCs w:val="20"/>
        </w:rPr>
      </w:pPr>
      <w:r w:rsidRPr="00D52134">
        <w:rPr>
          <w:sz w:val="20"/>
          <w:szCs w:val="20"/>
        </w:rPr>
        <w:t>-</w:t>
      </w:r>
      <w:r w:rsidRPr="00D52134">
        <w:rPr>
          <w:sz w:val="20"/>
          <w:szCs w:val="20"/>
        </w:rPr>
        <w:tab/>
        <w:t>быть оформлена структурно и в логической последовательности: титульный лист,</w:t>
      </w:r>
      <w:r w:rsidRPr="00D52134">
        <w:rPr>
          <w:sz w:val="20"/>
          <w:szCs w:val="20"/>
        </w:rPr>
        <w:br/>
        <w:t>оглавление, основная часть, заключение, выводы, список литературы, приложения,</w:t>
      </w:r>
    </w:p>
    <w:p w:rsidR="00347A2C" w:rsidRPr="00D52134" w:rsidRDefault="00347A2C" w:rsidP="00347A2C">
      <w:pPr>
        <w:shd w:val="clear" w:color="auto" w:fill="FFFFFF"/>
        <w:tabs>
          <w:tab w:val="left" w:pos="1109"/>
        </w:tabs>
        <w:spacing w:before="0" w:beforeAutospacing="0" w:after="0" w:afterAutospacing="0"/>
        <w:ind w:firstLine="709"/>
        <w:jc w:val="both"/>
        <w:rPr>
          <w:sz w:val="20"/>
          <w:szCs w:val="20"/>
        </w:rPr>
      </w:pPr>
      <w:r w:rsidRPr="00D52134">
        <w:rPr>
          <w:sz w:val="20"/>
          <w:szCs w:val="20"/>
        </w:rPr>
        <w:t>-</w:t>
      </w:r>
      <w:r w:rsidRPr="00D52134">
        <w:rPr>
          <w:sz w:val="20"/>
          <w:szCs w:val="20"/>
        </w:rPr>
        <w:tab/>
        <w:t>содержать краткие и четкие формулировки, убедительную аргументацию,</w:t>
      </w:r>
      <w:r w:rsidRPr="00D52134">
        <w:rPr>
          <w:sz w:val="20"/>
          <w:szCs w:val="20"/>
        </w:rPr>
        <w:br/>
        <w:t>доказательность и обоснованность выводов;</w:t>
      </w:r>
    </w:p>
    <w:p w:rsidR="00347A2C" w:rsidRPr="00D52134" w:rsidRDefault="00347A2C" w:rsidP="00347A2C">
      <w:pPr>
        <w:shd w:val="clear" w:color="auto" w:fill="FFFFFF"/>
        <w:tabs>
          <w:tab w:val="left" w:pos="984"/>
          <w:tab w:val="left" w:pos="5770"/>
        </w:tabs>
        <w:spacing w:before="0" w:beforeAutospacing="0" w:after="0" w:afterAutospacing="0"/>
        <w:ind w:firstLine="709"/>
        <w:jc w:val="both"/>
        <w:rPr>
          <w:sz w:val="20"/>
          <w:szCs w:val="20"/>
        </w:rPr>
      </w:pPr>
      <w:r w:rsidRPr="00D52134">
        <w:rPr>
          <w:sz w:val="20"/>
          <w:szCs w:val="20"/>
        </w:rPr>
        <w:t>-</w:t>
      </w:r>
      <w:r w:rsidRPr="00D52134">
        <w:rPr>
          <w:sz w:val="20"/>
          <w:szCs w:val="20"/>
        </w:rPr>
        <w:tab/>
        <w:t>соответствовать этическим нормам (правила цитирования и парафраз; ссылки на</w:t>
      </w:r>
      <w:r w:rsidRPr="00D52134">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347A2C" w:rsidRPr="00D52134" w:rsidRDefault="00347A2C" w:rsidP="00347A2C">
      <w:pPr>
        <w:spacing w:before="0" w:beforeAutospacing="0" w:after="0" w:afterAutospacing="0"/>
        <w:rPr>
          <w:b/>
          <w:sz w:val="20"/>
          <w:szCs w:val="20"/>
        </w:rPr>
      </w:pPr>
    </w:p>
    <w:p w:rsidR="00347A2C" w:rsidRPr="00522387" w:rsidRDefault="00347A2C" w:rsidP="00347A2C">
      <w:pPr>
        <w:pStyle w:val="1c"/>
        <w:tabs>
          <w:tab w:val="right" w:leader="dot" w:pos="9600"/>
        </w:tabs>
        <w:spacing w:before="0" w:beforeAutospacing="0" w:after="0" w:afterAutospacing="0"/>
        <w:ind w:left="0"/>
        <w:rPr>
          <w:b/>
          <w:sz w:val="20"/>
        </w:rPr>
      </w:pPr>
      <w:r w:rsidRPr="00522387">
        <w:rPr>
          <w:b/>
          <w:sz w:val="20"/>
        </w:rPr>
        <w:t xml:space="preserve">6.4.1 Формы самостоятельной работы обучающихся по разделам дисциплины </w:t>
      </w:r>
    </w:p>
    <w:p w:rsidR="00347A2C" w:rsidRPr="00D52134" w:rsidRDefault="00347A2C" w:rsidP="00347A2C">
      <w:pPr>
        <w:tabs>
          <w:tab w:val="left" w:pos="3225"/>
        </w:tabs>
        <w:spacing w:before="0" w:beforeAutospacing="0" w:after="0" w:afterAutospacing="0"/>
        <w:ind w:firstLine="680"/>
        <w:rPr>
          <w:b/>
          <w:iCs/>
          <w:sz w:val="20"/>
          <w:szCs w:val="20"/>
        </w:rPr>
      </w:pPr>
      <w:r w:rsidRPr="00D52134">
        <w:rPr>
          <w:b/>
          <w:sz w:val="20"/>
          <w:szCs w:val="20"/>
        </w:rPr>
        <w:t xml:space="preserve">Раздел 2 </w:t>
      </w:r>
      <w:r w:rsidRPr="00D52134">
        <w:rPr>
          <w:b/>
          <w:iCs/>
          <w:sz w:val="20"/>
          <w:szCs w:val="20"/>
        </w:rPr>
        <w:t>«</w:t>
      </w:r>
      <w:r w:rsidRPr="00D52134">
        <w:rPr>
          <w:b/>
          <w:sz w:val="20"/>
          <w:szCs w:val="20"/>
        </w:rPr>
        <w:t>Преступления, посягающие на социально-экономические права и свободы человека и гражданина»</w:t>
      </w:r>
    </w:p>
    <w:p w:rsidR="00347A2C" w:rsidRPr="00D52134" w:rsidRDefault="00347A2C" w:rsidP="00347A2C">
      <w:pPr>
        <w:tabs>
          <w:tab w:val="left" w:pos="1080"/>
        </w:tabs>
        <w:suppressAutoHyphens/>
        <w:spacing w:before="0" w:beforeAutospacing="0" w:after="0" w:afterAutospacing="0"/>
        <w:ind w:firstLine="709"/>
        <w:jc w:val="both"/>
        <w:rPr>
          <w:b/>
          <w:bCs/>
          <w:sz w:val="20"/>
          <w:szCs w:val="20"/>
        </w:rPr>
      </w:pPr>
      <w:r w:rsidRPr="00D52134">
        <w:rPr>
          <w:b/>
          <w:sz w:val="20"/>
          <w:szCs w:val="20"/>
        </w:rPr>
        <w:t xml:space="preserve">Темы эссе </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Понятие и общая характеристика преступлений против политических прав и свобод человека и гражданина.</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Роль Конституции России в осуществлении гражданами своих политических прав.</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Виды преступлений против политических прав и свобод человека и гражданина.</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Понятие политических прав и свобод человека и гражданина.</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 xml:space="preserve">Объект и объективная сторона отказа в предоставлении информации гражданину. </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 xml:space="preserve">Субъективная сторона и субъект отказа в предоставлении информации гражданину. </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 xml:space="preserve">Обстановка и способы совершения преступлений против </w:t>
      </w:r>
      <w:proofErr w:type="spellStart"/>
      <w:r w:rsidRPr="00D52134">
        <w:rPr>
          <w:sz w:val="20"/>
          <w:szCs w:val="20"/>
        </w:rPr>
        <w:t>политическх</w:t>
      </w:r>
      <w:proofErr w:type="spellEnd"/>
      <w:r w:rsidRPr="00D52134">
        <w:rPr>
          <w:sz w:val="20"/>
          <w:szCs w:val="20"/>
        </w:rPr>
        <w:t xml:space="preserve"> прав и свобод гражданина.</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 xml:space="preserve">Объективная сторона и объект нарушения порядка финансирования избирательной кампании кандидата, избирательного объединения, избирательного блока, деятельности инициативной группы по проведению референдума, иной группы участников референдума. </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 xml:space="preserve">Субъективная сторона и субъект нарушения порядка финансирования избирательной кампании кандидата, избирательного объединения, избирательного блока, деятельности инициативной группы по проведению референдума, иной группы участников референдума. </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Митинги, демонстрации, шествия, пикетирования, как формы проявления политических прав и свобод граждан.</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Основания и условия ограничения и запрета на проведения митингов, демонстраций, шествий, пикетирований.</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Разграничение уголовной и административной ответственности за воспрепятствование проведению собрания, митинга, демонстрации, шествия, пикетирования.</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Понятие и значение избирательных документов и документов референдума.</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Объект и объективная сторона нарушения равноправия граждан.</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Особенности субъективной стороны и субъект нарушения равноправия граждан.</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Характеристика потерпевших и квалифицированный состав нарушения равноправия граждан.</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 xml:space="preserve">Объект и объективная сторона воспрепятствования осуществлению избирательных прав или работе избирательных комиссий. </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 xml:space="preserve">Предмет воспрепятствования осуществлению избирательных прав или работе избирательных комиссий. </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Субъективная сторона и субъект воспрепятствования осуществлению избирательных прав или работе избирательных комиссий.</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 xml:space="preserve">Квалифицированный вид воспрепятствования осуществлению избирательных прав или работе избирательных комиссий. </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 xml:space="preserve">Разграничение административно наказуемого и уголовно наказуемого </w:t>
      </w:r>
      <w:proofErr w:type="spellStart"/>
      <w:r w:rsidRPr="00D52134">
        <w:rPr>
          <w:sz w:val="20"/>
          <w:szCs w:val="20"/>
        </w:rPr>
        <w:t>воспрепятст-вования</w:t>
      </w:r>
      <w:proofErr w:type="spellEnd"/>
      <w:r w:rsidRPr="00D52134">
        <w:rPr>
          <w:sz w:val="20"/>
          <w:szCs w:val="20"/>
        </w:rPr>
        <w:t xml:space="preserve"> осуществлению избирательных прав граждан.</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 xml:space="preserve">Характеристика объекта и объективной стороны фальсификации избирательных документов, документов референдума. </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 xml:space="preserve">Предмет фальсификации избирательных документов, документов референдума. </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 xml:space="preserve">Субъективная сторона и субъект фальсификации избирательных документов, документов референдума. </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 xml:space="preserve">Понятие, способы и последствия фальсификации и заведомо неправильного подсчета голосов при проведении выборов и </w:t>
      </w:r>
      <w:proofErr w:type="spellStart"/>
      <w:r w:rsidRPr="00D52134">
        <w:rPr>
          <w:sz w:val="20"/>
          <w:szCs w:val="20"/>
        </w:rPr>
        <w:t>рефередумов</w:t>
      </w:r>
      <w:proofErr w:type="spellEnd"/>
      <w:r w:rsidRPr="00D52134">
        <w:rPr>
          <w:sz w:val="20"/>
          <w:szCs w:val="20"/>
        </w:rPr>
        <w:t>.</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 xml:space="preserve">Объект и объективная сторона фальсификации итогов голосования. </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 xml:space="preserve">Субъективная сторона и субъект фальсификации итогов голосования. </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 xml:space="preserve">Объект воспрепятствования проведению собрания, митинга, демонстрации, шествия, пикетирования или участию в них. </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 xml:space="preserve">Объективная сторона воспрепятствования проведению собрания, митинга, </w:t>
      </w:r>
      <w:proofErr w:type="spellStart"/>
      <w:r w:rsidRPr="00D52134">
        <w:rPr>
          <w:sz w:val="20"/>
          <w:szCs w:val="20"/>
        </w:rPr>
        <w:t>демонстра-ции</w:t>
      </w:r>
      <w:proofErr w:type="spellEnd"/>
      <w:r w:rsidRPr="00D52134">
        <w:rPr>
          <w:sz w:val="20"/>
          <w:szCs w:val="20"/>
        </w:rPr>
        <w:t xml:space="preserve">, шествия, пикетирования или участию в них. </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Особенности субъективной стороны и субъекта воспрепятствования проведению собрания, митинга, демонстрации, шествия, пикетирования или участию в них.</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 xml:space="preserve">Способ совершения воспрепятствования проведению собрания, митинга, демонстрации, шествия, пикетирования или участию в них. </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 xml:space="preserve">Понятие социально-экономических прав и свобод человека и гражданина. </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Понятие и общая характеристика преступлений против социально-экономических прав и свобод человека и гражданина.</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Объект и объективная сторона нарушений правил охраны труда.</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 xml:space="preserve">Последствия нарушений правил охраны труда. </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Особенности субъективной стороны и субъекта нарушений правил охраны труда.</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 xml:space="preserve">Квалифицированный вид нарушений правил охраны труда. </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lastRenderedPageBreak/>
        <w:t xml:space="preserve">Непосредственный объект и объективная сторона воспрепятствования законной профессиональной деятельности журналистов. </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Субъективная сторона и субъект воспрепятствования законной профессиональной деятельности журналистов.</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Характеристика потерпевших при воспрепятствовании законной профессиональной деятельности журналистов.</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Квалифицированный вид воспрепятствования законной профессиональной деятельности журналистов.</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Характеристика объекта и объективной стороны необоснованного отказа в приеме на работу или необоснованного увольнения беременной женщины или женщины, имеющей детей в возрасте до трех лет.</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Особенности субъективной стороны и субъекта необоснованном отказе в приеме на работу или необоснованном увольнении беременной женщины или женщины, имеющей детей в возрасте до трех лет.</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 xml:space="preserve">Непосредственный объект и объективная сторона невыплаты заработной платы, пенсий, стипендий, пособий и иных выплат. </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 xml:space="preserve">Понятие заработной платы, стипендии, пособия и иных выплат. </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 xml:space="preserve">Субъективная сторона и субъект невыплаты заработной платы, пенсий, стипендий, пособий и иных выплат. </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Характеристика потерпевших при невыплате заработной платы, пенсий, стипендий, пособий и иных выплат и квалифицированный вид данного состава преступления.</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 xml:space="preserve">Непосредственный объект и объективная сторона нарушения авторских и смежных прав. </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Понятие авторских и смежных прав.</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Субъективная сторона и субъект нарушения авторских и смежных прав.</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 xml:space="preserve">Потерпевшие при нарушении авторских и смежных прав. </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Квалифицированный вид нарушения авторских и смежных прав.</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 xml:space="preserve">Объект и предмет (изобретение, полезная модель и промышленный образец) нарушения изобретательских и патентных прав. </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 xml:space="preserve">Понятие изобретательских и патентных прав. </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 xml:space="preserve">Характеристика и признаки объективной стороны нарушения изобретательских и патентных прав. </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 xml:space="preserve">Особенности субъективной стороны и субъекта нарушения изобретательских и патентных прав. </w:t>
      </w:r>
    </w:p>
    <w:p w:rsidR="00347A2C" w:rsidRPr="00D52134" w:rsidRDefault="00347A2C" w:rsidP="00347A2C">
      <w:pPr>
        <w:numPr>
          <w:ilvl w:val="0"/>
          <w:numId w:val="71"/>
        </w:numPr>
        <w:tabs>
          <w:tab w:val="clear" w:pos="720"/>
          <w:tab w:val="left" w:pos="0"/>
          <w:tab w:val="left" w:pos="1080"/>
          <w:tab w:val="left" w:pos="1260"/>
        </w:tabs>
        <w:spacing w:before="0" w:beforeAutospacing="0" w:after="0" w:afterAutospacing="0"/>
        <w:ind w:left="0" w:firstLine="709"/>
        <w:jc w:val="both"/>
        <w:rPr>
          <w:sz w:val="20"/>
          <w:szCs w:val="20"/>
        </w:rPr>
      </w:pPr>
      <w:r w:rsidRPr="00D52134">
        <w:rPr>
          <w:sz w:val="20"/>
          <w:szCs w:val="20"/>
        </w:rPr>
        <w:t>Квалифицированный вид нарушения изобретательских и патентных прав</w:t>
      </w:r>
    </w:p>
    <w:p w:rsidR="00347A2C" w:rsidRPr="00D52134" w:rsidRDefault="00347A2C" w:rsidP="00347A2C">
      <w:pPr>
        <w:suppressAutoHyphens/>
        <w:overflowPunct w:val="0"/>
        <w:autoSpaceDE w:val="0"/>
        <w:autoSpaceDN w:val="0"/>
        <w:adjustRightInd w:val="0"/>
        <w:spacing w:before="0" w:beforeAutospacing="0" w:after="0" w:afterAutospacing="0"/>
        <w:ind w:firstLine="708"/>
        <w:rPr>
          <w:b/>
          <w:bCs/>
          <w:sz w:val="20"/>
          <w:szCs w:val="20"/>
        </w:rPr>
      </w:pPr>
    </w:p>
    <w:p w:rsidR="00347A2C" w:rsidRPr="00522387" w:rsidRDefault="00332792" w:rsidP="00347A2C">
      <w:pPr>
        <w:pStyle w:val="1c"/>
        <w:tabs>
          <w:tab w:val="right" w:leader="dot" w:pos="9600"/>
        </w:tabs>
        <w:spacing w:before="0" w:beforeAutospacing="0" w:after="0" w:afterAutospacing="0"/>
        <w:ind w:left="0" w:firstLine="567"/>
        <w:rPr>
          <w:b/>
          <w:sz w:val="20"/>
        </w:rPr>
      </w:pPr>
      <w:r>
        <w:rPr>
          <w:b/>
          <w:sz w:val="20"/>
        </w:rPr>
        <w:t>7</w:t>
      </w:r>
      <w:r w:rsidR="00347A2C" w:rsidRPr="00522387">
        <w:rPr>
          <w:b/>
          <w:sz w:val="20"/>
        </w:rPr>
        <w:t>. Учебно-методическое и информационное обеспечение дисциплины</w:t>
      </w:r>
    </w:p>
    <w:p w:rsidR="00347A2C" w:rsidRPr="00D52134" w:rsidRDefault="00332792" w:rsidP="00347A2C">
      <w:pPr>
        <w:spacing w:before="0" w:beforeAutospacing="0" w:after="0" w:afterAutospacing="0"/>
        <w:ind w:firstLine="567"/>
        <w:rPr>
          <w:b/>
          <w:sz w:val="20"/>
          <w:szCs w:val="20"/>
        </w:rPr>
      </w:pPr>
      <w:r>
        <w:rPr>
          <w:b/>
          <w:sz w:val="20"/>
          <w:szCs w:val="20"/>
        </w:rPr>
        <w:t>7</w:t>
      </w:r>
      <w:r w:rsidR="00347A2C" w:rsidRPr="00D52134">
        <w:rPr>
          <w:b/>
          <w:sz w:val="20"/>
          <w:szCs w:val="20"/>
        </w:rPr>
        <w:t xml:space="preserve">.1. Рекомендуемая литература </w:t>
      </w:r>
    </w:p>
    <w:p w:rsidR="00347A2C" w:rsidRPr="00D52134" w:rsidRDefault="00347A2C" w:rsidP="00347A2C">
      <w:pPr>
        <w:tabs>
          <w:tab w:val="left" w:pos="1080"/>
        </w:tabs>
        <w:suppressAutoHyphens/>
        <w:spacing w:before="0" w:beforeAutospacing="0" w:after="0" w:afterAutospacing="0"/>
        <w:ind w:firstLine="709"/>
        <w:jc w:val="both"/>
        <w:rPr>
          <w:b/>
          <w:sz w:val="20"/>
          <w:szCs w:val="20"/>
        </w:rPr>
      </w:pPr>
    </w:p>
    <w:p w:rsidR="00347A2C" w:rsidRPr="00D52134" w:rsidRDefault="00347A2C" w:rsidP="00347A2C">
      <w:pPr>
        <w:tabs>
          <w:tab w:val="left" w:pos="1080"/>
        </w:tabs>
        <w:suppressAutoHyphens/>
        <w:spacing w:before="0" w:beforeAutospacing="0" w:after="0" w:afterAutospacing="0"/>
        <w:ind w:firstLine="709"/>
        <w:jc w:val="both"/>
        <w:rPr>
          <w:b/>
          <w:sz w:val="20"/>
          <w:szCs w:val="20"/>
        </w:rPr>
      </w:pPr>
      <w:r w:rsidRPr="00D52134">
        <w:rPr>
          <w:b/>
          <w:sz w:val="20"/>
          <w:szCs w:val="20"/>
        </w:rPr>
        <w:t>Нормативные правовые акты Российской Федерации</w:t>
      </w:r>
    </w:p>
    <w:p w:rsidR="00347A2C" w:rsidRPr="00D52134" w:rsidRDefault="00347A2C" w:rsidP="00347A2C">
      <w:pPr>
        <w:numPr>
          <w:ilvl w:val="0"/>
          <w:numId w:val="73"/>
        </w:numPr>
        <w:tabs>
          <w:tab w:val="left" w:pos="720"/>
          <w:tab w:val="left" w:pos="1080"/>
        </w:tabs>
        <w:suppressAutoHyphens/>
        <w:autoSpaceDE w:val="0"/>
        <w:autoSpaceDN w:val="0"/>
        <w:adjustRightInd w:val="0"/>
        <w:spacing w:before="0" w:beforeAutospacing="0" w:after="0" w:afterAutospacing="0"/>
        <w:ind w:left="0" w:firstLine="709"/>
        <w:jc w:val="both"/>
        <w:rPr>
          <w:sz w:val="20"/>
          <w:szCs w:val="20"/>
        </w:rPr>
      </w:pPr>
      <w:r w:rsidRPr="00D52134">
        <w:rPr>
          <w:sz w:val="20"/>
          <w:szCs w:val="20"/>
        </w:rPr>
        <w:t xml:space="preserve">Конституция Российской Федерации, (принята на всенародном голосовании 12 декабря </w:t>
      </w:r>
      <w:smartTag w:uri="urn:schemas-microsoft-com:office:smarttags" w:element="metricconverter">
        <w:smartTagPr>
          <w:attr w:name="ProductID" w:val="1993 г"/>
        </w:smartTagPr>
        <w:r w:rsidRPr="00D52134">
          <w:rPr>
            <w:sz w:val="20"/>
            <w:szCs w:val="20"/>
          </w:rPr>
          <w:t>1993 г</w:t>
        </w:r>
      </w:smartTag>
      <w:r w:rsidRPr="00D52134">
        <w:rPr>
          <w:sz w:val="20"/>
          <w:szCs w:val="20"/>
        </w:rPr>
        <w:t>. (принята всенародным голосованием 12.12.1993 с изменениями, одобренными в ходе общероссийского голосования 01.07.2020) // СЗ РФ. -2009.- № 4. - Ст. 445.</w:t>
      </w:r>
    </w:p>
    <w:p w:rsidR="00347A2C" w:rsidRPr="00D52134" w:rsidRDefault="00347A2C" w:rsidP="00347A2C">
      <w:pPr>
        <w:numPr>
          <w:ilvl w:val="0"/>
          <w:numId w:val="73"/>
        </w:numPr>
        <w:tabs>
          <w:tab w:val="left" w:pos="720"/>
          <w:tab w:val="left" w:pos="1080"/>
        </w:tabs>
        <w:suppressAutoHyphens/>
        <w:autoSpaceDE w:val="0"/>
        <w:autoSpaceDN w:val="0"/>
        <w:adjustRightInd w:val="0"/>
        <w:spacing w:before="0" w:beforeAutospacing="0" w:after="0" w:afterAutospacing="0"/>
        <w:ind w:left="0" w:firstLine="709"/>
        <w:jc w:val="both"/>
        <w:rPr>
          <w:sz w:val="20"/>
          <w:szCs w:val="20"/>
        </w:rPr>
      </w:pPr>
      <w:r w:rsidRPr="00D52134">
        <w:rPr>
          <w:sz w:val="20"/>
          <w:szCs w:val="20"/>
        </w:rPr>
        <w:t xml:space="preserve">Уголовно-процессуальный кодекс Российской Федерации от 18 декабря </w:t>
      </w:r>
      <w:smartTag w:uri="urn:schemas-microsoft-com:office:smarttags" w:element="metricconverter">
        <w:smartTagPr>
          <w:attr w:name="ProductID" w:val="2001 г"/>
        </w:smartTagPr>
        <w:r w:rsidRPr="00D52134">
          <w:rPr>
            <w:sz w:val="20"/>
            <w:szCs w:val="20"/>
          </w:rPr>
          <w:t>2001 г</w:t>
        </w:r>
      </w:smartTag>
      <w:r w:rsidRPr="00D52134">
        <w:rPr>
          <w:sz w:val="20"/>
          <w:szCs w:val="20"/>
        </w:rPr>
        <w:t>. № 174-ФЗ (ред. от 02.07.2021г.) // СЗ РФ. 2001. № 52 (ч. 1). Ст. 4921.</w:t>
      </w:r>
    </w:p>
    <w:p w:rsidR="00347A2C" w:rsidRPr="00D52134" w:rsidRDefault="00347A2C" w:rsidP="00347A2C">
      <w:pPr>
        <w:numPr>
          <w:ilvl w:val="0"/>
          <w:numId w:val="73"/>
        </w:numPr>
        <w:tabs>
          <w:tab w:val="left" w:pos="720"/>
          <w:tab w:val="left" w:pos="1080"/>
        </w:tabs>
        <w:suppressAutoHyphens/>
        <w:autoSpaceDE w:val="0"/>
        <w:autoSpaceDN w:val="0"/>
        <w:adjustRightInd w:val="0"/>
        <w:spacing w:before="0" w:beforeAutospacing="0" w:after="0" w:afterAutospacing="0"/>
        <w:ind w:left="0" w:firstLine="709"/>
        <w:jc w:val="both"/>
        <w:rPr>
          <w:sz w:val="20"/>
          <w:szCs w:val="20"/>
        </w:rPr>
      </w:pPr>
      <w:r w:rsidRPr="00D52134">
        <w:rPr>
          <w:sz w:val="20"/>
          <w:szCs w:val="20"/>
        </w:rPr>
        <w:t xml:space="preserve">Уголовный кодекс Российской Федерации [Текст] : кодекс от 13 июня </w:t>
      </w:r>
      <w:smartTag w:uri="urn:schemas-microsoft-com:office:smarttags" w:element="metricconverter">
        <w:smartTagPr>
          <w:attr w:name="ProductID" w:val="1996 г"/>
        </w:smartTagPr>
        <w:r w:rsidRPr="00D52134">
          <w:rPr>
            <w:sz w:val="20"/>
            <w:szCs w:val="20"/>
          </w:rPr>
          <w:t>1996 г</w:t>
        </w:r>
      </w:smartTag>
      <w:r w:rsidRPr="00D52134">
        <w:rPr>
          <w:sz w:val="20"/>
          <w:szCs w:val="20"/>
        </w:rPr>
        <w:t>. № 63-ФЗ (ред. от 01.07.2021) // СЗ РФ. - 1996. - № 25. – Ст. 2954.</w:t>
      </w:r>
    </w:p>
    <w:p w:rsidR="00347A2C" w:rsidRPr="00D52134" w:rsidRDefault="00347A2C" w:rsidP="00347A2C">
      <w:pPr>
        <w:numPr>
          <w:ilvl w:val="0"/>
          <w:numId w:val="73"/>
        </w:numPr>
        <w:tabs>
          <w:tab w:val="clear" w:pos="720"/>
          <w:tab w:val="left" w:pos="1080"/>
        </w:tabs>
        <w:suppressAutoHyphens/>
        <w:autoSpaceDE w:val="0"/>
        <w:autoSpaceDN w:val="0"/>
        <w:adjustRightInd w:val="0"/>
        <w:spacing w:before="0" w:beforeAutospacing="0" w:after="0" w:afterAutospacing="0"/>
        <w:ind w:left="0" w:firstLine="709"/>
        <w:jc w:val="both"/>
        <w:rPr>
          <w:sz w:val="20"/>
          <w:szCs w:val="20"/>
        </w:rPr>
      </w:pPr>
      <w:r w:rsidRPr="00D52134">
        <w:rPr>
          <w:sz w:val="20"/>
          <w:szCs w:val="20"/>
        </w:rPr>
        <w:t xml:space="preserve">Об основных гарантиях избирательных прав и права на участие в референдуме граждан Российской Федерации [Текст] : Федеральный закон от 12 июня </w:t>
      </w:r>
      <w:smartTag w:uri="urn:schemas-microsoft-com:office:smarttags" w:element="metricconverter">
        <w:smartTagPr>
          <w:attr w:name="ProductID" w:val="2002 г"/>
        </w:smartTagPr>
        <w:r w:rsidRPr="00D52134">
          <w:rPr>
            <w:sz w:val="20"/>
            <w:szCs w:val="20"/>
          </w:rPr>
          <w:t>2002 г</w:t>
        </w:r>
      </w:smartTag>
      <w:r w:rsidRPr="00D52134">
        <w:rPr>
          <w:sz w:val="20"/>
          <w:szCs w:val="20"/>
        </w:rPr>
        <w:t>. № 67-ФЗ  (в ред. от 04.06.2021 г.) // СЗ РФ. – 2002. - № 24. - Ст. 2253.</w:t>
      </w:r>
    </w:p>
    <w:p w:rsidR="00347A2C" w:rsidRPr="00D52134" w:rsidRDefault="00347A2C" w:rsidP="00347A2C">
      <w:pPr>
        <w:numPr>
          <w:ilvl w:val="0"/>
          <w:numId w:val="73"/>
        </w:numPr>
        <w:tabs>
          <w:tab w:val="clear" w:pos="720"/>
          <w:tab w:val="left" w:pos="1080"/>
        </w:tabs>
        <w:suppressAutoHyphens/>
        <w:autoSpaceDE w:val="0"/>
        <w:autoSpaceDN w:val="0"/>
        <w:adjustRightInd w:val="0"/>
        <w:spacing w:before="0" w:beforeAutospacing="0" w:after="0" w:afterAutospacing="0"/>
        <w:ind w:left="0" w:firstLine="709"/>
        <w:jc w:val="both"/>
        <w:rPr>
          <w:sz w:val="20"/>
          <w:szCs w:val="20"/>
        </w:rPr>
      </w:pPr>
      <w:r w:rsidRPr="00D52134">
        <w:rPr>
          <w:sz w:val="20"/>
          <w:szCs w:val="20"/>
        </w:rPr>
        <w:t xml:space="preserve">О свободе совести и о религиозных объединениях [Текст] : Федеральный закон от 26 сентября </w:t>
      </w:r>
      <w:smartTag w:uri="urn:schemas-microsoft-com:office:smarttags" w:element="metricconverter">
        <w:smartTagPr>
          <w:attr w:name="ProductID" w:val="1997 г"/>
        </w:smartTagPr>
        <w:r w:rsidRPr="00D52134">
          <w:rPr>
            <w:sz w:val="20"/>
            <w:szCs w:val="20"/>
          </w:rPr>
          <w:t>1997 г</w:t>
        </w:r>
      </w:smartTag>
      <w:r w:rsidRPr="00D52134">
        <w:rPr>
          <w:sz w:val="20"/>
          <w:szCs w:val="20"/>
        </w:rPr>
        <w:t>. № 125-ФЗ (в ред. от 11.06.2021 г.) // СЗ РФ. – 1997. - № 39. -  Ст. 4465.</w:t>
      </w:r>
    </w:p>
    <w:p w:rsidR="00347A2C" w:rsidRPr="00D52134" w:rsidRDefault="00347A2C" w:rsidP="00347A2C">
      <w:pPr>
        <w:numPr>
          <w:ilvl w:val="0"/>
          <w:numId w:val="73"/>
        </w:numPr>
        <w:tabs>
          <w:tab w:val="clear" w:pos="720"/>
          <w:tab w:val="left" w:pos="540"/>
          <w:tab w:val="left" w:pos="1080"/>
        </w:tabs>
        <w:suppressAutoHyphens/>
        <w:autoSpaceDE w:val="0"/>
        <w:autoSpaceDN w:val="0"/>
        <w:adjustRightInd w:val="0"/>
        <w:spacing w:before="0" w:beforeAutospacing="0" w:after="0" w:afterAutospacing="0"/>
        <w:ind w:left="0" w:firstLine="709"/>
        <w:jc w:val="both"/>
        <w:rPr>
          <w:sz w:val="20"/>
          <w:szCs w:val="20"/>
        </w:rPr>
      </w:pPr>
      <w:r w:rsidRPr="00D52134">
        <w:rPr>
          <w:sz w:val="20"/>
          <w:szCs w:val="20"/>
        </w:rPr>
        <w:t xml:space="preserve">О внесении изменений и дополнений в некоторые законодательные акты Российской Федерации в связи с ратификацией Конвенции о защите прав человека и основных свобод [Текст] : Федеральный закон от 20 марта </w:t>
      </w:r>
      <w:smartTag w:uri="urn:schemas-microsoft-com:office:smarttags" w:element="metricconverter">
        <w:smartTagPr>
          <w:attr w:name="ProductID" w:val="2001 г"/>
        </w:smartTagPr>
        <w:r w:rsidRPr="00D52134">
          <w:rPr>
            <w:sz w:val="20"/>
            <w:szCs w:val="20"/>
          </w:rPr>
          <w:t>2001 г</w:t>
        </w:r>
      </w:smartTag>
      <w:r w:rsidRPr="00D52134">
        <w:rPr>
          <w:sz w:val="20"/>
          <w:szCs w:val="20"/>
        </w:rPr>
        <w:t xml:space="preserve">. № 26-ФЗ (в ред. от  30 декабря </w:t>
      </w:r>
      <w:smartTag w:uri="urn:schemas-microsoft-com:office:smarttags" w:element="metricconverter">
        <w:smartTagPr>
          <w:attr w:name="ProductID" w:val="2001 г"/>
        </w:smartTagPr>
        <w:r w:rsidRPr="00D52134">
          <w:rPr>
            <w:sz w:val="20"/>
            <w:szCs w:val="20"/>
          </w:rPr>
          <w:t>2001 г</w:t>
        </w:r>
      </w:smartTag>
      <w:r w:rsidRPr="00D52134">
        <w:rPr>
          <w:sz w:val="20"/>
          <w:szCs w:val="20"/>
        </w:rPr>
        <w:t>.) // СЗ РФ. – 2001. - № 13. - Ст. 1140.</w:t>
      </w:r>
    </w:p>
    <w:p w:rsidR="00347A2C" w:rsidRPr="00D52134" w:rsidRDefault="00347A2C" w:rsidP="00347A2C">
      <w:pPr>
        <w:numPr>
          <w:ilvl w:val="0"/>
          <w:numId w:val="73"/>
        </w:numPr>
        <w:tabs>
          <w:tab w:val="clear" w:pos="720"/>
          <w:tab w:val="left" w:pos="1080"/>
        </w:tabs>
        <w:suppressAutoHyphens/>
        <w:autoSpaceDE w:val="0"/>
        <w:autoSpaceDN w:val="0"/>
        <w:adjustRightInd w:val="0"/>
        <w:spacing w:before="0" w:beforeAutospacing="0" w:after="0" w:afterAutospacing="0"/>
        <w:ind w:left="0" w:firstLine="709"/>
        <w:jc w:val="both"/>
        <w:rPr>
          <w:sz w:val="20"/>
          <w:szCs w:val="20"/>
        </w:rPr>
      </w:pPr>
      <w:r w:rsidRPr="00D52134">
        <w:rPr>
          <w:sz w:val="20"/>
          <w:szCs w:val="20"/>
        </w:rPr>
        <w:t xml:space="preserve">О противодействии экстремистской деятельности [Текст] : Федеральный закон от 25 июля </w:t>
      </w:r>
      <w:smartTag w:uri="urn:schemas-microsoft-com:office:smarttags" w:element="metricconverter">
        <w:smartTagPr>
          <w:attr w:name="ProductID" w:val="2002 г"/>
        </w:smartTagPr>
        <w:r w:rsidRPr="00D52134">
          <w:rPr>
            <w:sz w:val="20"/>
            <w:szCs w:val="20"/>
          </w:rPr>
          <w:t>2002 г</w:t>
        </w:r>
      </w:smartTag>
      <w:r w:rsidRPr="00D52134">
        <w:rPr>
          <w:sz w:val="20"/>
          <w:szCs w:val="20"/>
        </w:rPr>
        <w:t>. № 114-ФЗ (в ред. от 01.07.2021 г.) // СЗ РФ. – 2002. - № 30. - Ст. 3031.</w:t>
      </w:r>
    </w:p>
    <w:p w:rsidR="00347A2C" w:rsidRPr="00D52134" w:rsidRDefault="00347A2C" w:rsidP="00347A2C">
      <w:pPr>
        <w:numPr>
          <w:ilvl w:val="0"/>
          <w:numId w:val="73"/>
        </w:numPr>
        <w:tabs>
          <w:tab w:val="clear" w:pos="720"/>
          <w:tab w:val="left" w:pos="1080"/>
        </w:tabs>
        <w:suppressAutoHyphens/>
        <w:autoSpaceDE w:val="0"/>
        <w:autoSpaceDN w:val="0"/>
        <w:adjustRightInd w:val="0"/>
        <w:spacing w:before="0" w:beforeAutospacing="0" w:after="0" w:afterAutospacing="0"/>
        <w:ind w:left="0" w:firstLine="709"/>
        <w:jc w:val="both"/>
        <w:rPr>
          <w:sz w:val="20"/>
          <w:szCs w:val="20"/>
        </w:rPr>
      </w:pPr>
      <w:r w:rsidRPr="00D52134">
        <w:rPr>
          <w:sz w:val="20"/>
          <w:szCs w:val="20"/>
        </w:rPr>
        <w:t xml:space="preserve">О полиции [Текст] : Федеральный закон от 7 февраля 2011 № 3- ФЗ (ред. от 11. </w:t>
      </w:r>
      <w:smartTag w:uri="urn:schemas-microsoft-com:office:smarttags" w:element="metricconverter">
        <w:smartTagPr>
          <w:attr w:name="ProductID" w:val="06.2021 г"/>
        </w:smartTagPr>
        <w:r w:rsidRPr="00D52134">
          <w:rPr>
            <w:sz w:val="20"/>
            <w:szCs w:val="20"/>
          </w:rPr>
          <w:t>06.2021 г</w:t>
        </w:r>
      </w:smartTag>
      <w:r w:rsidRPr="00D52134">
        <w:rPr>
          <w:sz w:val="20"/>
          <w:szCs w:val="20"/>
        </w:rPr>
        <w:t>.) // СЗ РФ. 2011. № 7. Ст. 900.</w:t>
      </w:r>
    </w:p>
    <w:p w:rsidR="00347A2C" w:rsidRPr="00D52134" w:rsidRDefault="00347A2C" w:rsidP="00347A2C">
      <w:pPr>
        <w:numPr>
          <w:ilvl w:val="0"/>
          <w:numId w:val="73"/>
        </w:numPr>
        <w:tabs>
          <w:tab w:val="clear" w:pos="720"/>
          <w:tab w:val="left" w:pos="1080"/>
        </w:tabs>
        <w:suppressAutoHyphens/>
        <w:autoSpaceDE w:val="0"/>
        <w:autoSpaceDN w:val="0"/>
        <w:adjustRightInd w:val="0"/>
        <w:spacing w:before="0" w:beforeAutospacing="0" w:after="0" w:afterAutospacing="0"/>
        <w:ind w:left="0" w:firstLine="709"/>
        <w:jc w:val="both"/>
        <w:rPr>
          <w:sz w:val="20"/>
          <w:szCs w:val="20"/>
        </w:rPr>
      </w:pPr>
      <w:r w:rsidRPr="00D52134">
        <w:rPr>
          <w:sz w:val="20"/>
          <w:szCs w:val="20"/>
        </w:rPr>
        <w:t xml:space="preserve"> О прокуратуре Российской Федерации [Текст] : Федеральный закон от 17 января </w:t>
      </w:r>
      <w:smartTag w:uri="urn:schemas-microsoft-com:office:smarttags" w:element="metricconverter">
        <w:smartTagPr>
          <w:attr w:name="ProductID" w:val="1992 г"/>
        </w:smartTagPr>
        <w:r w:rsidRPr="00D52134">
          <w:rPr>
            <w:sz w:val="20"/>
            <w:szCs w:val="20"/>
          </w:rPr>
          <w:t>1992 г</w:t>
        </w:r>
      </w:smartTag>
      <w:r w:rsidRPr="00D52134">
        <w:rPr>
          <w:sz w:val="20"/>
          <w:szCs w:val="20"/>
        </w:rPr>
        <w:t>. № 2202-1 (ред. от 01.07.2021 г.) // СЗ РФ. 1995. №. 47. Ст. 4472.</w:t>
      </w:r>
    </w:p>
    <w:p w:rsidR="00347A2C" w:rsidRPr="00D52134" w:rsidRDefault="00347A2C" w:rsidP="00347A2C">
      <w:pPr>
        <w:tabs>
          <w:tab w:val="left" w:pos="900"/>
        </w:tabs>
        <w:spacing w:before="0" w:beforeAutospacing="0" w:after="0" w:afterAutospacing="0"/>
        <w:ind w:firstLine="709"/>
        <w:rPr>
          <w:b/>
          <w:sz w:val="20"/>
          <w:szCs w:val="20"/>
        </w:rPr>
      </w:pPr>
    </w:p>
    <w:p w:rsidR="00347A2C" w:rsidRPr="00D52134" w:rsidRDefault="00347A2C" w:rsidP="00347A2C">
      <w:pPr>
        <w:tabs>
          <w:tab w:val="left" w:pos="1080"/>
        </w:tabs>
        <w:spacing w:before="0" w:beforeAutospacing="0" w:after="0" w:afterAutospacing="0"/>
        <w:ind w:firstLine="567"/>
        <w:rPr>
          <w:b/>
          <w:sz w:val="20"/>
          <w:szCs w:val="20"/>
        </w:rPr>
      </w:pPr>
      <w:r w:rsidRPr="00D52134">
        <w:rPr>
          <w:b/>
          <w:sz w:val="20"/>
          <w:szCs w:val="20"/>
        </w:rPr>
        <w:t>Основная учебная и научная литература</w:t>
      </w:r>
    </w:p>
    <w:p w:rsidR="004237A6" w:rsidRPr="004237A6" w:rsidRDefault="004237A6" w:rsidP="004237A6">
      <w:pPr>
        <w:pStyle w:val="affffffffff0"/>
        <w:numPr>
          <w:ilvl w:val="0"/>
          <w:numId w:val="78"/>
        </w:numPr>
        <w:spacing w:before="0" w:beforeAutospacing="0" w:after="0" w:afterAutospacing="0"/>
        <w:rPr>
          <w:rFonts w:ascii="Times New Roman" w:eastAsia="Times New Roman" w:hAnsi="Times New Roman" w:cs="Times New Roman"/>
          <w:color w:val="000000"/>
          <w:sz w:val="20"/>
          <w:szCs w:val="20"/>
        </w:rPr>
      </w:pPr>
      <w:proofErr w:type="spellStart"/>
      <w:r w:rsidRPr="004237A6">
        <w:rPr>
          <w:rFonts w:ascii="Times New Roman" w:eastAsia="Times New Roman" w:hAnsi="Times New Roman" w:cs="Times New Roman"/>
          <w:color w:val="000000"/>
          <w:sz w:val="20"/>
          <w:szCs w:val="20"/>
        </w:rPr>
        <w:t>Верченко</w:t>
      </w:r>
      <w:proofErr w:type="spellEnd"/>
      <w:r w:rsidRPr="004237A6">
        <w:rPr>
          <w:rFonts w:ascii="Times New Roman" w:eastAsia="Times New Roman" w:hAnsi="Times New Roman" w:cs="Times New Roman"/>
          <w:color w:val="000000"/>
          <w:sz w:val="20"/>
          <w:szCs w:val="20"/>
        </w:rPr>
        <w:t xml:space="preserve">, Н. И. Уголовное право России. Особенная часть : учебное пособие / Н. И. </w:t>
      </w:r>
      <w:proofErr w:type="spellStart"/>
      <w:r w:rsidRPr="004237A6">
        <w:rPr>
          <w:rFonts w:ascii="Times New Roman" w:eastAsia="Times New Roman" w:hAnsi="Times New Roman" w:cs="Times New Roman"/>
          <w:color w:val="000000"/>
          <w:sz w:val="20"/>
          <w:szCs w:val="20"/>
        </w:rPr>
        <w:t>Верченко</w:t>
      </w:r>
      <w:proofErr w:type="spellEnd"/>
      <w:r w:rsidRPr="004237A6">
        <w:rPr>
          <w:rFonts w:ascii="Times New Roman" w:eastAsia="Times New Roman" w:hAnsi="Times New Roman" w:cs="Times New Roman"/>
          <w:color w:val="000000"/>
          <w:sz w:val="20"/>
          <w:szCs w:val="20"/>
        </w:rPr>
        <w:t xml:space="preserve">, Г. Г. </w:t>
      </w:r>
      <w:proofErr w:type="spellStart"/>
      <w:r w:rsidRPr="004237A6">
        <w:rPr>
          <w:rFonts w:ascii="Times New Roman" w:eastAsia="Times New Roman" w:hAnsi="Times New Roman" w:cs="Times New Roman"/>
          <w:color w:val="000000"/>
          <w:sz w:val="20"/>
          <w:szCs w:val="20"/>
        </w:rPr>
        <w:t>Гумеров</w:t>
      </w:r>
      <w:proofErr w:type="spellEnd"/>
      <w:r w:rsidRPr="004237A6">
        <w:rPr>
          <w:rFonts w:ascii="Times New Roman" w:eastAsia="Times New Roman" w:hAnsi="Times New Roman" w:cs="Times New Roman"/>
          <w:color w:val="000000"/>
          <w:sz w:val="20"/>
          <w:szCs w:val="20"/>
        </w:rPr>
        <w:t xml:space="preserve">, Л. И. </w:t>
      </w:r>
      <w:proofErr w:type="spellStart"/>
      <w:r w:rsidRPr="004237A6">
        <w:rPr>
          <w:rFonts w:ascii="Times New Roman" w:eastAsia="Times New Roman" w:hAnsi="Times New Roman" w:cs="Times New Roman"/>
          <w:color w:val="000000"/>
          <w:sz w:val="20"/>
          <w:szCs w:val="20"/>
        </w:rPr>
        <w:t>Разбирина</w:t>
      </w:r>
      <w:proofErr w:type="spellEnd"/>
      <w:r w:rsidRPr="004237A6">
        <w:rPr>
          <w:rFonts w:ascii="Times New Roman" w:eastAsia="Times New Roman" w:hAnsi="Times New Roman" w:cs="Times New Roman"/>
          <w:color w:val="000000"/>
          <w:sz w:val="20"/>
          <w:szCs w:val="20"/>
        </w:rPr>
        <w:t>. — 2-е изд. — Новосибирск : Новосибирский государственный университет экономики и управления «НИНХ», 2019. — 280 c. — ISBN 978-5-7014-0916-1. — Текст : электронный // Электронно-библиотечная система IPR BOOKS : [сайт]. — URL: http://www.iprbookshop.ru/95216.html</w:t>
      </w:r>
    </w:p>
    <w:p w:rsidR="004237A6" w:rsidRPr="004237A6" w:rsidRDefault="004237A6" w:rsidP="004237A6">
      <w:pPr>
        <w:pStyle w:val="affffffffff0"/>
        <w:numPr>
          <w:ilvl w:val="0"/>
          <w:numId w:val="78"/>
        </w:numPr>
        <w:spacing w:before="0" w:beforeAutospacing="0" w:after="0" w:afterAutospacing="0"/>
        <w:rPr>
          <w:rFonts w:ascii="Times New Roman" w:eastAsia="Times New Roman" w:hAnsi="Times New Roman" w:cs="Times New Roman"/>
          <w:sz w:val="20"/>
          <w:szCs w:val="20"/>
        </w:rPr>
      </w:pPr>
      <w:r w:rsidRPr="004237A6">
        <w:rPr>
          <w:rFonts w:ascii="Times New Roman" w:eastAsia="Times New Roman" w:hAnsi="Times New Roman" w:cs="Times New Roman"/>
          <w:sz w:val="20"/>
          <w:szCs w:val="20"/>
        </w:rPr>
        <w:lastRenderedPageBreak/>
        <w:t xml:space="preserve">Коновалов, Н. Н. Проблемы квалификации преступлений против личности : учебное пособие / Н. Н. Коновалов, Н. В. </w:t>
      </w:r>
      <w:proofErr w:type="spellStart"/>
      <w:r w:rsidRPr="004237A6">
        <w:rPr>
          <w:rFonts w:ascii="Times New Roman" w:eastAsia="Times New Roman" w:hAnsi="Times New Roman" w:cs="Times New Roman"/>
          <w:sz w:val="20"/>
          <w:szCs w:val="20"/>
        </w:rPr>
        <w:t>Сплавская</w:t>
      </w:r>
      <w:proofErr w:type="spellEnd"/>
      <w:r w:rsidRPr="004237A6">
        <w:rPr>
          <w:rFonts w:ascii="Times New Roman" w:eastAsia="Times New Roman" w:hAnsi="Times New Roman" w:cs="Times New Roman"/>
          <w:sz w:val="20"/>
          <w:szCs w:val="20"/>
        </w:rPr>
        <w:t xml:space="preserve">. — Саратов : Ай Пи Эр Медиа, 2020. — 151 c. — ISBN 978-5-4486-0778-3. — Текст : электронный // Электронно-библиотечная система IPR BOOKS : [сайт]. — URL: http://www.iprbookshop.ru/96347.html </w:t>
      </w:r>
    </w:p>
    <w:p w:rsidR="00347A2C" w:rsidRPr="00D52134" w:rsidRDefault="00347A2C" w:rsidP="00347A2C">
      <w:pPr>
        <w:tabs>
          <w:tab w:val="left" w:pos="993"/>
        </w:tabs>
        <w:suppressAutoHyphens/>
        <w:spacing w:before="0" w:beforeAutospacing="0" w:after="0" w:afterAutospacing="0"/>
        <w:ind w:firstLine="567"/>
        <w:jc w:val="both"/>
        <w:rPr>
          <w:b/>
          <w:sz w:val="20"/>
          <w:szCs w:val="20"/>
        </w:rPr>
      </w:pPr>
    </w:p>
    <w:p w:rsidR="00347A2C" w:rsidRPr="00D52134" w:rsidRDefault="00347A2C" w:rsidP="00347A2C">
      <w:pPr>
        <w:tabs>
          <w:tab w:val="left" w:pos="993"/>
        </w:tabs>
        <w:suppressAutoHyphens/>
        <w:spacing w:before="0" w:beforeAutospacing="0" w:after="0" w:afterAutospacing="0"/>
        <w:ind w:firstLine="567"/>
        <w:jc w:val="both"/>
        <w:rPr>
          <w:b/>
          <w:sz w:val="20"/>
          <w:szCs w:val="20"/>
        </w:rPr>
      </w:pPr>
      <w:r w:rsidRPr="00D52134">
        <w:rPr>
          <w:b/>
          <w:sz w:val="20"/>
          <w:szCs w:val="20"/>
        </w:rPr>
        <w:t>Дополнительная литература</w:t>
      </w:r>
    </w:p>
    <w:p w:rsidR="004237A6" w:rsidRPr="004237A6" w:rsidRDefault="004237A6" w:rsidP="004237A6">
      <w:pPr>
        <w:pStyle w:val="affffffffff0"/>
        <w:numPr>
          <w:ilvl w:val="0"/>
          <w:numId w:val="79"/>
        </w:numPr>
        <w:spacing w:before="0" w:beforeAutospacing="0" w:after="0" w:afterAutospacing="0"/>
        <w:rPr>
          <w:rFonts w:ascii="Times New Roman" w:eastAsia="Times New Roman" w:hAnsi="Times New Roman" w:cs="Times New Roman"/>
          <w:sz w:val="20"/>
          <w:szCs w:val="20"/>
        </w:rPr>
      </w:pPr>
      <w:r w:rsidRPr="004237A6">
        <w:rPr>
          <w:rFonts w:ascii="Times New Roman" w:eastAsia="Times New Roman" w:hAnsi="Times New Roman" w:cs="Times New Roman"/>
          <w:sz w:val="20"/>
          <w:szCs w:val="20"/>
        </w:rPr>
        <w:t xml:space="preserve">Уголовное право России. Особенная часть / Под ред. Доктора юридических наук, профессора, заслуженного деятеля науки Российской Федерации В.П. </w:t>
      </w:r>
      <w:proofErr w:type="spellStart"/>
      <w:r w:rsidRPr="004237A6">
        <w:rPr>
          <w:rFonts w:ascii="Times New Roman" w:eastAsia="Times New Roman" w:hAnsi="Times New Roman" w:cs="Times New Roman"/>
          <w:sz w:val="20"/>
          <w:szCs w:val="20"/>
        </w:rPr>
        <w:t>Ревина</w:t>
      </w:r>
      <w:proofErr w:type="spellEnd"/>
      <w:r w:rsidRPr="004237A6">
        <w:rPr>
          <w:rFonts w:ascii="Times New Roman" w:eastAsia="Times New Roman" w:hAnsi="Times New Roman" w:cs="Times New Roman"/>
          <w:sz w:val="20"/>
          <w:szCs w:val="20"/>
        </w:rPr>
        <w:t>: Учебник. М.: Изд-во СГУ,</w:t>
      </w:r>
      <w:r w:rsidRPr="004237A6">
        <w:rPr>
          <w:rFonts w:ascii="Times New Roman" w:eastAsia="Times New Roman" w:hAnsi="Times New Roman" w:cs="Times New Roman"/>
          <w:sz w:val="20"/>
          <w:szCs w:val="20"/>
        </w:rPr>
        <w:br/>
        <w:t>2015. 532 с. – http://library.roweb.online .</w:t>
      </w:r>
    </w:p>
    <w:p w:rsidR="004237A6" w:rsidRPr="004237A6" w:rsidRDefault="004237A6" w:rsidP="004237A6">
      <w:pPr>
        <w:pStyle w:val="affffffffff0"/>
        <w:numPr>
          <w:ilvl w:val="0"/>
          <w:numId w:val="79"/>
        </w:numPr>
        <w:spacing w:before="0" w:beforeAutospacing="0" w:after="0" w:afterAutospacing="0"/>
        <w:rPr>
          <w:rFonts w:ascii="Times New Roman" w:eastAsia="Times New Roman" w:hAnsi="Times New Roman" w:cs="Times New Roman"/>
          <w:sz w:val="20"/>
          <w:szCs w:val="20"/>
        </w:rPr>
      </w:pPr>
      <w:r w:rsidRPr="004237A6">
        <w:rPr>
          <w:rFonts w:ascii="Times New Roman" w:eastAsia="Times New Roman" w:hAnsi="Times New Roman" w:cs="Times New Roman"/>
          <w:sz w:val="20"/>
          <w:szCs w:val="20"/>
        </w:rPr>
        <w:t>Власов Ю.А. Особенности квалификации отдельных видов преступлений против личности [Электронный ресурс] : учебное пособие / Ю.А. Власов. — Электрон. текстовые данные. — Омск: Омская академия МВД России, 2014. — 88 c. — 978-5-88651-578-7. — Режим доступа: http://www.iprbookshop.ru/36045</w:t>
      </w:r>
    </w:p>
    <w:p w:rsidR="00347A2C" w:rsidRPr="00D52134" w:rsidRDefault="004237A6" w:rsidP="004237A6">
      <w:pPr>
        <w:pStyle w:val="affffffffff0"/>
        <w:tabs>
          <w:tab w:val="left" w:pos="993"/>
        </w:tabs>
        <w:suppressAutoHyphens/>
        <w:spacing w:before="0" w:beforeAutospacing="0" w:after="0" w:afterAutospacing="0"/>
        <w:ind w:left="567"/>
        <w:jc w:val="both"/>
        <w:rPr>
          <w:b/>
          <w:sz w:val="20"/>
          <w:szCs w:val="20"/>
        </w:rPr>
      </w:pPr>
      <w:r w:rsidRPr="00D52134">
        <w:rPr>
          <w:b/>
          <w:sz w:val="20"/>
          <w:szCs w:val="20"/>
        </w:rPr>
        <w:t xml:space="preserve"> </w:t>
      </w:r>
    </w:p>
    <w:p w:rsidR="00347A2C" w:rsidRPr="00D52134" w:rsidRDefault="00332792" w:rsidP="00347A2C">
      <w:pPr>
        <w:tabs>
          <w:tab w:val="left" w:pos="1080"/>
        </w:tabs>
        <w:suppressAutoHyphens/>
        <w:spacing w:before="0" w:beforeAutospacing="0" w:after="0" w:afterAutospacing="0"/>
        <w:ind w:firstLine="567"/>
        <w:jc w:val="both"/>
        <w:rPr>
          <w:b/>
          <w:sz w:val="20"/>
          <w:szCs w:val="20"/>
        </w:rPr>
      </w:pPr>
      <w:r>
        <w:rPr>
          <w:b/>
          <w:sz w:val="20"/>
          <w:szCs w:val="20"/>
        </w:rPr>
        <w:t>7</w:t>
      </w:r>
      <w:r w:rsidR="00347A2C" w:rsidRPr="00D52134">
        <w:rPr>
          <w:b/>
          <w:sz w:val="20"/>
          <w:szCs w:val="20"/>
        </w:rPr>
        <w:t>.2. Ресурсы информационно-телекоммуникационной сети «Интернет»</w:t>
      </w:r>
    </w:p>
    <w:p w:rsidR="00347A2C" w:rsidRPr="00D52134" w:rsidRDefault="00347A2C" w:rsidP="00347A2C">
      <w:pPr>
        <w:tabs>
          <w:tab w:val="left" w:pos="1080"/>
        </w:tabs>
        <w:suppressAutoHyphens/>
        <w:spacing w:before="0" w:beforeAutospacing="0" w:after="0" w:afterAutospacing="0"/>
        <w:ind w:firstLine="709"/>
        <w:jc w:val="both"/>
        <w:rPr>
          <w:sz w:val="20"/>
          <w:szCs w:val="20"/>
        </w:rPr>
      </w:pPr>
      <w:r w:rsidRPr="00D52134">
        <w:rPr>
          <w:sz w:val="20"/>
          <w:szCs w:val="20"/>
        </w:rPr>
        <w:t>- http://www.garant.ru/ - СПС «Гарант»</w:t>
      </w:r>
    </w:p>
    <w:p w:rsidR="00347A2C" w:rsidRPr="00D52134" w:rsidRDefault="00347A2C" w:rsidP="00347A2C">
      <w:pPr>
        <w:pStyle w:val="1c"/>
        <w:tabs>
          <w:tab w:val="right" w:leader="dot" w:pos="9600"/>
        </w:tabs>
        <w:spacing w:before="0" w:beforeAutospacing="0" w:after="0" w:afterAutospacing="0"/>
        <w:ind w:left="0" w:firstLine="567"/>
        <w:rPr>
          <w:sz w:val="20"/>
        </w:rPr>
      </w:pPr>
    </w:p>
    <w:p w:rsidR="00E11182" w:rsidRDefault="00332792" w:rsidP="00E11182">
      <w:pPr>
        <w:spacing w:before="0" w:beforeAutospacing="0" w:after="0" w:afterAutospacing="0"/>
        <w:ind w:firstLine="567"/>
        <w:jc w:val="both"/>
        <w:rPr>
          <w:rFonts w:eastAsia="Times New Roman"/>
          <w:b/>
          <w:sz w:val="20"/>
          <w:szCs w:val="20"/>
        </w:rPr>
      </w:pPr>
      <w:r>
        <w:rPr>
          <w:b/>
          <w:sz w:val="20"/>
          <w:szCs w:val="20"/>
        </w:rPr>
        <w:t>8</w:t>
      </w:r>
      <w:r w:rsidR="00E11182">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E11182" w:rsidRDefault="00E11182" w:rsidP="00E11182">
      <w:pPr>
        <w:spacing w:before="0" w:beforeAutospacing="0" w:after="0" w:afterAutospacing="0"/>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F50074" w:rsidRDefault="00F50074" w:rsidP="00E11182">
      <w:pPr>
        <w:spacing w:before="0" w:beforeAutospacing="0" w:after="0" w:afterAutospacing="0"/>
        <w:ind w:firstLine="567"/>
        <w:jc w:val="both"/>
        <w:rPr>
          <w:sz w:val="20"/>
          <w:szCs w:val="20"/>
        </w:rPr>
      </w:pPr>
      <w:r w:rsidRPr="00F50074">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E11182" w:rsidRDefault="00E11182" w:rsidP="00E11182">
      <w:pPr>
        <w:spacing w:before="0" w:beforeAutospacing="0" w:after="0" w:afterAutospacing="0"/>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E11182" w:rsidRDefault="00E11182" w:rsidP="00E11182">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szCs w:val="20"/>
        </w:rPr>
        <w:t>Программное обеспечение:</w:t>
      </w:r>
    </w:p>
    <w:p w:rsidR="00347A2C" w:rsidRPr="00D52134" w:rsidRDefault="00347A2C" w:rsidP="00347A2C">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Лицензионное программное обеспечение (в том числе, отечественного производства):</w:t>
      </w:r>
    </w:p>
    <w:p w:rsidR="00347A2C" w:rsidRPr="00D52134" w:rsidRDefault="00347A2C" w:rsidP="00347A2C">
      <w:pPr>
        <w:spacing w:before="0" w:beforeAutospacing="0" w:after="0" w:afterAutospacing="0"/>
        <w:ind w:firstLine="709"/>
        <w:jc w:val="both"/>
        <w:rPr>
          <w:sz w:val="20"/>
          <w:szCs w:val="20"/>
        </w:rPr>
      </w:pPr>
      <w:r w:rsidRPr="00D52134">
        <w:rPr>
          <w:sz w:val="20"/>
          <w:szCs w:val="20"/>
        </w:rPr>
        <w:t xml:space="preserve">Операционная система </w:t>
      </w:r>
      <w:r w:rsidRPr="00D52134">
        <w:rPr>
          <w:sz w:val="20"/>
          <w:szCs w:val="20"/>
          <w:lang w:val="en-US"/>
        </w:rPr>
        <w:t>Windows</w:t>
      </w:r>
      <w:r w:rsidRPr="00D52134">
        <w:rPr>
          <w:sz w:val="20"/>
          <w:szCs w:val="20"/>
        </w:rPr>
        <w:t xml:space="preserve"> </w:t>
      </w:r>
      <w:r w:rsidRPr="00D52134">
        <w:rPr>
          <w:sz w:val="20"/>
          <w:szCs w:val="20"/>
          <w:lang w:val="en-US"/>
        </w:rPr>
        <w:t>Professional</w:t>
      </w:r>
      <w:r w:rsidRPr="00D52134">
        <w:rPr>
          <w:sz w:val="20"/>
          <w:szCs w:val="20"/>
        </w:rPr>
        <w:t xml:space="preserve"> 10</w:t>
      </w:r>
    </w:p>
    <w:p w:rsidR="00347A2C" w:rsidRPr="00D52134" w:rsidRDefault="00347A2C" w:rsidP="00347A2C">
      <w:pPr>
        <w:spacing w:before="0" w:beforeAutospacing="0" w:after="0" w:afterAutospacing="0"/>
        <w:ind w:firstLine="709"/>
        <w:jc w:val="both"/>
        <w:rPr>
          <w:sz w:val="20"/>
          <w:szCs w:val="20"/>
        </w:rPr>
      </w:pPr>
      <w:r w:rsidRPr="00D52134">
        <w:rPr>
          <w:sz w:val="20"/>
          <w:szCs w:val="20"/>
        </w:rPr>
        <w:t>ПО браузер – приложение операционной системы, предназначенное для просмотра Web-страниц</w:t>
      </w:r>
    </w:p>
    <w:p w:rsidR="00347A2C" w:rsidRPr="00D52134" w:rsidRDefault="00347A2C" w:rsidP="00347A2C">
      <w:pPr>
        <w:spacing w:before="0" w:beforeAutospacing="0" w:after="0" w:afterAutospacing="0"/>
        <w:ind w:firstLine="709"/>
        <w:jc w:val="both"/>
        <w:rPr>
          <w:sz w:val="20"/>
          <w:szCs w:val="20"/>
        </w:rPr>
      </w:pPr>
      <w:r w:rsidRPr="00D52134">
        <w:rPr>
          <w:sz w:val="20"/>
          <w:szCs w:val="20"/>
        </w:rPr>
        <w:t>Платформа проведения аттестационных процедур с использованием каналов связи (отечественное ПО)</w:t>
      </w:r>
    </w:p>
    <w:p w:rsidR="00347A2C" w:rsidRPr="00D52134" w:rsidRDefault="00347A2C" w:rsidP="00347A2C">
      <w:pPr>
        <w:spacing w:before="0" w:beforeAutospacing="0" w:after="0" w:afterAutospacing="0"/>
        <w:ind w:firstLine="709"/>
        <w:jc w:val="both"/>
        <w:rPr>
          <w:sz w:val="20"/>
          <w:szCs w:val="20"/>
        </w:rPr>
      </w:pPr>
      <w:r w:rsidRPr="00D52134">
        <w:rPr>
          <w:sz w:val="20"/>
          <w:szCs w:val="20"/>
        </w:rPr>
        <w:t xml:space="preserve">Платформа проведения </w:t>
      </w:r>
      <w:proofErr w:type="spellStart"/>
      <w:r w:rsidRPr="00D52134">
        <w:rPr>
          <w:sz w:val="20"/>
          <w:szCs w:val="20"/>
        </w:rPr>
        <w:t>вебинаров</w:t>
      </w:r>
      <w:proofErr w:type="spellEnd"/>
      <w:r w:rsidRPr="00D52134">
        <w:rPr>
          <w:sz w:val="20"/>
          <w:szCs w:val="20"/>
        </w:rPr>
        <w:t xml:space="preserve"> (отечественное ПО)</w:t>
      </w:r>
    </w:p>
    <w:p w:rsidR="00347A2C" w:rsidRPr="00D52134" w:rsidRDefault="00347A2C" w:rsidP="00347A2C">
      <w:pPr>
        <w:spacing w:before="0" w:beforeAutospacing="0" w:after="0" w:afterAutospacing="0"/>
        <w:ind w:firstLine="709"/>
        <w:jc w:val="both"/>
        <w:rPr>
          <w:sz w:val="20"/>
          <w:szCs w:val="20"/>
        </w:rPr>
      </w:pPr>
      <w:r w:rsidRPr="00D52134">
        <w:rPr>
          <w:sz w:val="20"/>
          <w:szCs w:val="20"/>
        </w:rPr>
        <w:t>Информационная технология. Он-</w:t>
      </w:r>
      <w:proofErr w:type="spellStart"/>
      <w:r w:rsidRPr="00D52134">
        <w:rPr>
          <w:sz w:val="20"/>
          <w:szCs w:val="20"/>
        </w:rPr>
        <w:t>лайн</w:t>
      </w:r>
      <w:proofErr w:type="spellEnd"/>
      <w:r w:rsidRPr="00D52134">
        <w:rPr>
          <w:sz w:val="20"/>
          <w:szCs w:val="20"/>
        </w:rPr>
        <w:t xml:space="preserve"> тестирование цифровой платформы </w:t>
      </w:r>
      <w:proofErr w:type="spellStart"/>
      <w:r w:rsidRPr="00D52134">
        <w:rPr>
          <w:sz w:val="20"/>
          <w:szCs w:val="20"/>
        </w:rPr>
        <w:t>Ровеб</w:t>
      </w:r>
      <w:proofErr w:type="spellEnd"/>
      <w:r w:rsidRPr="00D52134">
        <w:rPr>
          <w:sz w:val="20"/>
          <w:szCs w:val="20"/>
        </w:rPr>
        <w:t xml:space="preserve"> (отечественное ПО)</w:t>
      </w:r>
    </w:p>
    <w:p w:rsidR="00347A2C" w:rsidRPr="00D52134" w:rsidRDefault="00347A2C" w:rsidP="00347A2C">
      <w:pPr>
        <w:spacing w:before="0" w:beforeAutospacing="0" w:after="0" w:afterAutospacing="0"/>
        <w:ind w:firstLine="709"/>
        <w:jc w:val="both"/>
        <w:rPr>
          <w:sz w:val="20"/>
          <w:szCs w:val="20"/>
        </w:rPr>
      </w:pPr>
      <w:r w:rsidRPr="00D52134">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347A2C" w:rsidRPr="00D52134" w:rsidRDefault="00347A2C" w:rsidP="00347A2C">
      <w:pPr>
        <w:spacing w:before="0" w:beforeAutospacing="0" w:after="0" w:afterAutospacing="0"/>
        <w:ind w:firstLine="709"/>
        <w:jc w:val="both"/>
        <w:rPr>
          <w:sz w:val="20"/>
          <w:szCs w:val="20"/>
        </w:rPr>
      </w:pPr>
      <w:r w:rsidRPr="00D52134">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347A2C" w:rsidRPr="00D52134" w:rsidRDefault="00347A2C" w:rsidP="00347A2C">
      <w:pPr>
        <w:spacing w:before="0" w:beforeAutospacing="0" w:after="0" w:afterAutospacing="0"/>
        <w:ind w:firstLine="709"/>
        <w:jc w:val="both"/>
        <w:rPr>
          <w:sz w:val="20"/>
          <w:szCs w:val="20"/>
        </w:rPr>
      </w:pPr>
      <w:r w:rsidRPr="00D52134">
        <w:rPr>
          <w:sz w:val="20"/>
          <w:szCs w:val="20"/>
        </w:rPr>
        <w:t>Электронный информационный ресурс «Личная студия обучающегося» (отечественное ПО)</w:t>
      </w:r>
    </w:p>
    <w:p w:rsidR="00347A2C" w:rsidRPr="00D52134" w:rsidRDefault="00347A2C" w:rsidP="00347A2C">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Свободно распространяемое программное обеспечение (в том числе отечественного производства):</w:t>
      </w:r>
    </w:p>
    <w:p w:rsidR="00347A2C" w:rsidRPr="00D52134" w:rsidRDefault="00347A2C" w:rsidP="00347A2C">
      <w:pPr>
        <w:spacing w:before="0" w:beforeAutospacing="0" w:after="0" w:afterAutospacing="0"/>
        <w:ind w:firstLine="709"/>
        <w:jc w:val="both"/>
        <w:rPr>
          <w:sz w:val="20"/>
          <w:szCs w:val="20"/>
        </w:rPr>
      </w:pPr>
      <w:r w:rsidRPr="00D52134">
        <w:rPr>
          <w:sz w:val="20"/>
          <w:szCs w:val="20"/>
        </w:rPr>
        <w:t>Мой Офис Веб-редакторы https://edit.myoffice.ru (отечественное ПО)</w:t>
      </w:r>
    </w:p>
    <w:p w:rsidR="00347A2C" w:rsidRPr="00D52134" w:rsidRDefault="00347A2C" w:rsidP="00347A2C">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OpenOffice.Org Calc. </w:t>
      </w:r>
    </w:p>
    <w:p w:rsidR="00347A2C" w:rsidRPr="00D52134" w:rsidRDefault="00991E1B" w:rsidP="00347A2C">
      <w:pPr>
        <w:spacing w:before="0" w:beforeAutospacing="0" w:after="0" w:afterAutospacing="0"/>
        <w:ind w:firstLine="709"/>
        <w:jc w:val="both"/>
        <w:rPr>
          <w:sz w:val="20"/>
          <w:szCs w:val="20"/>
          <w:lang w:val="en-US"/>
        </w:rPr>
      </w:pPr>
      <w:hyperlink r:id="rId7" w:history="1">
        <w:r w:rsidR="00347A2C" w:rsidRPr="00D52134">
          <w:rPr>
            <w:sz w:val="20"/>
            <w:szCs w:val="20"/>
            <w:lang w:val="en-US"/>
          </w:rPr>
          <w:t>http://qsp.su/tools/onlinehelp/about_license_gpl_russian.html</w:t>
        </w:r>
      </w:hyperlink>
      <w:r w:rsidR="00347A2C" w:rsidRPr="00D52134">
        <w:rPr>
          <w:sz w:val="20"/>
          <w:szCs w:val="20"/>
          <w:lang w:val="en-US"/>
        </w:rPr>
        <w:t xml:space="preserve"> </w:t>
      </w:r>
    </w:p>
    <w:p w:rsidR="00347A2C" w:rsidRPr="00D52134" w:rsidRDefault="00347A2C" w:rsidP="00347A2C">
      <w:pPr>
        <w:spacing w:before="0" w:beforeAutospacing="0" w:after="0" w:afterAutospacing="0"/>
        <w:ind w:firstLine="709"/>
        <w:jc w:val="both"/>
        <w:rPr>
          <w:sz w:val="20"/>
          <w:szCs w:val="20"/>
        </w:rPr>
      </w:pPr>
      <w:r w:rsidRPr="00D52134">
        <w:rPr>
          <w:sz w:val="20"/>
          <w:szCs w:val="20"/>
        </w:rPr>
        <w:t xml:space="preserve">ПО </w:t>
      </w:r>
      <w:proofErr w:type="spellStart"/>
      <w:r w:rsidRPr="00D52134">
        <w:rPr>
          <w:sz w:val="20"/>
          <w:szCs w:val="20"/>
        </w:rPr>
        <w:t>OpenOffice.Org.Base</w:t>
      </w:r>
      <w:proofErr w:type="spellEnd"/>
    </w:p>
    <w:p w:rsidR="00347A2C" w:rsidRPr="00D52134" w:rsidRDefault="00991E1B" w:rsidP="00347A2C">
      <w:pPr>
        <w:spacing w:before="0" w:beforeAutospacing="0" w:after="0" w:afterAutospacing="0"/>
        <w:ind w:firstLine="709"/>
        <w:jc w:val="both"/>
        <w:rPr>
          <w:sz w:val="20"/>
          <w:szCs w:val="20"/>
        </w:rPr>
      </w:pPr>
      <w:hyperlink r:id="rId8" w:history="1">
        <w:r w:rsidR="00347A2C" w:rsidRPr="00D52134">
          <w:rPr>
            <w:sz w:val="20"/>
            <w:szCs w:val="20"/>
          </w:rPr>
          <w:t>http://qsp.su/tools/onlinehelp/about_license_gpl_russian.html</w:t>
        </w:r>
      </w:hyperlink>
    </w:p>
    <w:p w:rsidR="00347A2C" w:rsidRPr="00D52134" w:rsidRDefault="00347A2C" w:rsidP="00347A2C">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w:t>
      </w:r>
      <w:proofErr w:type="spellStart"/>
      <w:r w:rsidRPr="00D52134">
        <w:rPr>
          <w:sz w:val="20"/>
          <w:szCs w:val="20"/>
          <w:lang w:val="en-US"/>
        </w:rPr>
        <w:t>OpenOffice.org.Impress</w:t>
      </w:r>
      <w:proofErr w:type="spellEnd"/>
      <w:r w:rsidRPr="00D52134">
        <w:rPr>
          <w:sz w:val="20"/>
          <w:szCs w:val="20"/>
          <w:lang w:val="en-US"/>
        </w:rPr>
        <w:t xml:space="preserve"> </w:t>
      </w:r>
    </w:p>
    <w:p w:rsidR="00347A2C" w:rsidRPr="00D52134" w:rsidRDefault="00991E1B" w:rsidP="00347A2C">
      <w:pPr>
        <w:spacing w:before="0" w:beforeAutospacing="0" w:after="0" w:afterAutospacing="0"/>
        <w:ind w:firstLine="709"/>
        <w:jc w:val="both"/>
        <w:rPr>
          <w:sz w:val="20"/>
          <w:szCs w:val="20"/>
          <w:lang w:val="en-US"/>
        </w:rPr>
      </w:pPr>
      <w:hyperlink r:id="rId9" w:history="1">
        <w:r w:rsidR="00347A2C" w:rsidRPr="00D52134">
          <w:rPr>
            <w:sz w:val="20"/>
            <w:szCs w:val="20"/>
            <w:lang w:val="en-US"/>
          </w:rPr>
          <w:t>http://qsp.su/tools/onlinehelp/about_license_gpl_russian.html</w:t>
        </w:r>
      </w:hyperlink>
      <w:r w:rsidR="00347A2C" w:rsidRPr="00D52134">
        <w:rPr>
          <w:sz w:val="20"/>
          <w:szCs w:val="20"/>
          <w:lang w:val="en-US"/>
        </w:rPr>
        <w:t xml:space="preserve"> </w:t>
      </w:r>
    </w:p>
    <w:p w:rsidR="00347A2C" w:rsidRPr="00D52134" w:rsidRDefault="00347A2C" w:rsidP="00347A2C">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OpenOffice.Org Writer </w:t>
      </w:r>
    </w:p>
    <w:p w:rsidR="00347A2C" w:rsidRPr="00D52134" w:rsidRDefault="00991E1B" w:rsidP="00347A2C">
      <w:pPr>
        <w:spacing w:before="0" w:beforeAutospacing="0" w:after="0" w:afterAutospacing="0"/>
        <w:ind w:firstLine="709"/>
        <w:jc w:val="both"/>
        <w:rPr>
          <w:sz w:val="20"/>
          <w:szCs w:val="20"/>
          <w:lang w:val="en-US"/>
        </w:rPr>
      </w:pPr>
      <w:hyperlink r:id="rId10" w:history="1">
        <w:r w:rsidR="00347A2C" w:rsidRPr="00D52134">
          <w:rPr>
            <w:sz w:val="20"/>
            <w:szCs w:val="20"/>
            <w:lang w:val="en-US"/>
          </w:rPr>
          <w:t>http://qsp.su/tools/onlinehelp/about_license_gpl_russian.html</w:t>
        </w:r>
      </w:hyperlink>
    </w:p>
    <w:p w:rsidR="00347A2C" w:rsidRPr="00D52134" w:rsidRDefault="00347A2C" w:rsidP="00347A2C">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 Office.org Draw</w:t>
      </w:r>
    </w:p>
    <w:p w:rsidR="00347A2C" w:rsidRPr="00D52134" w:rsidRDefault="00991E1B" w:rsidP="00347A2C">
      <w:pPr>
        <w:spacing w:before="0" w:beforeAutospacing="0" w:after="0" w:afterAutospacing="0"/>
        <w:ind w:firstLine="709"/>
        <w:jc w:val="both"/>
        <w:rPr>
          <w:sz w:val="20"/>
          <w:szCs w:val="20"/>
          <w:lang w:val="en-US"/>
        </w:rPr>
      </w:pPr>
      <w:hyperlink r:id="rId11" w:history="1">
        <w:r w:rsidR="00347A2C" w:rsidRPr="00D52134">
          <w:rPr>
            <w:sz w:val="20"/>
            <w:szCs w:val="20"/>
            <w:lang w:val="en-US"/>
          </w:rPr>
          <w:t>http://qsp.su/tools/onlinehelp/about_license_gpl_russian.html</w:t>
        </w:r>
      </w:hyperlink>
    </w:p>
    <w:p w:rsidR="00347A2C" w:rsidRPr="00D52134" w:rsidRDefault="00347A2C" w:rsidP="00347A2C">
      <w:pPr>
        <w:spacing w:before="0" w:beforeAutospacing="0" w:after="0" w:afterAutospacing="0"/>
        <w:ind w:firstLine="709"/>
        <w:jc w:val="both"/>
        <w:rPr>
          <w:sz w:val="20"/>
          <w:szCs w:val="20"/>
        </w:rPr>
      </w:pPr>
      <w:r w:rsidRPr="00D52134">
        <w:rPr>
          <w:sz w:val="20"/>
          <w:szCs w:val="20"/>
        </w:rPr>
        <w:t xml:space="preserve">ПО «Блокнот» - стандартное приложение операционной системы (MS </w:t>
      </w:r>
      <w:proofErr w:type="spellStart"/>
      <w:r w:rsidRPr="00D52134">
        <w:rPr>
          <w:sz w:val="20"/>
          <w:szCs w:val="20"/>
        </w:rPr>
        <w:t>Windows</w:t>
      </w:r>
      <w:proofErr w:type="spellEnd"/>
      <w:r w:rsidRPr="00D52134">
        <w:rPr>
          <w:sz w:val="20"/>
          <w:szCs w:val="20"/>
        </w:rPr>
        <w:t xml:space="preserve">, </w:t>
      </w:r>
      <w:proofErr w:type="spellStart"/>
      <w:r w:rsidRPr="00D52134">
        <w:rPr>
          <w:sz w:val="20"/>
          <w:szCs w:val="20"/>
        </w:rPr>
        <w:t>Android</w:t>
      </w:r>
      <w:proofErr w:type="spellEnd"/>
      <w:r w:rsidRPr="00D52134">
        <w:rPr>
          <w:sz w:val="20"/>
          <w:szCs w:val="20"/>
        </w:rPr>
        <w:t xml:space="preserve"> и т.д.), </w:t>
      </w:r>
    </w:p>
    <w:p w:rsidR="00347A2C" w:rsidRPr="00D52134" w:rsidRDefault="00347A2C" w:rsidP="00347A2C">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sz w:val="20"/>
          <w:szCs w:val="20"/>
        </w:rPr>
        <w:t>предназначенное для работы с текстами</w:t>
      </w:r>
    </w:p>
    <w:p w:rsidR="00347A2C" w:rsidRPr="00D52134" w:rsidRDefault="00347A2C" w:rsidP="00347A2C">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Современные профессиональные базы данных:</w:t>
      </w:r>
    </w:p>
    <w:p w:rsidR="00C102DA" w:rsidRPr="00C102DA" w:rsidRDefault="00C102DA" w:rsidP="00C102DA">
      <w:pPr>
        <w:spacing w:before="0" w:beforeAutospacing="0" w:after="0" w:afterAutospacing="0"/>
        <w:ind w:firstLine="709"/>
        <w:jc w:val="both"/>
        <w:rPr>
          <w:sz w:val="20"/>
          <w:szCs w:val="20"/>
        </w:rPr>
      </w:pPr>
      <w:r w:rsidRPr="00C102DA">
        <w:rPr>
          <w:sz w:val="20"/>
          <w:szCs w:val="20"/>
        </w:rPr>
        <w:t xml:space="preserve">Реестр профессиональных стандартов https://profstandart.rosmintrud.ru/obshchiy-informatsionnyy-blok/natsionalnyy-reestr-professionalnykh-standartov/reestr-professionalnykh-standartov/ </w:t>
      </w:r>
    </w:p>
    <w:p w:rsidR="00C102DA" w:rsidRPr="00C102DA" w:rsidRDefault="00C102DA" w:rsidP="00C102DA">
      <w:pPr>
        <w:spacing w:before="0" w:beforeAutospacing="0" w:after="0" w:afterAutospacing="0"/>
        <w:ind w:firstLine="709"/>
        <w:jc w:val="both"/>
        <w:rPr>
          <w:sz w:val="20"/>
          <w:szCs w:val="20"/>
        </w:rPr>
      </w:pPr>
      <w:r w:rsidRPr="00C102DA">
        <w:rPr>
          <w:sz w:val="20"/>
          <w:szCs w:val="20"/>
        </w:rPr>
        <w:t xml:space="preserve">Реестр студентов/ординаторов/аспирантов/ассистентов-стажеров https://www.mos.ru/karta-moskvicha/services-proverka-grazhdanina-v-reestre-studentov/ </w:t>
      </w:r>
    </w:p>
    <w:p w:rsidR="00C102DA" w:rsidRPr="00C102DA" w:rsidRDefault="00C102DA" w:rsidP="00C102DA">
      <w:pPr>
        <w:spacing w:before="0" w:beforeAutospacing="0" w:after="0" w:afterAutospacing="0"/>
        <w:ind w:firstLine="709"/>
        <w:jc w:val="both"/>
        <w:rPr>
          <w:sz w:val="20"/>
          <w:szCs w:val="20"/>
        </w:rPr>
      </w:pPr>
      <w:r w:rsidRPr="00C102DA">
        <w:rPr>
          <w:sz w:val="20"/>
          <w:szCs w:val="20"/>
        </w:rPr>
        <w:t xml:space="preserve">Конституция РФ - http://www.constitution.ru/ </w:t>
      </w:r>
    </w:p>
    <w:p w:rsidR="00C102DA" w:rsidRPr="00C102DA" w:rsidRDefault="00C102DA" w:rsidP="00C102DA">
      <w:pPr>
        <w:spacing w:before="0" w:beforeAutospacing="0" w:after="0" w:afterAutospacing="0"/>
        <w:ind w:firstLine="709"/>
        <w:jc w:val="both"/>
        <w:rPr>
          <w:sz w:val="20"/>
          <w:szCs w:val="20"/>
        </w:rPr>
      </w:pPr>
      <w:r w:rsidRPr="00C102DA">
        <w:rPr>
          <w:sz w:val="20"/>
          <w:szCs w:val="20"/>
        </w:rPr>
        <w:t>Общероссийская общественная организация «Ассоциация Юристов России» - http://www.alrf.ru/</w:t>
      </w:r>
    </w:p>
    <w:p w:rsidR="00C102DA" w:rsidRPr="00C102DA" w:rsidRDefault="00C102DA" w:rsidP="00C102DA">
      <w:pPr>
        <w:spacing w:before="0" w:beforeAutospacing="0" w:after="0" w:afterAutospacing="0"/>
        <w:ind w:firstLine="709"/>
        <w:jc w:val="both"/>
        <w:rPr>
          <w:sz w:val="20"/>
          <w:szCs w:val="20"/>
        </w:rPr>
      </w:pPr>
      <w:r w:rsidRPr="00C102DA">
        <w:rPr>
          <w:sz w:val="20"/>
          <w:szCs w:val="20"/>
        </w:rPr>
        <w:t>Государственная Дума РФ- http://www.duma.gov.ru</w:t>
      </w:r>
    </w:p>
    <w:p w:rsidR="00C102DA" w:rsidRPr="00C102DA" w:rsidRDefault="00C102DA" w:rsidP="00C102DA">
      <w:pPr>
        <w:spacing w:before="0" w:beforeAutospacing="0" w:after="0" w:afterAutospacing="0"/>
        <w:ind w:firstLine="709"/>
        <w:jc w:val="both"/>
        <w:rPr>
          <w:sz w:val="20"/>
          <w:szCs w:val="20"/>
        </w:rPr>
      </w:pPr>
      <w:r w:rsidRPr="00C102DA">
        <w:rPr>
          <w:sz w:val="20"/>
          <w:szCs w:val="20"/>
        </w:rPr>
        <w:t xml:space="preserve">Федеральная палата адвокатов- http://fparf.ru </w:t>
      </w:r>
    </w:p>
    <w:p w:rsidR="00C102DA" w:rsidRPr="00C102DA" w:rsidRDefault="00C102DA" w:rsidP="00C102DA">
      <w:pPr>
        <w:spacing w:before="0" w:beforeAutospacing="0" w:after="0" w:afterAutospacing="0"/>
        <w:ind w:firstLine="709"/>
        <w:jc w:val="both"/>
        <w:rPr>
          <w:sz w:val="20"/>
          <w:szCs w:val="20"/>
        </w:rPr>
      </w:pPr>
      <w:r w:rsidRPr="00C102DA">
        <w:rPr>
          <w:sz w:val="20"/>
          <w:szCs w:val="20"/>
        </w:rPr>
        <w:t xml:space="preserve">Адвокатская палата города Москвы- http://www.advokatymoscow.ru </w:t>
      </w:r>
    </w:p>
    <w:p w:rsidR="00C102DA" w:rsidRPr="00C102DA" w:rsidRDefault="00C102DA" w:rsidP="00C102DA">
      <w:pPr>
        <w:spacing w:before="0" w:beforeAutospacing="0" w:after="0" w:afterAutospacing="0"/>
        <w:ind w:firstLine="709"/>
        <w:jc w:val="both"/>
        <w:rPr>
          <w:sz w:val="20"/>
          <w:szCs w:val="20"/>
        </w:rPr>
      </w:pPr>
      <w:r w:rsidRPr="00C102DA">
        <w:rPr>
          <w:sz w:val="20"/>
          <w:szCs w:val="20"/>
        </w:rPr>
        <w:t xml:space="preserve">Конституционный суд РФ - http://www.ksrf.ru </w:t>
      </w:r>
    </w:p>
    <w:p w:rsidR="00C102DA" w:rsidRPr="00C102DA" w:rsidRDefault="00C102DA" w:rsidP="00C102DA">
      <w:pPr>
        <w:spacing w:before="0" w:beforeAutospacing="0" w:after="0" w:afterAutospacing="0"/>
        <w:ind w:firstLine="709"/>
        <w:jc w:val="both"/>
        <w:rPr>
          <w:sz w:val="20"/>
          <w:szCs w:val="20"/>
        </w:rPr>
      </w:pPr>
      <w:r w:rsidRPr="00C102DA">
        <w:rPr>
          <w:sz w:val="20"/>
          <w:szCs w:val="20"/>
        </w:rPr>
        <w:t>Верховный Суд Российской Федерации - http://www.vsrf.ru</w:t>
      </w:r>
    </w:p>
    <w:p w:rsidR="00C102DA" w:rsidRPr="00C102DA" w:rsidRDefault="00C102DA" w:rsidP="00C102DA">
      <w:pPr>
        <w:spacing w:before="0" w:beforeAutospacing="0" w:after="0" w:afterAutospacing="0"/>
        <w:ind w:firstLine="709"/>
        <w:jc w:val="both"/>
        <w:rPr>
          <w:sz w:val="20"/>
          <w:szCs w:val="20"/>
        </w:rPr>
      </w:pPr>
      <w:r w:rsidRPr="00C102DA">
        <w:rPr>
          <w:sz w:val="20"/>
          <w:szCs w:val="20"/>
        </w:rPr>
        <w:lastRenderedPageBreak/>
        <w:t>Федеральные Арбитражные Суды Российской Федерации - http://www.arbitr.ru</w:t>
      </w:r>
    </w:p>
    <w:p w:rsidR="00C102DA" w:rsidRPr="00C102DA" w:rsidRDefault="00C102DA" w:rsidP="00C102DA">
      <w:pPr>
        <w:spacing w:before="0" w:beforeAutospacing="0" w:after="0" w:afterAutospacing="0"/>
        <w:ind w:firstLine="709"/>
        <w:jc w:val="both"/>
        <w:rPr>
          <w:sz w:val="20"/>
          <w:szCs w:val="20"/>
        </w:rPr>
      </w:pPr>
      <w:r w:rsidRPr="00C102DA">
        <w:rPr>
          <w:sz w:val="20"/>
          <w:szCs w:val="20"/>
        </w:rPr>
        <w:t>Следственный комитет Российской Федерации - https://sledcom.ru</w:t>
      </w:r>
    </w:p>
    <w:p w:rsidR="00C102DA" w:rsidRPr="00C102DA" w:rsidRDefault="00C102DA" w:rsidP="00C102DA">
      <w:pPr>
        <w:spacing w:before="0" w:beforeAutospacing="0" w:after="0" w:afterAutospacing="0"/>
        <w:ind w:firstLine="709"/>
        <w:jc w:val="both"/>
        <w:rPr>
          <w:sz w:val="20"/>
          <w:szCs w:val="20"/>
        </w:rPr>
      </w:pPr>
      <w:r w:rsidRPr="00C102DA">
        <w:rPr>
          <w:sz w:val="20"/>
          <w:szCs w:val="20"/>
        </w:rPr>
        <w:t xml:space="preserve">Федеральная служба исполнения наказаний России - https://fsin.gov.ru/ </w:t>
      </w:r>
    </w:p>
    <w:p w:rsidR="00C102DA" w:rsidRPr="00C102DA" w:rsidRDefault="00C102DA" w:rsidP="00C102DA">
      <w:pPr>
        <w:spacing w:before="0" w:beforeAutospacing="0" w:after="0" w:afterAutospacing="0"/>
        <w:ind w:firstLine="709"/>
        <w:jc w:val="both"/>
        <w:rPr>
          <w:sz w:val="20"/>
          <w:szCs w:val="20"/>
        </w:rPr>
      </w:pPr>
      <w:r w:rsidRPr="00C102DA">
        <w:rPr>
          <w:sz w:val="20"/>
          <w:szCs w:val="20"/>
        </w:rPr>
        <w:t xml:space="preserve">Федеральная служба судебных приставов (ФССП) - https://fssp.gov.ru/ </w:t>
      </w:r>
    </w:p>
    <w:p w:rsidR="00C102DA" w:rsidRPr="00C102DA" w:rsidRDefault="00C102DA" w:rsidP="00C102DA">
      <w:pPr>
        <w:spacing w:before="0" w:beforeAutospacing="0" w:after="0" w:afterAutospacing="0"/>
        <w:ind w:firstLine="709"/>
        <w:jc w:val="both"/>
        <w:rPr>
          <w:sz w:val="20"/>
          <w:szCs w:val="20"/>
        </w:rPr>
      </w:pPr>
      <w:r w:rsidRPr="00C102DA">
        <w:rPr>
          <w:sz w:val="20"/>
          <w:szCs w:val="20"/>
        </w:rPr>
        <w:t xml:space="preserve">Министерство внутренних дел Российской Федерации - https://мвд.рф </w:t>
      </w:r>
    </w:p>
    <w:p w:rsidR="00C102DA" w:rsidRDefault="00C102DA" w:rsidP="00C102DA">
      <w:pPr>
        <w:spacing w:before="0" w:beforeAutospacing="0" w:after="0" w:afterAutospacing="0"/>
        <w:ind w:firstLine="709"/>
        <w:jc w:val="both"/>
        <w:rPr>
          <w:sz w:val="20"/>
          <w:szCs w:val="20"/>
        </w:rPr>
      </w:pPr>
      <w:r w:rsidRPr="00C102DA">
        <w:rPr>
          <w:sz w:val="20"/>
          <w:szCs w:val="20"/>
        </w:rPr>
        <w:t xml:space="preserve">Генеральная прокуратура РФ - </w:t>
      </w:r>
      <w:hyperlink r:id="rId12" w:history="1">
        <w:r w:rsidRPr="00563BAB">
          <w:rPr>
            <w:rStyle w:val="af1"/>
            <w:sz w:val="20"/>
            <w:szCs w:val="20"/>
          </w:rPr>
          <w:t>https://genproc.gov.ru</w:t>
        </w:r>
      </w:hyperlink>
      <w:r w:rsidRPr="00C102DA">
        <w:rPr>
          <w:sz w:val="20"/>
          <w:szCs w:val="20"/>
        </w:rPr>
        <w:t xml:space="preserve"> </w:t>
      </w:r>
    </w:p>
    <w:p w:rsidR="00347A2C" w:rsidRPr="00D52134" w:rsidRDefault="00347A2C" w:rsidP="00C102DA">
      <w:pPr>
        <w:spacing w:before="0" w:beforeAutospacing="0" w:after="0" w:afterAutospacing="0"/>
        <w:ind w:firstLine="709"/>
        <w:jc w:val="both"/>
        <w:rPr>
          <w:sz w:val="20"/>
          <w:szCs w:val="20"/>
        </w:rPr>
      </w:pPr>
      <w:r w:rsidRPr="00D52134">
        <w:rPr>
          <w:sz w:val="20"/>
          <w:szCs w:val="20"/>
        </w:rPr>
        <w:t>Научная электронная библиотека http://elibrary.ru</w:t>
      </w:r>
    </w:p>
    <w:p w:rsidR="00347A2C" w:rsidRPr="00D52134" w:rsidRDefault="00347A2C" w:rsidP="00347A2C">
      <w:pPr>
        <w:spacing w:before="0" w:beforeAutospacing="0" w:after="0" w:afterAutospacing="0"/>
        <w:ind w:firstLine="709"/>
        <w:jc w:val="both"/>
        <w:rPr>
          <w:sz w:val="20"/>
          <w:szCs w:val="20"/>
        </w:rPr>
      </w:pPr>
      <w:r w:rsidRPr="00D52134">
        <w:rPr>
          <w:sz w:val="20"/>
          <w:szCs w:val="20"/>
        </w:rPr>
        <w:t xml:space="preserve">Электронно-библиотечная система </w:t>
      </w:r>
      <w:proofErr w:type="spellStart"/>
      <w:r w:rsidRPr="00D52134">
        <w:rPr>
          <w:sz w:val="20"/>
          <w:szCs w:val="20"/>
        </w:rPr>
        <w:t>IPRbooks</w:t>
      </w:r>
      <w:proofErr w:type="spellEnd"/>
      <w:r w:rsidRPr="00D52134">
        <w:rPr>
          <w:sz w:val="20"/>
          <w:szCs w:val="20"/>
        </w:rPr>
        <w:t xml:space="preserve"> (ЭБС </w:t>
      </w:r>
      <w:proofErr w:type="spellStart"/>
      <w:r w:rsidRPr="00D52134">
        <w:rPr>
          <w:sz w:val="20"/>
          <w:szCs w:val="20"/>
        </w:rPr>
        <w:t>IPRbooks</w:t>
      </w:r>
      <w:proofErr w:type="spellEnd"/>
      <w:r w:rsidRPr="00D52134">
        <w:rPr>
          <w:sz w:val="20"/>
          <w:szCs w:val="20"/>
        </w:rPr>
        <w:t>) – электронная библиотека по всем отраслям знаний http://www.iprbookshop.ru</w:t>
      </w:r>
    </w:p>
    <w:p w:rsidR="00DC2DC2" w:rsidRPr="00D52134" w:rsidRDefault="00DC2DC2" w:rsidP="00DC2DC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DC2DC2" w:rsidRPr="0048691E" w:rsidRDefault="00DC2DC2" w:rsidP="00DC2DC2">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DC2DC2" w:rsidRPr="00D52134" w:rsidRDefault="00DC2DC2" w:rsidP="00DC2DC2">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347A2C" w:rsidRDefault="00841522" w:rsidP="00347A2C">
      <w:pPr>
        <w:spacing w:before="0" w:beforeAutospacing="0" w:after="0" w:afterAutospacing="0"/>
      </w:pPr>
    </w:p>
    <w:sectPr w:rsidR="00841522" w:rsidRPr="00347A2C"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3057E5D"/>
    <w:multiLevelType w:val="multilevel"/>
    <w:tmpl w:val="03057E5D"/>
    <w:lvl w:ilvl="0">
      <w:start w:val="1"/>
      <w:numFmt w:val="decimal"/>
      <w:lvlText w:val="%1."/>
      <w:lvlJc w:val="left"/>
      <w:pPr>
        <w:tabs>
          <w:tab w:val="num" w:pos="720"/>
        </w:tabs>
        <w:ind w:left="720" w:hanging="360"/>
      </w:pPr>
      <w:rPr>
        <w:rFonts w:hint="default"/>
        <w:b w:val="0"/>
      </w:rPr>
    </w:lvl>
    <w:lvl w:ilvl="1">
      <w:start w:val="1"/>
      <w:numFmt w:val="lowerLetter"/>
      <w:lvlText w:val="%2."/>
      <w:lvlJc w:val="left"/>
      <w:pPr>
        <w:tabs>
          <w:tab w:val="num" w:pos="-180"/>
        </w:tabs>
        <w:ind w:left="-180" w:hanging="360"/>
      </w:pPr>
    </w:lvl>
    <w:lvl w:ilvl="2">
      <w:start w:val="1"/>
      <w:numFmt w:val="lowerRoman"/>
      <w:lvlText w:val="%3."/>
      <w:lvlJc w:val="right"/>
      <w:pPr>
        <w:tabs>
          <w:tab w:val="num" w:pos="540"/>
        </w:tabs>
        <w:ind w:left="540" w:hanging="180"/>
      </w:pPr>
    </w:lvl>
    <w:lvl w:ilvl="3">
      <w:start w:val="1"/>
      <w:numFmt w:val="decimal"/>
      <w:lvlText w:val="%4."/>
      <w:lvlJc w:val="left"/>
      <w:pPr>
        <w:tabs>
          <w:tab w:val="num" w:pos="1260"/>
        </w:tabs>
        <w:ind w:left="1260" w:hanging="360"/>
      </w:pPr>
    </w:lvl>
    <w:lvl w:ilvl="4">
      <w:start w:val="1"/>
      <w:numFmt w:val="lowerLetter"/>
      <w:lvlText w:val="%5."/>
      <w:lvlJc w:val="left"/>
      <w:pPr>
        <w:tabs>
          <w:tab w:val="num" w:pos="1980"/>
        </w:tabs>
        <w:ind w:left="1980" w:hanging="360"/>
      </w:pPr>
    </w:lvl>
    <w:lvl w:ilvl="5">
      <w:start w:val="1"/>
      <w:numFmt w:val="lowerRoman"/>
      <w:lvlText w:val="%6."/>
      <w:lvlJc w:val="right"/>
      <w:pPr>
        <w:tabs>
          <w:tab w:val="num" w:pos="2700"/>
        </w:tabs>
        <w:ind w:left="2700" w:hanging="180"/>
      </w:pPr>
    </w:lvl>
    <w:lvl w:ilvl="6">
      <w:start w:val="1"/>
      <w:numFmt w:val="decimal"/>
      <w:lvlText w:val="%7."/>
      <w:lvlJc w:val="left"/>
      <w:pPr>
        <w:tabs>
          <w:tab w:val="num" w:pos="3420"/>
        </w:tabs>
        <w:ind w:left="3420" w:hanging="360"/>
      </w:pPr>
    </w:lvl>
    <w:lvl w:ilvl="7">
      <w:start w:val="1"/>
      <w:numFmt w:val="lowerLetter"/>
      <w:lvlText w:val="%8."/>
      <w:lvlJc w:val="left"/>
      <w:pPr>
        <w:tabs>
          <w:tab w:val="num" w:pos="4140"/>
        </w:tabs>
        <w:ind w:left="4140" w:hanging="360"/>
      </w:pPr>
    </w:lvl>
    <w:lvl w:ilvl="8">
      <w:start w:val="1"/>
      <w:numFmt w:val="lowerRoman"/>
      <w:lvlText w:val="%9."/>
      <w:lvlJc w:val="right"/>
      <w:pPr>
        <w:tabs>
          <w:tab w:val="num" w:pos="4860"/>
        </w:tabs>
        <w:ind w:left="4860" w:hanging="180"/>
      </w:pPr>
    </w:lvl>
  </w:abstractNum>
  <w:abstractNum w:abstractNumId="10"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2"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5"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6"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7"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9"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3"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5" w15:restartNumberingAfterBreak="0">
    <w:nsid w:val="1E166414"/>
    <w:multiLevelType w:val="hybridMultilevel"/>
    <w:tmpl w:val="1FD6C7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29" w15:restartNumberingAfterBreak="0">
    <w:nsid w:val="275B0A2A"/>
    <w:multiLevelType w:val="multilevel"/>
    <w:tmpl w:val="275B0A2A"/>
    <w:lvl w:ilvl="0">
      <w:start w:val="1"/>
      <w:numFmt w:val="decimal"/>
      <w:lvlText w:val="%1"/>
      <w:lvlJc w:val="left"/>
      <w:pPr>
        <w:tabs>
          <w:tab w:val="num" w:pos="1080"/>
        </w:tabs>
        <w:ind w:left="360" w:firstLine="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0"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2E022D23"/>
    <w:multiLevelType w:val="multilevel"/>
    <w:tmpl w:val="2E022D23"/>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2" w15:restartNumberingAfterBreak="0">
    <w:nsid w:val="2F9A6C7F"/>
    <w:multiLevelType w:val="multilevel"/>
    <w:tmpl w:val="2F9A6C7F"/>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4"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5"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6"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7"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1"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2"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3"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6"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7"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45186497"/>
    <w:multiLevelType w:val="multilevel"/>
    <w:tmpl w:val="AA1EE7CE"/>
    <w:lvl w:ilvl="0">
      <w:start w:val="1"/>
      <w:numFmt w:val="decimal"/>
      <w:lvlText w:val="%1."/>
      <w:lvlJc w:val="left"/>
      <w:pPr>
        <w:tabs>
          <w:tab w:val="num" w:pos="0"/>
        </w:tabs>
        <w:ind w:left="113" w:hanging="113"/>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1" w15:restartNumberingAfterBreak="0">
    <w:nsid w:val="462673DC"/>
    <w:multiLevelType w:val="multilevel"/>
    <w:tmpl w:val="462673DC"/>
    <w:lvl w:ilvl="0">
      <w:start w:val="1"/>
      <w:numFmt w:val="decimal"/>
      <w:lvlText w:val="%1."/>
      <w:lvlJc w:val="left"/>
      <w:pPr>
        <w:tabs>
          <w:tab w:val="num" w:pos="1429"/>
        </w:tabs>
        <w:ind w:left="1429" w:hanging="360"/>
      </w:pPr>
      <w:rPr>
        <w:rFonts w:ascii="Times New Roman" w:eastAsia="Calibri" w:hAnsi="Times New Roman" w:cs="Times New Roman"/>
        <w:b w:val="0"/>
        <w:i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2"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3"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56541815"/>
    <w:multiLevelType w:val="hybridMultilevel"/>
    <w:tmpl w:val="1FD6C7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6"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7"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58"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9"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0"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1" w15:restartNumberingAfterBreak="0">
    <w:nsid w:val="6C3E5B28"/>
    <w:multiLevelType w:val="multilevel"/>
    <w:tmpl w:val="6C3E5B28"/>
    <w:lvl w:ilvl="0">
      <w:start w:val="1"/>
      <w:numFmt w:val="decimal"/>
      <w:lvlText w:val="%1."/>
      <w:lvlJc w:val="left"/>
      <w:pPr>
        <w:tabs>
          <w:tab w:val="num" w:pos="720"/>
        </w:tabs>
        <w:ind w:left="720"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3" w15:restartNumberingAfterBreak="0">
    <w:nsid w:val="6CFD06CC"/>
    <w:multiLevelType w:val="multilevel"/>
    <w:tmpl w:val="6CFD06CC"/>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4" w15:restartNumberingAfterBreak="0">
    <w:nsid w:val="6E1C7B16"/>
    <w:multiLevelType w:val="multilevel"/>
    <w:tmpl w:val="6E1C7B1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6"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67"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8"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9" w15:restartNumberingAfterBreak="0">
    <w:nsid w:val="71AE6FB9"/>
    <w:multiLevelType w:val="multilevel"/>
    <w:tmpl w:val="71AE6FB9"/>
    <w:lvl w:ilvl="0">
      <w:start w:val="1"/>
      <w:numFmt w:val="decimal"/>
      <w:lvlText w:val="%1."/>
      <w:lvlJc w:val="left"/>
      <w:pPr>
        <w:tabs>
          <w:tab w:val="num" w:pos="417"/>
        </w:tabs>
        <w:ind w:left="417" w:hanging="360"/>
      </w:pPr>
      <w:rPr>
        <w:rFonts w:cs="Times New Roman"/>
      </w:rPr>
    </w:lvl>
    <w:lvl w:ilvl="1">
      <w:start w:val="1"/>
      <w:numFmt w:val="lowerLetter"/>
      <w:lvlText w:val="%2."/>
      <w:lvlJc w:val="left"/>
      <w:pPr>
        <w:tabs>
          <w:tab w:val="num" w:pos="1137"/>
        </w:tabs>
        <w:ind w:left="1137" w:hanging="360"/>
      </w:pPr>
    </w:lvl>
    <w:lvl w:ilvl="2">
      <w:start w:val="1"/>
      <w:numFmt w:val="lowerRoman"/>
      <w:lvlText w:val="%3."/>
      <w:lvlJc w:val="right"/>
      <w:pPr>
        <w:tabs>
          <w:tab w:val="num" w:pos="1857"/>
        </w:tabs>
        <w:ind w:left="1857" w:hanging="180"/>
      </w:pPr>
    </w:lvl>
    <w:lvl w:ilvl="3">
      <w:start w:val="1"/>
      <w:numFmt w:val="decimal"/>
      <w:lvlText w:val="%4."/>
      <w:lvlJc w:val="left"/>
      <w:pPr>
        <w:tabs>
          <w:tab w:val="num" w:pos="2577"/>
        </w:tabs>
        <w:ind w:left="2577" w:hanging="360"/>
      </w:pPr>
    </w:lvl>
    <w:lvl w:ilvl="4">
      <w:start w:val="1"/>
      <w:numFmt w:val="lowerLetter"/>
      <w:lvlText w:val="%5."/>
      <w:lvlJc w:val="left"/>
      <w:pPr>
        <w:tabs>
          <w:tab w:val="num" w:pos="3297"/>
        </w:tabs>
        <w:ind w:left="3297" w:hanging="360"/>
      </w:pPr>
    </w:lvl>
    <w:lvl w:ilvl="5">
      <w:start w:val="1"/>
      <w:numFmt w:val="lowerRoman"/>
      <w:lvlText w:val="%6."/>
      <w:lvlJc w:val="right"/>
      <w:pPr>
        <w:tabs>
          <w:tab w:val="num" w:pos="4017"/>
        </w:tabs>
        <w:ind w:left="4017" w:hanging="180"/>
      </w:pPr>
    </w:lvl>
    <w:lvl w:ilvl="6">
      <w:start w:val="1"/>
      <w:numFmt w:val="decimal"/>
      <w:lvlText w:val="%7."/>
      <w:lvlJc w:val="left"/>
      <w:pPr>
        <w:tabs>
          <w:tab w:val="num" w:pos="4737"/>
        </w:tabs>
        <w:ind w:left="4737" w:hanging="360"/>
      </w:pPr>
    </w:lvl>
    <w:lvl w:ilvl="7">
      <w:start w:val="1"/>
      <w:numFmt w:val="lowerLetter"/>
      <w:lvlText w:val="%8."/>
      <w:lvlJc w:val="left"/>
      <w:pPr>
        <w:tabs>
          <w:tab w:val="num" w:pos="5457"/>
        </w:tabs>
        <w:ind w:left="5457" w:hanging="360"/>
      </w:pPr>
    </w:lvl>
    <w:lvl w:ilvl="8">
      <w:start w:val="1"/>
      <w:numFmt w:val="lowerRoman"/>
      <w:lvlText w:val="%9."/>
      <w:lvlJc w:val="right"/>
      <w:pPr>
        <w:tabs>
          <w:tab w:val="num" w:pos="6177"/>
        </w:tabs>
        <w:ind w:left="6177" w:hanging="180"/>
      </w:pPr>
    </w:lvl>
  </w:abstractNum>
  <w:abstractNum w:abstractNumId="70"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2" w15:restartNumberingAfterBreak="0">
    <w:nsid w:val="79D9489A"/>
    <w:multiLevelType w:val="multilevel"/>
    <w:tmpl w:val="AA1EE7CE"/>
    <w:lvl w:ilvl="0">
      <w:start w:val="1"/>
      <w:numFmt w:val="decimal"/>
      <w:lvlText w:val="%1."/>
      <w:lvlJc w:val="left"/>
      <w:pPr>
        <w:tabs>
          <w:tab w:val="num" w:pos="0"/>
        </w:tabs>
        <w:ind w:left="113" w:hanging="113"/>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3"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4"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5"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2"/>
  </w:num>
  <w:num w:numId="9">
    <w:abstractNumId w:val="20"/>
    <w:lvlOverride w:ilvl="0">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1"/>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27"/>
  </w:num>
  <w:num w:numId="15">
    <w:abstractNumId w:val="57"/>
  </w:num>
  <w:num w:numId="16">
    <w:abstractNumId w:val="35"/>
  </w:num>
  <w:num w:numId="17">
    <w:abstractNumId w:val="59"/>
  </w:num>
  <w:num w:numId="18">
    <w:abstractNumId w:val="67"/>
  </w:num>
  <w:num w:numId="19">
    <w:abstractNumId w:val="60"/>
  </w:num>
  <w:num w:numId="20">
    <w:abstractNumId w:val="10"/>
  </w:num>
  <w:num w:numId="21">
    <w:abstractNumId w:val="12"/>
  </w:num>
  <w:num w:numId="22">
    <w:abstractNumId w:val="15"/>
  </w:num>
  <w:num w:numId="23">
    <w:abstractNumId w:val="18"/>
  </w:num>
  <w:num w:numId="24">
    <w:abstractNumId w:val="21"/>
  </w:num>
  <w:num w:numId="25">
    <w:abstractNumId w:val="23"/>
  </w:num>
  <w:num w:numId="26">
    <w:abstractNumId w:val="33"/>
  </w:num>
  <w:num w:numId="27">
    <w:abstractNumId w:val="40"/>
  </w:num>
  <w:num w:numId="28">
    <w:abstractNumId w:val="41"/>
  </w:num>
  <w:num w:numId="29">
    <w:abstractNumId w:val="45"/>
  </w:num>
  <w:num w:numId="30">
    <w:abstractNumId w:val="46"/>
  </w:num>
  <w:num w:numId="31">
    <w:abstractNumId w:val="55"/>
  </w:num>
  <w:num w:numId="32">
    <w:abstractNumId w:val="56"/>
  </w:num>
  <w:num w:numId="33">
    <w:abstractNumId w:val="65"/>
  </w:num>
  <w:num w:numId="34">
    <w:abstractNumId w:val="68"/>
  </w:num>
  <w:num w:numId="35">
    <w:abstractNumId w:val="74"/>
  </w:num>
  <w:num w:numId="36">
    <w:abstractNumId w:val="75"/>
  </w:num>
  <w:num w:numId="37">
    <w:abstractNumId w:val="53"/>
  </w:num>
  <w:num w:numId="38">
    <w:abstractNumId w:val="44"/>
  </w:num>
  <w:num w:numId="39">
    <w:abstractNumId w:val="11"/>
  </w:num>
  <w:num w:numId="40">
    <w:abstractNumId w:val="8"/>
  </w:num>
  <w:num w:numId="41">
    <w:abstractNumId w:val="42"/>
  </w:num>
  <w:num w:numId="42">
    <w:abstractNumId w:val="34"/>
  </w:num>
  <w:num w:numId="43">
    <w:abstractNumId w:val="43"/>
  </w:num>
  <w:num w:numId="44">
    <w:abstractNumId w:val="39"/>
  </w:num>
  <w:num w:numId="45">
    <w:abstractNumId w:val="13"/>
  </w:num>
  <w:num w:numId="46">
    <w:abstractNumId w:val="24"/>
  </w:num>
  <w:num w:numId="47">
    <w:abstractNumId w:val="47"/>
  </w:num>
  <w:num w:numId="48">
    <w:abstractNumId w:val="14"/>
  </w:num>
  <w:num w:numId="49">
    <w:abstractNumId w:val="38"/>
  </w:num>
  <w:num w:numId="50">
    <w:abstractNumId w:val="36"/>
  </w:num>
  <w:num w:numId="51">
    <w:abstractNumId w:val="28"/>
  </w:num>
  <w:num w:numId="52">
    <w:abstractNumId w:val="30"/>
  </w:num>
  <w:num w:numId="53">
    <w:abstractNumId w:val="26"/>
  </w:num>
  <w:num w:numId="54">
    <w:abstractNumId w:val="48"/>
  </w:num>
  <w:num w:numId="55">
    <w:abstractNumId w:val="6"/>
  </w:num>
  <w:num w:numId="56">
    <w:abstractNumId w:val="17"/>
  </w:num>
  <w:num w:numId="57">
    <w:abstractNumId w:val="19"/>
  </w:num>
  <w:num w:numId="58">
    <w:abstractNumId w:val="20"/>
  </w:num>
  <w:num w:numId="59">
    <w:abstractNumId w:val="50"/>
  </w:num>
  <w:num w:numId="60">
    <w:abstractNumId w:val="58"/>
  </w:num>
  <w:num w:numId="61">
    <w:abstractNumId w:val="73"/>
  </w:num>
  <w:num w:numId="62">
    <w:abstractNumId w:val="66"/>
  </w:num>
  <w:num w:numId="63">
    <w:abstractNumId w:val="37"/>
  </w:num>
  <w:num w:numId="64">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9"/>
  </w:num>
  <w:num w:numId="68">
    <w:abstractNumId w:val="32"/>
  </w:num>
  <w:num w:numId="69">
    <w:abstractNumId w:val="9"/>
  </w:num>
  <w:num w:numId="70">
    <w:abstractNumId w:val="51"/>
  </w:num>
  <w:num w:numId="71">
    <w:abstractNumId w:val="61"/>
  </w:num>
  <w:num w:numId="72">
    <w:abstractNumId w:val="29"/>
  </w:num>
  <w:num w:numId="73">
    <w:abstractNumId w:val="64"/>
  </w:num>
  <w:num w:numId="74">
    <w:abstractNumId w:val="31"/>
  </w:num>
  <w:num w:numId="75">
    <w:abstractNumId w:val="63"/>
  </w:num>
  <w:num w:numId="76">
    <w:abstractNumId w:val="49"/>
  </w:num>
  <w:num w:numId="77">
    <w:abstractNumId w:val="72"/>
  </w:num>
  <w:num w:numId="78">
    <w:abstractNumId w:val="54"/>
  </w:num>
  <w:num w:numId="79">
    <w:abstractNumId w:val="25"/>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1419F"/>
    <w:rsid w:val="00043BFD"/>
    <w:rsid w:val="00063455"/>
    <w:rsid w:val="00077FC3"/>
    <w:rsid w:val="000C3DB2"/>
    <w:rsid w:val="00127C71"/>
    <w:rsid w:val="00133728"/>
    <w:rsid w:val="00145DC5"/>
    <w:rsid w:val="001C6B7E"/>
    <w:rsid w:val="001E25EC"/>
    <w:rsid w:val="001E775D"/>
    <w:rsid w:val="001F5317"/>
    <w:rsid w:val="00216229"/>
    <w:rsid w:val="0022409B"/>
    <w:rsid w:val="002466FE"/>
    <w:rsid w:val="002908BA"/>
    <w:rsid w:val="00297BC5"/>
    <w:rsid w:val="00297FE0"/>
    <w:rsid w:val="002E660F"/>
    <w:rsid w:val="00311943"/>
    <w:rsid w:val="00317470"/>
    <w:rsid w:val="00332792"/>
    <w:rsid w:val="00347A2C"/>
    <w:rsid w:val="003F0C35"/>
    <w:rsid w:val="00420352"/>
    <w:rsid w:val="004237A6"/>
    <w:rsid w:val="0043448A"/>
    <w:rsid w:val="00435998"/>
    <w:rsid w:val="00444A1E"/>
    <w:rsid w:val="00446B86"/>
    <w:rsid w:val="00495FE8"/>
    <w:rsid w:val="004C5D7C"/>
    <w:rsid w:val="004E4FF8"/>
    <w:rsid w:val="004F4510"/>
    <w:rsid w:val="005101C0"/>
    <w:rsid w:val="005114D7"/>
    <w:rsid w:val="00522387"/>
    <w:rsid w:val="005260DA"/>
    <w:rsid w:val="005A26F3"/>
    <w:rsid w:val="005B69D2"/>
    <w:rsid w:val="0061043F"/>
    <w:rsid w:val="006639C2"/>
    <w:rsid w:val="00702859"/>
    <w:rsid w:val="00741091"/>
    <w:rsid w:val="007652A0"/>
    <w:rsid w:val="007657A5"/>
    <w:rsid w:val="007663B6"/>
    <w:rsid w:val="007B6D1D"/>
    <w:rsid w:val="007E0563"/>
    <w:rsid w:val="007F1255"/>
    <w:rsid w:val="0081138E"/>
    <w:rsid w:val="00841522"/>
    <w:rsid w:val="00851BE6"/>
    <w:rsid w:val="00857814"/>
    <w:rsid w:val="00896E3C"/>
    <w:rsid w:val="008C5BB4"/>
    <w:rsid w:val="00923FFC"/>
    <w:rsid w:val="009334D9"/>
    <w:rsid w:val="00970959"/>
    <w:rsid w:val="00986055"/>
    <w:rsid w:val="00991E1B"/>
    <w:rsid w:val="009C3AFE"/>
    <w:rsid w:val="00A11F68"/>
    <w:rsid w:val="00A1380F"/>
    <w:rsid w:val="00A37989"/>
    <w:rsid w:val="00A76440"/>
    <w:rsid w:val="00A91B5E"/>
    <w:rsid w:val="00AC296B"/>
    <w:rsid w:val="00AF4751"/>
    <w:rsid w:val="00B811EE"/>
    <w:rsid w:val="00BB5B1B"/>
    <w:rsid w:val="00BC75CD"/>
    <w:rsid w:val="00C102DA"/>
    <w:rsid w:val="00C21F10"/>
    <w:rsid w:val="00C65BB4"/>
    <w:rsid w:val="00C70737"/>
    <w:rsid w:val="00CA6F83"/>
    <w:rsid w:val="00CB468F"/>
    <w:rsid w:val="00CB6A3E"/>
    <w:rsid w:val="00CF27E1"/>
    <w:rsid w:val="00D02ACF"/>
    <w:rsid w:val="00DC01BD"/>
    <w:rsid w:val="00DC2DC2"/>
    <w:rsid w:val="00E11182"/>
    <w:rsid w:val="00E35ED1"/>
    <w:rsid w:val="00E670ED"/>
    <w:rsid w:val="00E70D4B"/>
    <w:rsid w:val="00E771D6"/>
    <w:rsid w:val="00F231D8"/>
    <w:rsid w:val="00F25FD5"/>
    <w:rsid w:val="00F3023E"/>
    <w:rsid w:val="00F50074"/>
    <w:rsid w:val="00F53D38"/>
    <w:rsid w:val="00FC4534"/>
    <w:rsid w:val="00FE0E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A12670D"/>
  <w15:docId w15:val="{14249CD8-3021-42B4-A50A-75EF189DE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iPriority="0"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uiPriority w:val="99"/>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uiPriority w:val="99"/>
    <w:qFormat/>
    <w:rsid w:val="00986055"/>
    <w:pPr>
      <w:keepNext/>
      <w:spacing w:before="240" w:beforeAutospacing="0" w:after="60" w:afterAutospacing="0"/>
      <w:outlineLvl w:val="3"/>
    </w:pPr>
    <w:rPr>
      <w:b/>
      <w:sz w:val="28"/>
      <w:szCs w:val="20"/>
    </w:rPr>
  </w:style>
  <w:style w:type="paragraph" w:styleId="52">
    <w:name w:val="heading 5"/>
    <w:basedOn w:val="a8"/>
    <w:next w:val="a8"/>
    <w:link w:val="53"/>
    <w:uiPriority w:val="99"/>
    <w:qFormat/>
    <w:rsid w:val="00986055"/>
    <w:pPr>
      <w:spacing w:before="240" w:beforeAutospacing="0" w:after="60" w:afterAutospacing="0"/>
      <w:outlineLvl w:val="4"/>
    </w:pPr>
    <w:rPr>
      <w:b/>
      <w:i/>
      <w:sz w:val="26"/>
      <w:szCs w:val="20"/>
    </w:rPr>
  </w:style>
  <w:style w:type="paragraph" w:styleId="6">
    <w:name w:val="heading 6"/>
    <w:basedOn w:val="a8"/>
    <w:next w:val="a8"/>
    <w:link w:val="60"/>
    <w:uiPriority w:val="99"/>
    <w:qFormat/>
    <w:rsid w:val="00986055"/>
    <w:pPr>
      <w:spacing w:before="240" w:beforeAutospacing="0" w:after="60" w:afterAutospacing="0"/>
      <w:outlineLvl w:val="5"/>
    </w:pPr>
    <w:rPr>
      <w:b/>
      <w:sz w:val="20"/>
      <w:szCs w:val="20"/>
    </w:rPr>
  </w:style>
  <w:style w:type="paragraph" w:styleId="7">
    <w:name w:val="heading 7"/>
    <w:basedOn w:val="a8"/>
    <w:next w:val="a8"/>
    <w:link w:val="70"/>
    <w:uiPriority w:val="99"/>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uiPriority w:val="99"/>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uiPriority w:val="99"/>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uiPriority w:val="99"/>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uiPriority w:val="9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uiPriority w:val="99"/>
    <w:qFormat/>
    <w:rsid w:val="00986055"/>
    <w:rPr>
      <w:rFonts w:ascii="Times New Roman" w:eastAsia="Calibri" w:hAnsi="Times New Roman" w:cs="Times New Roman"/>
      <w:b/>
      <w:sz w:val="28"/>
      <w:szCs w:val="20"/>
    </w:rPr>
  </w:style>
  <w:style w:type="character" w:customStyle="1" w:styleId="53">
    <w:name w:val="Заголовок 5 Знак"/>
    <w:basedOn w:val="a9"/>
    <w:link w:val="52"/>
    <w:uiPriority w:val="99"/>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uiPriority w:val="99"/>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uiPriority w:val="99"/>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uiPriority w:val="99"/>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uiPriority w:val="99"/>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uiPriority w:val="99"/>
    <w:qFormat/>
    <w:locked/>
    <w:rsid w:val="00986055"/>
    <w:rPr>
      <w:rFonts w:ascii="Arial" w:eastAsia="Calibri" w:hAnsi="Arial" w:cs="Times New Roman"/>
      <w:b/>
      <w:sz w:val="26"/>
      <w:szCs w:val="20"/>
    </w:rPr>
  </w:style>
  <w:style w:type="character" w:styleId="HTML">
    <w:name w:val="HTML Sample"/>
    <w:uiPriority w:val="99"/>
    <w:qFormat/>
    <w:rsid w:val="00986055"/>
    <w:rPr>
      <w:rFonts w:ascii="Courier New" w:hAnsi="Courier New"/>
    </w:rPr>
  </w:style>
  <w:style w:type="character" w:styleId="ac">
    <w:name w:val="FollowedHyperlink"/>
    <w:uiPriority w:val="99"/>
    <w:qFormat/>
    <w:rsid w:val="00986055"/>
    <w:rPr>
      <w:color w:val="800080"/>
      <w:u w:val="single"/>
    </w:rPr>
  </w:style>
  <w:style w:type="character" w:styleId="ad">
    <w:name w:val="footnote reference"/>
    <w:aliases w:val="Знак сноски-FN,Ciae niinee-FN,Знак сноски 1,ftref"/>
    <w:uiPriority w:val="99"/>
    <w:qFormat/>
    <w:rsid w:val="00986055"/>
    <w:rPr>
      <w:vertAlign w:val="superscript"/>
    </w:rPr>
  </w:style>
  <w:style w:type="character" w:styleId="ae">
    <w:name w:val="annotation reference"/>
    <w:uiPriority w:val="99"/>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uiPriority w:val="99"/>
    <w:qFormat/>
    <w:rsid w:val="00986055"/>
  </w:style>
  <w:style w:type="character" w:styleId="af0">
    <w:name w:val="Emphasis"/>
    <w:uiPriority w:val="99"/>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uiPriority w:val="99"/>
    <w:qFormat/>
    <w:rsid w:val="00986055"/>
    <w:rPr>
      <w:rFonts w:ascii="Courier New" w:hAnsi="Courier New"/>
      <w:sz w:val="20"/>
    </w:rPr>
  </w:style>
  <w:style w:type="character" w:styleId="af2">
    <w:name w:val="page number"/>
    <w:uiPriority w:val="99"/>
    <w:qFormat/>
    <w:rsid w:val="00986055"/>
  </w:style>
  <w:style w:type="character" w:styleId="af3">
    <w:name w:val="line number"/>
    <w:uiPriority w:val="99"/>
    <w:qFormat/>
    <w:rsid w:val="00986055"/>
  </w:style>
  <w:style w:type="character" w:styleId="HTML2">
    <w:name w:val="HTML Definition"/>
    <w:uiPriority w:val="99"/>
    <w:qFormat/>
    <w:rsid w:val="00986055"/>
    <w:rPr>
      <w:i/>
    </w:rPr>
  </w:style>
  <w:style w:type="character" w:styleId="HTML3">
    <w:name w:val="HTML Variable"/>
    <w:uiPriority w:val="99"/>
    <w:qFormat/>
    <w:rsid w:val="00986055"/>
    <w:rPr>
      <w:i/>
    </w:rPr>
  </w:style>
  <w:style w:type="character" w:styleId="HTML4">
    <w:name w:val="HTML Typewriter"/>
    <w:uiPriority w:val="99"/>
    <w:qFormat/>
    <w:rsid w:val="00986055"/>
    <w:rPr>
      <w:rFonts w:ascii="Courier New" w:hAnsi="Courier New"/>
      <w:sz w:val="20"/>
    </w:rPr>
  </w:style>
  <w:style w:type="character" w:styleId="af4">
    <w:name w:val="Strong"/>
    <w:uiPriority w:val="99"/>
    <w:qFormat/>
    <w:rsid w:val="00986055"/>
    <w:rPr>
      <w:b/>
    </w:rPr>
  </w:style>
  <w:style w:type="character" w:styleId="HTML5">
    <w:name w:val="HTML Cite"/>
    <w:uiPriority w:val="99"/>
    <w:qFormat/>
    <w:rsid w:val="00986055"/>
    <w:rPr>
      <w:i/>
    </w:rPr>
  </w:style>
  <w:style w:type="paragraph" w:styleId="af5">
    <w:name w:val="Balloon Text"/>
    <w:basedOn w:val="a8"/>
    <w:link w:val="af6"/>
    <w:uiPriority w:val="99"/>
    <w:qFormat/>
    <w:rsid w:val="00986055"/>
    <w:pPr>
      <w:spacing w:before="0" w:after="0"/>
    </w:pPr>
    <w:rPr>
      <w:rFonts w:ascii="Tahoma" w:hAnsi="Tahoma"/>
      <w:sz w:val="16"/>
      <w:szCs w:val="20"/>
    </w:rPr>
  </w:style>
  <w:style w:type="character" w:customStyle="1" w:styleId="af6">
    <w:name w:val="Текст выноски Знак"/>
    <w:basedOn w:val="a9"/>
    <w:link w:val="af5"/>
    <w:uiPriority w:val="99"/>
    <w:qFormat/>
    <w:rsid w:val="00986055"/>
    <w:rPr>
      <w:rFonts w:ascii="Tahoma" w:eastAsia="Calibri" w:hAnsi="Tahoma" w:cs="Times New Roman"/>
      <w:sz w:val="16"/>
      <w:szCs w:val="20"/>
    </w:rPr>
  </w:style>
  <w:style w:type="paragraph" w:styleId="28">
    <w:name w:val="Body Text 2"/>
    <w:basedOn w:val="a8"/>
    <w:link w:val="29"/>
    <w:uiPriority w:val="99"/>
    <w:qFormat/>
    <w:rsid w:val="00986055"/>
    <w:pPr>
      <w:spacing w:after="120" w:line="480" w:lineRule="auto"/>
    </w:pPr>
    <w:rPr>
      <w:sz w:val="20"/>
      <w:szCs w:val="20"/>
    </w:rPr>
  </w:style>
  <w:style w:type="character" w:customStyle="1" w:styleId="29">
    <w:name w:val="Основной текст 2 Знак"/>
    <w:basedOn w:val="a9"/>
    <w:link w:val="28"/>
    <w:uiPriority w:val="99"/>
    <w:qFormat/>
    <w:rsid w:val="00986055"/>
    <w:rPr>
      <w:rFonts w:ascii="Times New Roman" w:eastAsia="Calibri" w:hAnsi="Times New Roman" w:cs="Times New Roman"/>
      <w:sz w:val="20"/>
      <w:szCs w:val="20"/>
    </w:rPr>
  </w:style>
  <w:style w:type="paragraph" w:styleId="5">
    <w:name w:val="List Number 5"/>
    <w:basedOn w:val="a8"/>
    <w:uiPriority w:val="99"/>
    <w:qFormat/>
    <w:rsid w:val="00986055"/>
    <w:pPr>
      <w:numPr>
        <w:numId w:val="1"/>
      </w:numPr>
      <w:tabs>
        <w:tab w:val="clear" w:pos="643"/>
        <w:tab w:val="left" w:pos="1492"/>
      </w:tabs>
      <w:ind w:left="1492"/>
      <w:contextualSpacing/>
    </w:pPr>
  </w:style>
  <w:style w:type="paragraph" w:styleId="af7">
    <w:name w:val="Normal Indent"/>
    <w:basedOn w:val="a8"/>
    <w:uiPriority w:val="99"/>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uiPriority w:val="9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uiPriority w:val="99"/>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uiPriority w:val="9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uiPriority w:val="99"/>
    <w:qFormat/>
    <w:rsid w:val="00986055"/>
    <w:pPr>
      <w:spacing w:before="0" w:after="0"/>
    </w:pPr>
    <w:rPr>
      <w:color w:val="000000"/>
      <w:szCs w:val="20"/>
    </w:rPr>
  </w:style>
  <w:style w:type="character" w:customStyle="1" w:styleId="afb">
    <w:name w:val="Текст концевой сноски Знак"/>
    <w:basedOn w:val="a9"/>
    <w:link w:val="afa"/>
    <w:uiPriority w:val="99"/>
    <w:qFormat/>
    <w:rsid w:val="00986055"/>
    <w:rPr>
      <w:rFonts w:ascii="Times New Roman" w:eastAsia="Calibri" w:hAnsi="Times New Roman" w:cs="Times New Roman"/>
      <w:color w:val="000000"/>
      <w:sz w:val="24"/>
      <w:szCs w:val="20"/>
    </w:rPr>
  </w:style>
  <w:style w:type="paragraph" w:styleId="afc">
    <w:name w:val="caption"/>
    <w:basedOn w:val="a8"/>
    <w:next w:val="a8"/>
    <w:uiPriority w:val="99"/>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uiPriority w:val="99"/>
    <w:qFormat/>
    <w:rsid w:val="00986055"/>
    <w:rPr>
      <w:sz w:val="20"/>
      <w:szCs w:val="20"/>
    </w:rPr>
  </w:style>
  <w:style w:type="character" w:customStyle="1" w:styleId="afe">
    <w:name w:val="Текст примечания Знак"/>
    <w:basedOn w:val="a9"/>
    <w:link w:val="afd"/>
    <w:uiPriority w:val="99"/>
    <w:qFormat/>
    <w:rsid w:val="00986055"/>
    <w:rPr>
      <w:rFonts w:ascii="Times New Roman" w:eastAsia="Calibri" w:hAnsi="Times New Roman" w:cs="Times New Roman"/>
      <w:sz w:val="20"/>
      <w:szCs w:val="20"/>
      <w:lang w:eastAsia="ru-RU"/>
    </w:rPr>
  </w:style>
  <w:style w:type="paragraph" w:styleId="1e">
    <w:name w:val="index 1"/>
    <w:basedOn w:val="a8"/>
    <w:next w:val="a8"/>
    <w:uiPriority w:val="99"/>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uiPriority w:val="99"/>
    <w:qFormat/>
    <w:rsid w:val="00986055"/>
    <w:rPr>
      <w:b/>
    </w:rPr>
  </w:style>
  <w:style w:type="character" w:customStyle="1" w:styleId="aff0">
    <w:name w:val="Тема примечания Знак"/>
    <w:basedOn w:val="afe"/>
    <w:link w:val="aff"/>
    <w:uiPriority w:val="99"/>
    <w:qFormat/>
    <w:rsid w:val="00986055"/>
    <w:rPr>
      <w:rFonts w:ascii="Times New Roman" w:eastAsia="Calibri" w:hAnsi="Times New Roman" w:cs="Times New Roman"/>
      <w:b/>
      <w:sz w:val="20"/>
      <w:szCs w:val="20"/>
      <w:lang w:eastAsia="ru-RU"/>
    </w:rPr>
  </w:style>
  <w:style w:type="paragraph" w:styleId="aff1">
    <w:name w:val="Document Map"/>
    <w:basedOn w:val="a8"/>
    <w:link w:val="aff2"/>
    <w:uiPriority w:val="99"/>
    <w:qFormat/>
    <w:rsid w:val="00986055"/>
    <w:pPr>
      <w:spacing w:before="0" w:after="0"/>
    </w:pPr>
    <w:rPr>
      <w:rFonts w:ascii="Tahoma" w:hAnsi="Tahoma"/>
      <w:sz w:val="20"/>
      <w:szCs w:val="20"/>
    </w:rPr>
  </w:style>
  <w:style w:type="character" w:customStyle="1" w:styleId="aff2">
    <w:name w:val="Схема документа Знак"/>
    <w:basedOn w:val="a9"/>
    <w:link w:val="aff1"/>
    <w:uiPriority w:val="99"/>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uiPriority w:val="99"/>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uiPriority w:val="99"/>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uiPriority w:val="99"/>
    <w:qFormat/>
    <w:rsid w:val="00986055"/>
    <w:pPr>
      <w:numPr>
        <w:numId w:val="2"/>
      </w:numPr>
      <w:tabs>
        <w:tab w:val="left" w:pos="926"/>
      </w:tabs>
      <w:contextualSpacing/>
    </w:pPr>
  </w:style>
  <w:style w:type="paragraph" w:styleId="HTML6">
    <w:name w:val="HTML Address"/>
    <w:basedOn w:val="a8"/>
    <w:link w:val="HTML7"/>
    <w:uiPriority w:val="99"/>
    <w:qFormat/>
    <w:rsid w:val="00986055"/>
    <w:pPr>
      <w:spacing w:before="0" w:beforeAutospacing="0" w:after="0" w:afterAutospacing="0"/>
    </w:pPr>
    <w:rPr>
      <w:i/>
      <w:szCs w:val="20"/>
    </w:rPr>
  </w:style>
  <w:style w:type="character" w:customStyle="1" w:styleId="HTML7">
    <w:name w:val="Адрес HTML Знак"/>
    <w:basedOn w:val="a9"/>
    <w:link w:val="HTML6"/>
    <w:uiPriority w:val="99"/>
    <w:qFormat/>
    <w:rsid w:val="00986055"/>
    <w:rPr>
      <w:rFonts w:ascii="Times New Roman" w:eastAsia="Calibri" w:hAnsi="Times New Roman" w:cs="Times New Roman"/>
      <w:i/>
      <w:sz w:val="24"/>
      <w:szCs w:val="20"/>
      <w:lang w:eastAsia="ru-RU"/>
    </w:rPr>
  </w:style>
  <w:style w:type="paragraph" w:styleId="aff5">
    <w:name w:val="header"/>
    <w:basedOn w:val="a8"/>
    <w:link w:val="aff6"/>
    <w:uiPriority w:val="99"/>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uiPriority w:val="99"/>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uiPriority w:val="99"/>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uiPriority w:val="9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uiPriority w:val="99"/>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uiPriority w:val="99"/>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uiPriority w:val="99"/>
    <w:qFormat/>
    <w:locked/>
    <w:rsid w:val="00986055"/>
    <w:rPr>
      <w:rFonts w:ascii="Times New Roman" w:eastAsia="Calibri" w:hAnsi="Times New Roman" w:cs="Times New Roman"/>
      <w:b/>
      <w:sz w:val="20"/>
      <w:szCs w:val="20"/>
    </w:rPr>
  </w:style>
  <w:style w:type="paragraph" w:styleId="affa">
    <w:name w:val="macro"/>
    <w:link w:val="affb"/>
    <w:uiPriority w:val="99"/>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uiPriority w:val="99"/>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uiPriority w:val="99"/>
    <w:rsid w:val="00986055"/>
    <w:pPr>
      <w:spacing w:before="0" w:beforeAutospacing="0" w:after="0" w:afterAutospacing="0"/>
      <w:ind w:left="480"/>
    </w:pPr>
  </w:style>
  <w:style w:type="paragraph" w:styleId="2a">
    <w:name w:val="toc 2"/>
    <w:basedOn w:val="a8"/>
    <w:next w:val="a8"/>
    <w:uiPriority w:val="99"/>
    <w:rsid w:val="00986055"/>
    <w:pPr>
      <w:spacing w:before="0" w:beforeAutospacing="0" w:after="0" w:afterAutospacing="0"/>
      <w:ind w:left="240"/>
    </w:pPr>
  </w:style>
  <w:style w:type="paragraph" w:styleId="4">
    <w:name w:val="toc 4"/>
    <w:basedOn w:val="a8"/>
    <w:next w:val="a8"/>
    <w:uiPriority w:val="99"/>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uiPriority w:val="99"/>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uiPriority w:val="99"/>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iPriority w:val="99"/>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uiPriority w:val="99"/>
    <w:qFormat/>
    <w:rsid w:val="00986055"/>
    <w:rPr>
      <w:rFonts w:ascii="Times New Roman" w:eastAsia="Calibri" w:hAnsi="Times New Roman" w:cs="Times New Roman"/>
      <w:sz w:val="24"/>
      <w:szCs w:val="24"/>
      <w:lang w:eastAsia="ru-RU"/>
    </w:rPr>
  </w:style>
  <w:style w:type="paragraph" w:styleId="2b">
    <w:name w:val="Body Text First Indent 2"/>
    <w:basedOn w:val="1c"/>
    <w:link w:val="2c"/>
    <w:uiPriority w:val="99"/>
    <w:qFormat/>
    <w:rsid w:val="00986055"/>
    <w:pPr>
      <w:spacing w:after="100"/>
      <w:ind w:left="360" w:firstLine="360"/>
      <w:outlineLvl w:val="9"/>
    </w:pPr>
  </w:style>
  <w:style w:type="character" w:customStyle="1" w:styleId="2c">
    <w:name w:val="Красная строка 2 Знак"/>
    <w:basedOn w:val="afff"/>
    <w:link w:val="2b"/>
    <w:uiPriority w:val="99"/>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uiPriority w:val="99"/>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uiPriority w:val="99"/>
    <w:qFormat/>
    <w:rsid w:val="00986055"/>
    <w:pPr>
      <w:tabs>
        <w:tab w:val="left" w:pos="643"/>
      </w:tabs>
      <w:spacing w:before="0" w:beforeAutospacing="0" w:after="0" w:afterAutospacing="0"/>
      <w:ind w:left="643" w:hanging="360"/>
    </w:pPr>
  </w:style>
  <w:style w:type="paragraph" w:styleId="39">
    <w:name w:val="List Bullet 3"/>
    <w:basedOn w:val="a8"/>
    <w:uiPriority w:val="99"/>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uiPriority w:val="99"/>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uiPriority w:val="99"/>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uiPriority w:val="99"/>
    <w:qFormat/>
    <w:rsid w:val="00986055"/>
    <w:rPr>
      <w:rFonts w:ascii="Times New Roman" w:eastAsia="Calibri" w:hAnsi="Times New Roman" w:cs="Times New Roman"/>
      <w:sz w:val="24"/>
      <w:szCs w:val="20"/>
    </w:rPr>
  </w:style>
  <w:style w:type="paragraph" w:styleId="a">
    <w:name w:val="List Number"/>
    <w:basedOn w:val="a8"/>
    <w:uiPriority w:val="99"/>
    <w:qFormat/>
    <w:rsid w:val="00986055"/>
    <w:pPr>
      <w:numPr>
        <w:numId w:val="4"/>
      </w:numPr>
      <w:tabs>
        <w:tab w:val="clear" w:pos="1492"/>
        <w:tab w:val="left" w:pos="360"/>
      </w:tabs>
      <w:ind w:left="360"/>
      <w:contextualSpacing/>
    </w:pPr>
  </w:style>
  <w:style w:type="paragraph" w:styleId="2">
    <w:name w:val="List Number 2"/>
    <w:basedOn w:val="a8"/>
    <w:uiPriority w:val="99"/>
    <w:qFormat/>
    <w:rsid w:val="00986055"/>
    <w:pPr>
      <w:numPr>
        <w:numId w:val="5"/>
      </w:numPr>
      <w:tabs>
        <w:tab w:val="left" w:pos="643"/>
      </w:tabs>
      <w:contextualSpacing/>
    </w:pPr>
  </w:style>
  <w:style w:type="paragraph" w:styleId="afff5">
    <w:name w:val="List"/>
    <w:basedOn w:val="a8"/>
    <w:uiPriority w:val="99"/>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uiPriority w:val="99"/>
    <w:qFormat/>
    <w:rsid w:val="00986055"/>
    <w:pPr>
      <w:spacing w:after="120" w:line="480" w:lineRule="auto"/>
      <w:ind w:left="283"/>
    </w:pPr>
    <w:rPr>
      <w:szCs w:val="20"/>
    </w:rPr>
  </w:style>
  <w:style w:type="character" w:customStyle="1" w:styleId="2f0">
    <w:name w:val="Основной текст с отступом 2 Знак"/>
    <w:basedOn w:val="a9"/>
    <w:uiPriority w:val="9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uiPriority w:val="99"/>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uiPriority w:val="9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uiPriority w:val="99"/>
    <w:qFormat/>
    <w:rsid w:val="00986055"/>
    <w:pPr>
      <w:spacing w:before="0" w:beforeAutospacing="0" w:after="120" w:afterAutospacing="0"/>
      <w:ind w:left="566"/>
    </w:pPr>
    <w:rPr>
      <w:sz w:val="20"/>
      <w:szCs w:val="20"/>
    </w:rPr>
  </w:style>
  <w:style w:type="paragraph" w:styleId="2f2">
    <w:name w:val="List 2"/>
    <w:basedOn w:val="a8"/>
    <w:uiPriority w:val="99"/>
    <w:rsid w:val="00986055"/>
    <w:pPr>
      <w:spacing w:before="0" w:beforeAutospacing="0" w:after="0" w:afterAutospacing="0"/>
      <w:ind w:left="566" w:hanging="283"/>
    </w:pPr>
    <w:rPr>
      <w:sz w:val="20"/>
      <w:szCs w:val="20"/>
    </w:rPr>
  </w:style>
  <w:style w:type="paragraph" w:styleId="3c">
    <w:name w:val="List 3"/>
    <w:basedOn w:val="a8"/>
    <w:uiPriority w:val="99"/>
    <w:rsid w:val="00986055"/>
    <w:pPr>
      <w:spacing w:before="0" w:beforeAutospacing="0" w:after="0" w:afterAutospacing="0"/>
      <w:ind w:left="849" w:hanging="283"/>
    </w:pPr>
  </w:style>
  <w:style w:type="paragraph" w:styleId="48">
    <w:name w:val="List 4"/>
    <w:basedOn w:val="a8"/>
    <w:uiPriority w:val="99"/>
    <w:rsid w:val="00986055"/>
    <w:pPr>
      <w:spacing w:before="0" w:beforeAutospacing="0" w:after="0" w:afterAutospacing="0"/>
      <w:ind w:left="1132" w:hanging="283"/>
    </w:pPr>
  </w:style>
  <w:style w:type="paragraph" w:styleId="HTML8">
    <w:name w:val="HTML Preformatted"/>
    <w:basedOn w:val="a8"/>
    <w:link w:val="HTML30"/>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uiPriority w:val="9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uiPriority w:val="99"/>
    <w:qFormat/>
    <w:locked/>
    <w:rsid w:val="00986055"/>
    <w:rPr>
      <w:rFonts w:ascii="Courier New" w:eastAsia="Calibri" w:hAnsi="Courier New" w:cs="Times New Roman"/>
      <w:sz w:val="20"/>
      <w:szCs w:val="20"/>
      <w:lang w:eastAsia="ru-RU"/>
    </w:rPr>
  </w:style>
  <w:style w:type="paragraph" w:styleId="afffa">
    <w:name w:val="Block Text"/>
    <w:basedOn w:val="a8"/>
    <w:uiPriority w:val="99"/>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uiPriority w:val="99"/>
    <w:qFormat/>
    <w:locked/>
    <w:rsid w:val="00986055"/>
    <w:rPr>
      <w:rFonts w:ascii="Cambria" w:hAnsi="Cambria"/>
      <w:b/>
      <w:kern w:val="32"/>
      <w:sz w:val="32"/>
    </w:rPr>
  </w:style>
  <w:style w:type="character" w:customStyle="1" w:styleId="Heading2Char">
    <w:name w:val="Heading 2 Char"/>
    <w:aliases w:val="Знак3 Знак Char"/>
    <w:uiPriority w:val="99"/>
    <w:qFormat/>
    <w:locked/>
    <w:rsid w:val="00986055"/>
    <w:rPr>
      <w:rFonts w:ascii="Cambria" w:hAnsi="Cambria"/>
      <w:b/>
      <w:i/>
      <w:sz w:val="28"/>
    </w:rPr>
  </w:style>
  <w:style w:type="character" w:customStyle="1" w:styleId="Heading3Char">
    <w:name w:val="Heading 3 Char"/>
    <w:aliases w:val="Знак2 Char"/>
    <w:uiPriority w:val="99"/>
    <w:qFormat/>
    <w:locked/>
    <w:rsid w:val="00986055"/>
    <w:rPr>
      <w:rFonts w:ascii="Arial" w:hAnsi="Arial"/>
      <w:b/>
      <w:sz w:val="26"/>
      <w:lang w:val="ru-RU" w:eastAsia="ru-RU"/>
    </w:rPr>
  </w:style>
  <w:style w:type="character" w:customStyle="1" w:styleId="Heading4Char">
    <w:name w:val="Heading 4 Char"/>
    <w:uiPriority w:val="99"/>
    <w:qFormat/>
    <w:locked/>
    <w:rsid w:val="00986055"/>
    <w:rPr>
      <w:rFonts w:ascii="Cambria" w:hAnsi="Cambria"/>
      <w:b/>
      <w:i/>
      <w:color w:val="4F81BD"/>
      <w:sz w:val="22"/>
      <w:lang w:val="ru-RU" w:eastAsia="ru-RU"/>
    </w:rPr>
  </w:style>
  <w:style w:type="character" w:customStyle="1" w:styleId="Heading5Char">
    <w:name w:val="Heading 5 Char"/>
    <w:uiPriority w:val="99"/>
    <w:qFormat/>
    <w:locked/>
    <w:rsid w:val="00986055"/>
    <w:rPr>
      <w:sz w:val="22"/>
      <w:lang w:val="ru-RU" w:eastAsia="en-US"/>
    </w:rPr>
  </w:style>
  <w:style w:type="character" w:customStyle="1" w:styleId="Heading6Char">
    <w:name w:val="Heading 6 Char"/>
    <w:uiPriority w:val="99"/>
    <w:qFormat/>
    <w:locked/>
    <w:rsid w:val="00986055"/>
    <w:rPr>
      <w:i/>
      <w:sz w:val="22"/>
      <w:lang w:val="ru-RU" w:eastAsia="en-US"/>
    </w:rPr>
  </w:style>
  <w:style w:type="character" w:customStyle="1" w:styleId="Heading7Char">
    <w:name w:val="Heading 7 Char"/>
    <w:uiPriority w:val="99"/>
    <w:qFormat/>
    <w:locked/>
    <w:rsid w:val="00986055"/>
    <w:rPr>
      <w:rFonts w:ascii="Times New Roman" w:hAnsi="Times New Roman"/>
      <w:sz w:val="24"/>
      <w:lang w:eastAsia="ru-RU"/>
    </w:rPr>
  </w:style>
  <w:style w:type="character" w:customStyle="1" w:styleId="Heading8Char">
    <w:name w:val="Heading 8 Char"/>
    <w:uiPriority w:val="99"/>
    <w:qFormat/>
    <w:locked/>
    <w:rsid w:val="00986055"/>
    <w:rPr>
      <w:i/>
      <w:lang w:val="ru-RU" w:eastAsia="en-US"/>
    </w:rPr>
  </w:style>
  <w:style w:type="character" w:customStyle="1" w:styleId="Heading9Char">
    <w:name w:val="Heading 9 Char"/>
    <w:uiPriority w:val="99"/>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uiPriority w:val="99"/>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Заголовок 2 Знак4"/>
    <w:uiPriority w:val="99"/>
    <w:qFormat/>
    <w:locked/>
    <w:rsid w:val="00986055"/>
    <w:rPr>
      <w:rFonts w:ascii="Arial" w:hAnsi="Arial"/>
      <w:b/>
      <w:i/>
      <w:sz w:val="28"/>
      <w:lang w:val="ru-RU" w:eastAsia="en-US"/>
    </w:rPr>
  </w:style>
  <w:style w:type="character" w:customStyle="1" w:styleId="HTMLPreformattedChar">
    <w:name w:val="HTML Preformatted Char"/>
    <w:uiPriority w:val="99"/>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uiPriority w:val="99"/>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Знак3 Char2,Heading 12 Char2"/>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uiPriority w:val="99"/>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uiPriority w:val="99"/>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uiPriority w:val="99"/>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uiPriority w:val="99"/>
    <w:qFormat/>
    <w:locked/>
    <w:rsid w:val="00986055"/>
    <w:rPr>
      <w:rFonts w:ascii="Arial" w:hAnsi="Arial"/>
      <w:color w:val="622423"/>
      <w:sz w:val="32"/>
      <w:shd w:val="clear" w:color="auto" w:fill="F2DBDB"/>
    </w:rPr>
  </w:style>
  <w:style w:type="paragraph" w:customStyle="1" w:styleId="3e">
    <w:name w:val="Стиль3"/>
    <w:basedOn w:val="1c"/>
    <w:next w:val="a8"/>
    <w:link w:val="3d"/>
    <w:uiPriority w:val="99"/>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uiPriority w:val="99"/>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uiPriority w:val="99"/>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uiPriority w:val="99"/>
    <w:qFormat/>
    <w:rsid w:val="00986055"/>
    <w:pPr>
      <w:widowControl w:val="0"/>
      <w:autoSpaceDE w:val="0"/>
      <w:autoSpaceDN w:val="0"/>
      <w:adjustRightInd w:val="0"/>
      <w:spacing w:before="0" w:beforeAutospacing="0" w:after="0" w:afterAutospacing="0"/>
    </w:pPr>
  </w:style>
  <w:style w:type="paragraph" w:customStyle="1" w:styleId="Style1">
    <w:name w:val="Style1"/>
    <w:basedOn w:val="a8"/>
    <w:uiPriority w:val="99"/>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uiPriority w:val="99"/>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uiPriority w:val="99"/>
    <w:qFormat/>
    <w:rsid w:val="00986055"/>
    <w:pPr>
      <w:autoSpaceDE w:val="0"/>
      <w:autoSpaceDN w:val="0"/>
      <w:adjustRightInd w:val="0"/>
      <w:spacing w:before="0" w:beforeAutospacing="0" w:after="0" w:afterAutospacing="0"/>
    </w:pPr>
  </w:style>
  <w:style w:type="paragraph" w:customStyle="1" w:styleId="2f3">
    <w:name w:val="Стиль2"/>
    <w:basedOn w:val="a8"/>
    <w:next w:val="a"/>
    <w:uiPriority w:val="99"/>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uiPriority w:val="99"/>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uiPriority w:val="99"/>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uiPriority w:val="99"/>
    <w:qFormat/>
    <w:rsid w:val="00986055"/>
    <w:pPr>
      <w:spacing w:before="75" w:beforeAutospacing="0"/>
      <w:jc w:val="both"/>
    </w:pPr>
    <w:rPr>
      <w:rFonts w:ascii="Arial" w:hAnsi="Arial" w:cs="Arial"/>
      <w:color w:val="000000"/>
      <w:sz w:val="20"/>
      <w:szCs w:val="20"/>
    </w:rPr>
  </w:style>
  <w:style w:type="paragraph" w:customStyle="1" w:styleId="Style16">
    <w:name w:val="Style16"/>
    <w:basedOn w:val="a8"/>
    <w:uiPriority w:val="99"/>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uiPriority w:val="99"/>
    <w:qFormat/>
    <w:locked/>
    <w:rsid w:val="00986055"/>
    <w:rPr>
      <w:rFonts w:ascii="Calibri" w:hAnsi="Calibri"/>
    </w:rPr>
  </w:style>
  <w:style w:type="paragraph" w:customStyle="1" w:styleId="ListParagraph1">
    <w:name w:val="List Paragraph1"/>
    <w:basedOn w:val="a8"/>
    <w:link w:val="ListParagraphChar1"/>
    <w:uiPriority w:val="99"/>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uiPriority w:val="99"/>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uiPriority w:val="99"/>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uiPriority w:val="99"/>
    <w:qFormat/>
    <w:locked/>
    <w:rsid w:val="00986055"/>
    <w:rPr>
      <w:rFonts w:ascii="Arial" w:eastAsia="Times New Roman" w:hAnsi="Arial" w:cs="Arial"/>
    </w:rPr>
  </w:style>
  <w:style w:type="paragraph" w:customStyle="1" w:styleId="ConsPlusNormal0">
    <w:name w:val="ConsPlusNormal"/>
    <w:link w:val="ConsPlusNormal"/>
    <w:uiPriority w:val="99"/>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uiPriority w:val="99"/>
    <w:qFormat/>
    <w:locked/>
    <w:rsid w:val="00986055"/>
    <w:rPr>
      <w:rFonts w:ascii="Calibri" w:hAnsi="Calibri"/>
      <w:sz w:val="24"/>
    </w:rPr>
  </w:style>
  <w:style w:type="paragraph" w:customStyle="1" w:styleId="1f8">
    <w:name w:val="Абзац списка1"/>
    <w:basedOn w:val="a8"/>
    <w:link w:val="ListParagraphChar"/>
    <w:uiPriority w:val="99"/>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uiPriority w:val="99"/>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uiPriority w:val="99"/>
    <w:qFormat/>
    <w:locked/>
    <w:rsid w:val="00986055"/>
    <w:rPr>
      <w:b/>
      <w:sz w:val="24"/>
    </w:rPr>
  </w:style>
  <w:style w:type="paragraph" w:customStyle="1" w:styleId="affff4">
    <w:name w:val="Темы"/>
    <w:basedOn w:val="a8"/>
    <w:link w:val="affff3"/>
    <w:uiPriority w:val="99"/>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uiPriority w:val="99"/>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uiPriority w:val="99"/>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uiPriority w:val="99"/>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uiPriority w:val="99"/>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uiPriority w:val="99"/>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uiPriority w:val="99"/>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uiPriority w:val="99"/>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uiPriority w:val="99"/>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uiPriority w:val="99"/>
    <w:qFormat/>
    <w:rsid w:val="00986055"/>
    <w:rPr>
      <w:iCs/>
    </w:rPr>
  </w:style>
  <w:style w:type="paragraph" w:customStyle="1" w:styleId="2TimesNewRoman121">
    <w:name w:val="Стиль Заголовок 2 + Times New Roman 12 пт"/>
    <w:basedOn w:val="26"/>
    <w:uiPriority w:val="99"/>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uiPriority w:val="99"/>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uiPriority w:val="99"/>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uiPriority w:val="99"/>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uiPriority w:val="99"/>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uiPriority w:val="99"/>
    <w:qFormat/>
    <w:rsid w:val="00986055"/>
  </w:style>
  <w:style w:type="paragraph" w:customStyle="1" w:styleId="acxspmiddle">
    <w:name w:val="acxspmiddle"/>
    <w:basedOn w:val="a8"/>
    <w:uiPriority w:val="99"/>
    <w:qFormat/>
    <w:rsid w:val="00986055"/>
  </w:style>
  <w:style w:type="paragraph" w:customStyle="1" w:styleId="ConsPlusTitle">
    <w:name w:val="ConsPlusTitle"/>
    <w:uiPriority w:val="99"/>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uiPriority w:val="99"/>
    <w:qFormat/>
    <w:rsid w:val="00986055"/>
    <w:pPr>
      <w:spacing w:before="0" w:beforeAutospacing="0" w:after="0" w:afterAutospacing="0"/>
      <w:ind w:firstLine="454"/>
      <w:jc w:val="both"/>
    </w:pPr>
  </w:style>
  <w:style w:type="paragraph" w:customStyle="1" w:styleId="1KGK9">
    <w:name w:val="1KG=K9"/>
    <w:uiPriority w:val="9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uiPriority w:val="99"/>
    <w:qFormat/>
    <w:locked/>
    <w:rsid w:val="00986055"/>
    <w:rPr>
      <w:b/>
      <w:sz w:val="26"/>
    </w:rPr>
  </w:style>
  <w:style w:type="paragraph" w:customStyle="1" w:styleId="133">
    <w:name w:val="табл_заголовок_13"/>
    <w:basedOn w:val="a8"/>
    <w:link w:val="132"/>
    <w:uiPriority w:val="99"/>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uiPriority w:val="99"/>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uiPriority w:val="99"/>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uiPriority w:val="99"/>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uiPriority w:val="99"/>
    <w:qFormat/>
    <w:locked/>
    <w:rsid w:val="00986055"/>
    <w:rPr>
      <w:rFonts w:ascii="Arial" w:eastAsia="Times New Roman" w:hAnsi="Arial" w:cs="Arial"/>
    </w:rPr>
  </w:style>
  <w:style w:type="paragraph" w:customStyle="1" w:styleId="FR20">
    <w:name w:val="FR2"/>
    <w:link w:val="FR2"/>
    <w:uiPriority w:val="99"/>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uiPriority w:val="99"/>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uiPriority w:val="99"/>
    <w:qFormat/>
    <w:locked/>
    <w:rsid w:val="00986055"/>
    <w:rPr>
      <w:sz w:val="24"/>
    </w:rPr>
  </w:style>
  <w:style w:type="paragraph" w:customStyle="1" w:styleId="affff8">
    <w:name w:val="Основной тект"/>
    <w:basedOn w:val="a8"/>
    <w:link w:val="affff7"/>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uiPriority w:val="99"/>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uiPriority w:val="99"/>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uiPriority w:val="99"/>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uiPriority w:val="99"/>
    <w:qFormat/>
    <w:rsid w:val="00986055"/>
    <w:pPr>
      <w:spacing w:before="0" w:beforeAutospacing="0" w:after="0" w:afterAutospacing="0"/>
      <w:ind w:firstLine="454"/>
      <w:jc w:val="both"/>
    </w:pPr>
    <w:rPr>
      <w:i/>
    </w:rPr>
  </w:style>
  <w:style w:type="paragraph" w:customStyle="1" w:styleId="Style6">
    <w:name w:val="Style6"/>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uiPriority w:val="99"/>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uiPriority w:val="99"/>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uiPriority w:val="99"/>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uiPriority w:val="99"/>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uiPriority w:val="99"/>
    <w:qFormat/>
    <w:rsid w:val="00986055"/>
  </w:style>
  <w:style w:type="paragraph" w:customStyle="1" w:styleId="affffd">
    <w:name w:val="Нормальный (таблица)"/>
    <w:basedOn w:val="a8"/>
    <w:next w:val="a8"/>
    <w:uiPriority w:val="99"/>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uiPriority w:val="99"/>
    <w:qFormat/>
    <w:rsid w:val="00986055"/>
    <w:pPr>
      <w:suppressAutoHyphens/>
      <w:spacing w:before="0" w:beforeAutospacing="0" w:after="120" w:afterAutospacing="0"/>
      <w:ind w:left="283"/>
    </w:pPr>
    <w:rPr>
      <w:sz w:val="16"/>
      <w:szCs w:val="16"/>
      <w:lang w:eastAsia="ar-SA"/>
    </w:rPr>
  </w:style>
  <w:style w:type="paragraph" w:customStyle="1" w:styleId="affffe">
    <w:name w:val="Стиль"/>
    <w:uiPriority w:val="99"/>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uiPriority w:val="99"/>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uiPriority w:val="99"/>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uiPriority w:val="99"/>
    <w:qFormat/>
    <w:rsid w:val="00986055"/>
    <w:rPr>
      <w:rFonts w:ascii="Tahoma" w:hAnsi="Tahoma" w:cs="Tahoma"/>
      <w:sz w:val="20"/>
      <w:szCs w:val="20"/>
      <w:lang w:val="en-US" w:eastAsia="en-US"/>
    </w:rPr>
  </w:style>
  <w:style w:type="paragraph" w:customStyle="1" w:styleId="western">
    <w:name w:val="western"/>
    <w:basedOn w:val="a8"/>
    <w:uiPriority w:val="99"/>
    <w:qFormat/>
    <w:rsid w:val="00986055"/>
    <w:pPr>
      <w:spacing w:after="115" w:afterAutospacing="0"/>
    </w:pPr>
    <w:rPr>
      <w:color w:val="000000"/>
      <w:sz w:val="20"/>
      <w:szCs w:val="20"/>
    </w:rPr>
  </w:style>
  <w:style w:type="paragraph" w:customStyle="1" w:styleId="cjk">
    <w:name w:val="cjk"/>
    <w:basedOn w:val="a8"/>
    <w:uiPriority w:val="99"/>
    <w:qFormat/>
    <w:rsid w:val="00986055"/>
    <w:pPr>
      <w:spacing w:after="115" w:afterAutospacing="0"/>
    </w:pPr>
    <w:rPr>
      <w:color w:val="000000"/>
      <w:sz w:val="20"/>
      <w:szCs w:val="20"/>
    </w:rPr>
  </w:style>
  <w:style w:type="paragraph" w:customStyle="1" w:styleId="ctl">
    <w:name w:val="ctl"/>
    <w:basedOn w:val="a8"/>
    <w:uiPriority w:val="99"/>
    <w:qFormat/>
    <w:rsid w:val="00986055"/>
    <w:pPr>
      <w:spacing w:after="115" w:afterAutospacing="0"/>
    </w:pPr>
    <w:rPr>
      <w:rFonts w:ascii="Calibri" w:hAnsi="Calibri"/>
      <w:color w:val="000000"/>
      <w:sz w:val="20"/>
      <w:szCs w:val="20"/>
    </w:rPr>
  </w:style>
  <w:style w:type="paragraph" w:customStyle="1" w:styleId="2f6">
    <w:name w:val="[О] Загол. 2 ур."/>
    <w:uiPriority w:val="99"/>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uiPriority w:val="99"/>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uiPriority w:val="99"/>
    <w:qFormat/>
    <w:rsid w:val="00986055"/>
    <w:pPr>
      <w:widowControl/>
      <w:snapToGrid/>
      <w:spacing w:line="240" w:lineRule="auto"/>
      <w:ind w:firstLine="0"/>
    </w:pPr>
    <w:rPr>
      <w:i/>
      <w:sz w:val="26"/>
    </w:rPr>
  </w:style>
  <w:style w:type="paragraph" w:customStyle="1" w:styleId="BodyText22">
    <w:name w:val="Body Text 22"/>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uiPriority w:val="99"/>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uiPriority w:val="99"/>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uiPriority w:val="99"/>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uiPriority w:val="99"/>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uiPriority w:val="99"/>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uiPriority w:val="99"/>
    <w:qFormat/>
    <w:rsid w:val="00986055"/>
    <w:pPr>
      <w:widowControl w:val="0"/>
      <w:autoSpaceDE w:val="0"/>
      <w:autoSpaceDN w:val="0"/>
      <w:adjustRightInd w:val="0"/>
      <w:spacing w:before="0" w:beforeAutospacing="0" w:after="0" w:afterAutospacing="0"/>
    </w:pPr>
  </w:style>
  <w:style w:type="paragraph" w:customStyle="1" w:styleId="Style17">
    <w:name w:val="Style17"/>
    <w:basedOn w:val="a8"/>
    <w:uiPriority w:val="99"/>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uiPriority w:val="99"/>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uiPriority w:val="99"/>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uiPriority w:val="99"/>
    <w:qFormat/>
    <w:locked/>
    <w:rsid w:val="00986055"/>
    <w:rPr>
      <w:sz w:val="24"/>
    </w:rPr>
  </w:style>
  <w:style w:type="paragraph" w:customStyle="1" w:styleId="afffff4">
    <w:name w:val="Обычный текст"/>
    <w:basedOn w:val="a8"/>
    <w:link w:val="afffff3"/>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uiPriority w:val="99"/>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uiPriority w:val="99"/>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uiPriority w:val="99"/>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uiPriority w:val="99"/>
    <w:qFormat/>
    <w:rsid w:val="00986055"/>
    <w:pPr>
      <w:spacing w:after="0"/>
      <w:ind w:firstLine="720"/>
      <w:jc w:val="both"/>
    </w:pPr>
  </w:style>
  <w:style w:type="paragraph" w:customStyle="1" w:styleId="BodyText21">
    <w:name w:val="Body Text 21"/>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uiPriority w:val="99"/>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uiPriority w:val="99"/>
    <w:qFormat/>
    <w:rsid w:val="00986055"/>
    <w:pPr>
      <w:widowControl w:val="0"/>
      <w:autoSpaceDE w:val="0"/>
      <w:autoSpaceDN w:val="0"/>
      <w:adjustRightInd w:val="0"/>
      <w:spacing w:before="0" w:beforeAutospacing="0" w:after="0" w:afterAutospacing="0"/>
    </w:pPr>
  </w:style>
  <w:style w:type="paragraph" w:customStyle="1" w:styleId="1ff3">
    <w:name w:val="стиль1"/>
    <w:basedOn w:val="a8"/>
    <w:uiPriority w:val="99"/>
    <w:qFormat/>
    <w:rsid w:val="00986055"/>
  </w:style>
  <w:style w:type="paragraph" w:customStyle="1" w:styleId="2Arial">
    <w:name w:val="Стиль Заголовок 2 + Arial"/>
    <w:basedOn w:val="26"/>
    <w:uiPriority w:val="99"/>
    <w:qFormat/>
    <w:rsid w:val="00986055"/>
    <w:pPr>
      <w:tabs>
        <w:tab w:val="left" w:pos="792"/>
      </w:tabs>
      <w:ind w:left="792" w:hanging="432"/>
    </w:pPr>
    <w:rPr>
      <w:sz w:val="24"/>
      <w:szCs w:val="28"/>
    </w:rPr>
  </w:style>
  <w:style w:type="paragraph" w:customStyle="1" w:styleId="116">
    <w:name w:val="Заголовок 1.1"/>
    <w:basedOn w:val="a8"/>
    <w:uiPriority w:val="99"/>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uiPriority w:val="99"/>
    <w:qFormat/>
    <w:locked/>
    <w:rsid w:val="00986055"/>
    <w:rPr>
      <w:rFonts w:ascii="Arial" w:eastAsia="Times New Roman" w:hAnsi="Arial" w:cs="Arial"/>
    </w:rPr>
  </w:style>
  <w:style w:type="paragraph" w:customStyle="1" w:styleId="ConsNormal0">
    <w:name w:val="ConsNormal"/>
    <w:link w:val="ConsNormal"/>
    <w:uiPriority w:val="99"/>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uiPriority w:val="99"/>
    <w:qFormat/>
    <w:rsid w:val="00986055"/>
    <w:pPr>
      <w:ind w:firstLine="600"/>
      <w:jc w:val="both"/>
    </w:pPr>
    <w:rPr>
      <w:rFonts w:ascii="Arial Unicode MS" w:eastAsia="Arial Unicode MS" w:hAnsi="Arial Unicode MS" w:cs="Arial Unicode MS"/>
    </w:rPr>
  </w:style>
  <w:style w:type="paragraph" w:customStyle="1" w:styleId="H5">
    <w:name w:val="H5"/>
    <w:basedOn w:val="a8"/>
    <w:next w:val="a8"/>
    <w:uiPriority w:val="99"/>
    <w:qFormat/>
    <w:rsid w:val="00986055"/>
    <w:pPr>
      <w:keepNext/>
      <w:snapToGrid w:val="0"/>
      <w:spacing w:beforeAutospacing="0" w:afterAutospacing="0"/>
      <w:outlineLvl w:val="5"/>
    </w:pPr>
    <w:rPr>
      <w:b/>
      <w:sz w:val="20"/>
      <w:szCs w:val="20"/>
    </w:rPr>
  </w:style>
  <w:style w:type="paragraph" w:customStyle="1" w:styleId="Style66">
    <w:name w:val="Style66"/>
    <w:basedOn w:val="a8"/>
    <w:uiPriority w:val="99"/>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uiPriority w:val="99"/>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uiPriority w:val="99"/>
    <w:qFormat/>
    <w:rsid w:val="00986055"/>
    <w:pPr>
      <w:widowControl w:val="0"/>
      <w:autoSpaceDE w:val="0"/>
      <w:autoSpaceDN w:val="0"/>
      <w:adjustRightInd w:val="0"/>
      <w:spacing w:before="0" w:beforeAutospacing="0" w:after="0" w:afterAutospacing="0"/>
    </w:pPr>
  </w:style>
  <w:style w:type="paragraph" w:customStyle="1" w:styleId="Style12">
    <w:name w:val="Style12"/>
    <w:basedOn w:val="a8"/>
    <w:uiPriority w:val="99"/>
    <w:qFormat/>
    <w:rsid w:val="00986055"/>
    <w:pPr>
      <w:widowControl w:val="0"/>
      <w:autoSpaceDE w:val="0"/>
      <w:autoSpaceDN w:val="0"/>
      <w:adjustRightInd w:val="0"/>
      <w:spacing w:before="0" w:beforeAutospacing="0" w:after="0" w:afterAutospacing="0"/>
    </w:pPr>
  </w:style>
  <w:style w:type="paragraph" w:customStyle="1" w:styleId="Style4">
    <w:name w:val="Style4"/>
    <w:basedOn w:val="a8"/>
    <w:uiPriority w:val="99"/>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uiPriority w:val="99"/>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uiPriority w:val="99"/>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uiPriority w:val="99"/>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uiPriority w:val="99"/>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uiPriority w:val="99"/>
    <w:qFormat/>
    <w:rsid w:val="00986055"/>
    <w:pPr>
      <w:spacing w:before="0" w:beforeAutospacing="0" w:after="0" w:afterAutospacing="0"/>
      <w:jc w:val="both"/>
    </w:pPr>
    <w:rPr>
      <w:sz w:val="28"/>
      <w:szCs w:val="20"/>
    </w:rPr>
  </w:style>
  <w:style w:type="paragraph" w:customStyle="1" w:styleId="1ff4">
    <w:name w:val="абзац1"/>
    <w:basedOn w:val="a8"/>
    <w:uiPriority w:val="99"/>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uiPriority w:val="99"/>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uiPriority w:val="99"/>
    <w:qFormat/>
    <w:rsid w:val="00986055"/>
    <w:pPr>
      <w:spacing w:before="0" w:beforeAutospacing="0" w:after="0" w:afterAutospacing="0"/>
    </w:pPr>
    <w:rPr>
      <w:sz w:val="20"/>
    </w:rPr>
  </w:style>
  <w:style w:type="paragraph" w:customStyle="1" w:styleId="62">
    <w:name w:val="Стиль6"/>
    <w:basedOn w:val="a8"/>
    <w:next w:val="a"/>
    <w:uiPriority w:val="99"/>
    <w:qFormat/>
    <w:rsid w:val="00986055"/>
    <w:pPr>
      <w:tabs>
        <w:tab w:val="left" w:pos="851"/>
      </w:tabs>
      <w:spacing w:before="0" w:beforeAutospacing="0" w:after="0" w:afterAutospacing="0"/>
      <w:ind w:left="851" w:hanging="511"/>
    </w:pPr>
    <w:rPr>
      <w:sz w:val="20"/>
    </w:rPr>
  </w:style>
  <w:style w:type="paragraph" w:customStyle="1" w:styleId="72">
    <w:name w:val="Стиль7"/>
    <w:basedOn w:val="1c"/>
    <w:uiPriority w:val="99"/>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uiPriority w:val="99"/>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uiPriority w:val="99"/>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uiPriority w:val="99"/>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uiPriority w:val="99"/>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uiPriority w:val="99"/>
    <w:qFormat/>
    <w:rsid w:val="00986055"/>
    <w:pPr>
      <w:keepNext/>
      <w:widowControl/>
      <w:snapToGrid/>
      <w:ind w:left="0" w:firstLine="0"/>
      <w:outlineLvl w:val="2"/>
    </w:pPr>
    <w:rPr>
      <w:sz w:val="24"/>
    </w:rPr>
  </w:style>
  <w:style w:type="paragraph" w:customStyle="1" w:styleId="BodyText1">
    <w:name w:val="Body Text1"/>
    <w:basedOn w:val="Normal1"/>
    <w:uiPriority w:val="99"/>
    <w:qFormat/>
    <w:rsid w:val="00986055"/>
    <w:pPr>
      <w:widowControl/>
      <w:snapToGrid/>
      <w:spacing w:line="360" w:lineRule="auto"/>
      <w:ind w:left="0" w:firstLine="0"/>
    </w:pPr>
    <w:rPr>
      <w:sz w:val="24"/>
    </w:rPr>
  </w:style>
  <w:style w:type="paragraph" w:customStyle="1" w:styleId="afffff6">
    <w:name w:val="ненормальный"/>
    <w:basedOn w:val="a8"/>
    <w:uiPriority w:val="99"/>
    <w:qFormat/>
    <w:rsid w:val="00986055"/>
    <w:pPr>
      <w:spacing w:before="0" w:beforeAutospacing="0" w:after="0" w:afterAutospacing="0" w:line="360" w:lineRule="auto"/>
      <w:ind w:firstLine="709"/>
      <w:jc w:val="both"/>
    </w:pPr>
    <w:rPr>
      <w:sz w:val="28"/>
      <w:szCs w:val="20"/>
    </w:rPr>
  </w:style>
  <w:style w:type="paragraph" w:customStyle="1" w:styleId="FR4">
    <w:name w:val="FR4"/>
    <w:uiPriority w:val="99"/>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uiPriority w:val="99"/>
    <w:qFormat/>
    <w:rsid w:val="00986055"/>
    <w:rPr>
      <w:rFonts w:ascii="Tahoma" w:eastAsia="Times New Roman" w:hAnsi="Tahoma" w:cs="Tahoma"/>
      <w:color w:val="111111"/>
      <w:sz w:val="33"/>
      <w:szCs w:val="33"/>
    </w:rPr>
  </w:style>
  <w:style w:type="paragraph" w:customStyle="1" w:styleId="FR5">
    <w:name w:val="FR5"/>
    <w:uiPriority w:val="99"/>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uiPriority w:val="99"/>
    <w:qFormat/>
    <w:locked/>
    <w:rsid w:val="00986055"/>
    <w:rPr>
      <w:b/>
      <w:sz w:val="14"/>
      <w:shd w:val="clear" w:color="auto" w:fill="FFFFFF"/>
    </w:rPr>
  </w:style>
  <w:style w:type="paragraph" w:customStyle="1" w:styleId="401">
    <w:name w:val="Основной текст (40)1"/>
    <w:basedOn w:val="a8"/>
    <w:link w:val="400"/>
    <w:uiPriority w:val="99"/>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uiPriority w:val="99"/>
    <w:qFormat/>
    <w:locked/>
    <w:rsid w:val="00986055"/>
    <w:rPr>
      <w:b/>
      <w:sz w:val="16"/>
      <w:shd w:val="clear" w:color="auto" w:fill="FFFFFF"/>
    </w:rPr>
  </w:style>
  <w:style w:type="paragraph" w:customStyle="1" w:styleId="1410">
    <w:name w:val="Основной текст (14)1"/>
    <w:basedOn w:val="a8"/>
    <w:link w:val="14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uiPriority w:val="99"/>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uiPriority w:val="99"/>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uiPriority w:val="99"/>
    <w:qFormat/>
    <w:locked/>
    <w:rsid w:val="00986055"/>
    <w:rPr>
      <w:rFonts w:ascii="Garamond" w:hAnsi="Garamond"/>
      <w:sz w:val="24"/>
      <w:shd w:val="clear" w:color="auto" w:fill="FFFFFF"/>
    </w:rPr>
  </w:style>
  <w:style w:type="paragraph" w:customStyle="1" w:styleId="410">
    <w:name w:val="Основной текст (4)1"/>
    <w:basedOn w:val="a8"/>
    <w:link w:val="4c"/>
    <w:uiPriority w:val="99"/>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uiPriority w:val="99"/>
    <w:qFormat/>
    <w:locked/>
    <w:rsid w:val="00986055"/>
    <w:rPr>
      <w:rFonts w:ascii="Garamond" w:hAnsi="Garamond"/>
      <w:sz w:val="24"/>
      <w:shd w:val="clear" w:color="auto" w:fill="FFFFFF"/>
    </w:rPr>
  </w:style>
  <w:style w:type="paragraph" w:customStyle="1" w:styleId="214">
    <w:name w:val="Подпись к картинке (2)1"/>
    <w:basedOn w:val="a8"/>
    <w:link w:val="2f8"/>
    <w:uiPriority w:val="99"/>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uiPriority w:val="99"/>
    <w:qFormat/>
    <w:locked/>
    <w:rsid w:val="00986055"/>
    <w:rPr>
      <w:rFonts w:ascii="Garamond" w:hAnsi="Garamond"/>
      <w:b/>
      <w:sz w:val="18"/>
      <w:shd w:val="clear" w:color="auto" w:fill="FFFFFF"/>
    </w:rPr>
  </w:style>
  <w:style w:type="paragraph" w:customStyle="1" w:styleId="261">
    <w:name w:val="Основной текст (26)1"/>
    <w:basedOn w:val="a8"/>
    <w:link w:val="260"/>
    <w:uiPriority w:val="99"/>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uiPriority w:val="99"/>
    <w:qFormat/>
    <w:locked/>
    <w:rsid w:val="00986055"/>
    <w:rPr>
      <w:rFonts w:ascii="Century Schoolbook" w:hAnsi="Century Schoolbook"/>
      <w:shd w:val="clear" w:color="auto" w:fill="FFFFFF"/>
    </w:rPr>
  </w:style>
  <w:style w:type="paragraph" w:customStyle="1" w:styleId="531">
    <w:name w:val="Основной текст (53)1"/>
    <w:basedOn w:val="a8"/>
    <w:link w:val="530"/>
    <w:uiPriority w:val="99"/>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uiPriority w:val="99"/>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uiPriority w:val="99"/>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uiPriority w:val="99"/>
    <w:qFormat/>
    <w:locked/>
    <w:rsid w:val="00986055"/>
    <w:rPr>
      <w:rFonts w:ascii="Trebuchet MS" w:hAnsi="Trebuchet MS"/>
      <w:b/>
      <w:sz w:val="14"/>
      <w:shd w:val="clear" w:color="auto" w:fill="FFFFFF"/>
    </w:rPr>
  </w:style>
  <w:style w:type="paragraph" w:customStyle="1" w:styleId="811">
    <w:name w:val="Основной текст (81)1"/>
    <w:basedOn w:val="a8"/>
    <w:link w:val="810"/>
    <w:uiPriority w:val="99"/>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uiPriority w:val="99"/>
    <w:qFormat/>
    <w:locked/>
    <w:rsid w:val="00986055"/>
    <w:rPr>
      <w:sz w:val="10"/>
      <w:shd w:val="clear" w:color="auto" w:fill="FFFFFF"/>
      <w:lang w:val="ru-RU" w:eastAsia="ru-RU"/>
    </w:rPr>
  </w:style>
  <w:style w:type="paragraph" w:customStyle="1" w:styleId="741">
    <w:name w:val="Основной текст (74)1"/>
    <w:basedOn w:val="a8"/>
    <w:link w:val="7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uiPriority w:val="99"/>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uiPriority w:val="99"/>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uiPriority w:val="99"/>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uiPriority w:val="99"/>
    <w:qFormat/>
    <w:rsid w:val="00986055"/>
    <w:pPr>
      <w:spacing w:before="0" w:beforeAutospacing="0" w:after="0" w:afterAutospacing="0"/>
      <w:ind w:firstLine="720"/>
      <w:jc w:val="both"/>
    </w:pPr>
    <w:rPr>
      <w:szCs w:val="20"/>
    </w:rPr>
  </w:style>
  <w:style w:type="paragraph" w:customStyle="1" w:styleId="ConsNonformat">
    <w:name w:val="ConsNonformat"/>
    <w:uiPriority w:val="99"/>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uiPriority w:val="99"/>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uiPriority w:val="99"/>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uiPriority w:val="99"/>
    <w:qFormat/>
    <w:rsid w:val="00986055"/>
    <w:pPr>
      <w:snapToGrid w:val="0"/>
    </w:pPr>
    <w:rPr>
      <w:kern w:val="0"/>
      <w:sz w:val="24"/>
    </w:rPr>
  </w:style>
  <w:style w:type="paragraph" w:customStyle="1" w:styleId="1ff6">
    <w:name w:val="1 уровень"/>
    <w:basedOn w:val="a8"/>
    <w:uiPriority w:val="99"/>
    <w:qFormat/>
    <w:rsid w:val="00986055"/>
    <w:pPr>
      <w:keepNext/>
      <w:spacing w:before="520" w:beforeAutospacing="0" w:after="260" w:afterAutospacing="0"/>
      <w:jc w:val="center"/>
      <w:outlineLvl w:val="0"/>
    </w:pPr>
    <w:rPr>
      <w:b/>
    </w:rPr>
  </w:style>
  <w:style w:type="paragraph" w:customStyle="1" w:styleId="Heading">
    <w:name w:val="Heading"/>
    <w:uiPriority w:val="99"/>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uiPriority w:val="99"/>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uiPriority w:val="99"/>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uiPriority w:val="99"/>
    <w:qFormat/>
    <w:rsid w:val="00986055"/>
    <w:pPr>
      <w:jc w:val="center"/>
    </w:pPr>
    <w:rPr>
      <w:b/>
      <w:bCs/>
    </w:rPr>
  </w:style>
  <w:style w:type="paragraph" w:customStyle="1" w:styleId="1ff8">
    <w:name w:val="Стиль Заголовок 1 + не полужирный По левому краю Междустр.интерва..."/>
    <w:basedOn w:val="1c"/>
    <w:uiPriority w:val="99"/>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uiPriority w:val="99"/>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uiPriority w:val="99"/>
    <w:qFormat/>
    <w:rsid w:val="00986055"/>
    <w:pPr>
      <w:keepNext w:val="0"/>
      <w:widowControl w:val="0"/>
    </w:pPr>
    <w:rPr>
      <w:bCs/>
      <w:sz w:val="24"/>
      <w:lang w:eastAsia="en-US"/>
    </w:rPr>
  </w:style>
  <w:style w:type="paragraph" w:customStyle="1" w:styleId="1ff9">
    <w:name w:val="маркирован_1"/>
    <w:basedOn w:val="a8"/>
    <w:uiPriority w:val="99"/>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uiPriority w:val="99"/>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uiPriority w:val="99"/>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uiPriority w:val="99"/>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uiPriority w:val="99"/>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uiPriority w:val="99"/>
    <w:qFormat/>
    <w:rsid w:val="00986055"/>
    <w:pPr>
      <w:numPr>
        <w:numId w:val="8"/>
      </w:numPr>
      <w:tabs>
        <w:tab w:val="clear" w:pos="1440"/>
        <w:tab w:val="left" w:pos="1492"/>
      </w:tabs>
      <w:ind w:left="360"/>
    </w:pPr>
    <w:rPr>
      <w:sz w:val="28"/>
      <w:szCs w:val="28"/>
    </w:rPr>
  </w:style>
  <w:style w:type="paragraph" w:customStyle="1" w:styleId="afffffb">
    <w:name w:val="огл_гл"/>
    <w:basedOn w:val="a8"/>
    <w:uiPriority w:val="99"/>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uiPriority w:val="99"/>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uiPriority w:val="99"/>
    <w:qFormat/>
    <w:rsid w:val="00986055"/>
    <w:pPr>
      <w:ind w:left="794"/>
    </w:pPr>
    <w:rPr>
      <w:szCs w:val="20"/>
    </w:rPr>
  </w:style>
  <w:style w:type="paragraph" w:customStyle="1" w:styleId="afffffe">
    <w:name w:val="Наш стиль"/>
    <w:basedOn w:val="a8"/>
    <w:uiPriority w:val="99"/>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uiPriority w:val="99"/>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uiPriority w:val="99"/>
    <w:qFormat/>
    <w:rsid w:val="00986055"/>
    <w:pPr>
      <w:tabs>
        <w:tab w:val="left" w:pos="792"/>
      </w:tabs>
    </w:pPr>
    <w:rPr>
      <w:rFonts w:ascii="Times New Roman" w:hAnsi="Times New Roman"/>
      <w:sz w:val="24"/>
    </w:rPr>
  </w:style>
  <w:style w:type="paragraph" w:customStyle="1" w:styleId="Style24">
    <w:name w:val="Style24"/>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uiPriority w:val="99"/>
    <w:qFormat/>
    <w:rsid w:val="00986055"/>
  </w:style>
  <w:style w:type="paragraph" w:customStyle="1" w:styleId="2TimesNewRoman0">
    <w:name w:val="Стиль заголовок 2 + Times New Roman полужирный Первая строка:  0..."/>
    <w:basedOn w:val="2fa"/>
    <w:uiPriority w:val="99"/>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uiPriority w:val="99"/>
    <w:qFormat/>
    <w:rsid w:val="00986055"/>
    <w:pPr>
      <w:spacing w:before="0" w:beforeAutospacing="0" w:after="0" w:afterAutospacing="0" w:line="312" w:lineRule="auto"/>
      <w:ind w:firstLine="454"/>
      <w:jc w:val="both"/>
    </w:pPr>
  </w:style>
  <w:style w:type="paragraph" w:customStyle="1" w:styleId="Style53">
    <w:name w:val="Style53"/>
    <w:basedOn w:val="a8"/>
    <w:uiPriority w:val="99"/>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uiPriority w:val="99"/>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uiPriority w:val="99"/>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uiPriority w:val="99"/>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uiPriority w:val="99"/>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uiPriority w:val="99"/>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uiPriority w:val="99"/>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uiPriority w:val="99"/>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uiPriority w:val="99"/>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uiPriority w:val="99"/>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uiPriority w:val="99"/>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uiPriority w:val="99"/>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uiPriority w:val="99"/>
    <w:qFormat/>
    <w:locked/>
    <w:rsid w:val="00986055"/>
    <w:rPr>
      <w:rFonts w:ascii="Century Schoolbook" w:hAnsi="Century Schoolbook"/>
      <w:sz w:val="18"/>
      <w:shd w:val="clear" w:color="auto" w:fill="FFFFFF"/>
    </w:rPr>
  </w:style>
  <w:style w:type="paragraph" w:customStyle="1" w:styleId="94">
    <w:name w:val="Основной текст (9)"/>
    <w:basedOn w:val="a8"/>
    <w:link w:val="93"/>
    <w:uiPriority w:val="99"/>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uiPriority w:val="99"/>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uiPriority w:val="99"/>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uiPriority w:val="99"/>
    <w:qFormat/>
    <w:rsid w:val="00986055"/>
  </w:style>
  <w:style w:type="paragraph" w:customStyle="1" w:styleId="2123">
    <w:name w:val="Стиль Заголовок 2 + Перед:  12 пт После:  3 пт"/>
    <w:basedOn w:val="26"/>
    <w:uiPriority w:val="99"/>
    <w:qFormat/>
    <w:rsid w:val="00986055"/>
    <w:rPr>
      <w:iCs/>
      <w:kern w:val="0"/>
      <w:sz w:val="24"/>
    </w:rPr>
  </w:style>
  <w:style w:type="paragraph" w:customStyle="1" w:styleId="2fe">
    <w:name w:val="Обычный 2"/>
    <w:basedOn w:val="a8"/>
    <w:uiPriority w:val="99"/>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uiPriority w:val="99"/>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uiPriority w:val="99"/>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uiPriority w:val="99"/>
    <w:qFormat/>
    <w:rsid w:val="00986055"/>
  </w:style>
  <w:style w:type="character" w:customStyle="1" w:styleId="affffff2">
    <w:name w:val="ВЭС отступ Знак"/>
    <w:link w:val="affffff3"/>
    <w:uiPriority w:val="99"/>
    <w:qFormat/>
    <w:locked/>
    <w:rsid w:val="00986055"/>
    <w:rPr>
      <w:color w:val="000000"/>
      <w:sz w:val="24"/>
    </w:rPr>
  </w:style>
  <w:style w:type="paragraph" w:customStyle="1" w:styleId="affffff3">
    <w:name w:val="ВЭС отступ"/>
    <w:basedOn w:val="a8"/>
    <w:link w:val="affffff2"/>
    <w:uiPriority w:val="99"/>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uiPriority w:val="99"/>
    <w:qFormat/>
    <w:rsid w:val="00986055"/>
    <w:pPr>
      <w:tabs>
        <w:tab w:val="left" w:pos="360"/>
      </w:tabs>
      <w:spacing w:before="120" w:after="120"/>
    </w:pPr>
    <w:rPr>
      <w:sz w:val="24"/>
    </w:rPr>
  </w:style>
  <w:style w:type="paragraph" w:customStyle="1" w:styleId="145">
    <w:name w:val="Основной 14"/>
    <w:basedOn w:val="a8"/>
    <w:uiPriority w:val="99"/>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uiPriority w:val="99"/>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uiPriority w:val="99"/>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uiPriority w:val="99"/>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uiPriority w:val="99"/>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uiPriority w:val="99"/>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uiPriority w:val="99"/>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uiPriority w:val="99"/>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uiPriority w:val="99"/>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uiPriority w:val="99"/>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uiPriority w:val="99"/>
    <w:qFormat/>
    <w:rsid w:val="00986055"/>
    <w:pPr>
      <w:spacing w:before="0" w:beforeAutospacing="0" w:after="0" w:afterAutospacing="0"/>
      <w:jc w:val="both"/>
    </w:pPr>
    <w:rPr>
      <w:kern w:val="28"/>
      <w:szCs w:val="20"/>
    </w:rPr>
  </w:style>
  <w:style w:type="paragraph" w:customStyle="1" w:styleId="Tst-question">
    <w:name w:val="Tst-question"/>
    <w:basedOn w:val="a8"/>
    <w:uiPriority w:val="99"/>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uiPriority w:val="99"/>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uiPriority w:val="99"/>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uiPriority w:val="99"/>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uiPriority w:val="99"/>
    <w:qFormat/>
    <w:rsid w:val="00986055"/>
  </w:style>
  <w:style w:type="paragraph" w:customStyle="1" w:styleId="u">
    <w:name w:val="u"/>
    <w:basedOn w:val="a8"/>
    <w:qFormat/>
    <w:rsid w:val="00986055"/>
  </w:style>
  <w:style w:type="paragraph" w:customStyle="1" w:styleId="uj">
    <w:name w:val="uj"/>
    <w:basedOn w:val="a8"/>
    <w:uiPriority w:val="99"/>
    <w:qFormat/>
    <w:rsid w:val="00986055"/>
  </w:style>
  <w:style w:type="paragraph" w:customStyle="1" w:styleId="Style44">
    <w:name w:val="Style44"/>
    <w:basedOn w:val="a8"/>
    <w:uiPriority w:val="99"/>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uiPriority w:val="99"/>
    <w:qFormat/>
    <w:rsid w:val="00986055"/>
  </w:style>
  <w:style w:type="paragraph" w:customStyle="1" w:styleId="a4cxspmiddle">
    <w:name w:val="a4cxspmiddle"/>
    <w:basedOn w:val="a8"/>
    <w:uiPriority w:val="99"/>
    <w:qFormat/>
    <w:rsid w:val="00986055"/>
    <w:rPr>
      <w:color w:val="000000"/>
    </w:rPr>
  </w:style>
  <w:style w:type="paragraph" w:customStyle="1" w:styleId="Style56">
    <w:name w:val="Style56"/>
    <w:basedOn w:val="a8"/>
    <w:uiPriority w:val="99"/>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uiPriority w:val="99"/>
    <w:qFormat/>
    <w:rsid w:val="00986055"/>
  </w:style>
  <w:style w:type="paragraph" w:customStyle="1" w:styleId="1ffe">
    <w:name w:val="Схема документа1"/>
    <w:basedOn w:val="a8"/>
    <w:uiPriority w:val="99"/>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uiPriority w:val="99"/>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uiPriority w:val="99"/>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uiPriority w:val="99"/>
    <w:qFormat/>
    <w:rsid w:val="00986055"/>
  </w:style>
  <w:style w:type="paragraph" w:customStyle="1" w:styleId="rvps4">
    <w:name w:val="rvps4"/>
    <w:basedOn w:val="a8"/>
    <w:uiPriority w:val="99"/>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uiPriority w:val="99"/>
    <w:qFormat/>
    <w:locked/>
    <w:rsid w:val="00986055"/>
    <w:rPr>
      <w:rFonts w:ascii="BodoniCTT" w:hAnsi="BodoniCTT"/>
      <w:b/>
    </w:rPr>
  </w:style>
  <w:style w:type="paragraph" w:customStyle="1" w:styleId="3f2">
    <w:name w:val="3 ступень"/>
    <w:basedOn w:val="a8"/>
    <w:link w:val="3f1"/>
    <w:uiPriority w:val="99"/>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uiPriority w:val="99"/>
    <w:qFormat/>
    <w:rsid w:val="00986055"/>
    <w:pPr>
      <w:widowControl w:val="0"/>
      <w:autoSpaceDE w:val="0"/>
      <w:autoSpaceDN w:val="0"/>
      <w:adjustRightInd w:val="0"/>
      <w:spacing w:before="0" w:beforeAutospacing="0" w:after="0" w:afterAutospacing="0"/>
    </w:pPr>
  </w:style>
  <w:style w:type="paragraph" w:customStyle="1" w:styleId="F9">
    <w:name w:val="ОбычныF9"/>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uiPriority w:val="99"/>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uiPriority w:val="99"/>
    <w:qFormat/>
    <w:rsid w:val="00986055"/>
  </w:style>
  <w:style w:type="paragraph" w:customStyle="1" w:styleId="p4">
    <w:name w:val="p4"/>
    <w:basedOn w:val="a8"/>
    <w:uiPriority w:val="99"/>
    <w:qFormat/>
    <w:rsid w:val="00986055"/>
  </w:style>
  <w:style w:type="paragraph" w:customStyle="1" w:styleId="a3cxspmiddle">
    <w:name w:val="a3cxspmiddle"/>
    <w:basedOn w:val="a8"/>
    <w:uiPriority w:val="99"/>
    <w:qFormat/>
    <w:rsid w:val="00986055"/>
    <w:rPr>
      <w:color w:val="000000"/>
    </w:rPr>
  </w:style>
  <w:style w:type="paragraph" w:customStyle="1" w:styleId="affffff9">
    <w:name w:val="слайд"/>
    <w:basedOn w:val="a8"/>
    <w:uiPriority w:val="99"/>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uiPriority w:val="99"/>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uiPriority w:val="99"/>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uiPriority w:val="99"/>
    <w:qFormat/>
    <w:rsid w:val="00986055"/>
    <w:pPr>
      <w:spacing w:before="0" w:beforeAutospacing="0" w:after="150" w:afterAutospacing="0"/>
    </w:pPr>
  </w:style>
  <w:style w:type="paragraph" w:customStyle="1" w:styleId="a3cxsplast">
    <w:name w:val="a3cxsplast"/>
    <w:basedOn w:val="a8"/>
    <w:uiPriority w:val="99"/>
    <w:qFormat/>
    <w:rsid w:val="00986055"/>
    <w:rPr>
      <w:color w:val="000000"/>
    </w:rPr>
  </w:style>
  <w:style w:type="character" w:customStyle="1" w:styleId="1fff">
    <w:name w:val="Заголовок №1_"/>
    <w:link w:val="1fff0"/>
    <w:uiPriority w:val="99"/>
    <w:qFormat/>
    <w:locked/>
    <w:rsid w:val="00986055"/>
    <w:rPr>
      <w:sz w:val="23"/>
      <w:shd w:val="clear" w:color="auto" w:fill="FFFFFF"/>
    </w:rPr>
  </w:style>
  <w:style w:type="paragraph" w:customStyle="1" w:styleId="1fff0">
    <w:name w:val="Заголовок №1"/>
    <w:basedOn w:val="a8"/>
    <w:link w:val="1fff"/>
    <w:uiPriority w:val="99"/>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uiPriority w:val="99"/>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uiPriority w:val="99"/>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uiPriority w:val="99"/>
    <w:qFormat/>
    <w:rsid w:val="00986055"/>
    <w:pPr>
      <w:spacing w:before="0" w:beforeAutospacing="0" w:after="0" w:afterAutospacing="0"/>
      <w:ind w:left="-340" w:firstLine="720"/>
    </w:pPr>
    <w:rPr>
      <w:sz w:val="36"/>
      <w:szCs w:val="20"/>
    </w:rPr>
  </w:style>
  <w:style w:type="paragraph" w:customStyle="1" w:styleId="Lang">
    <w:name w:val="Lang"/>
    <w:basedOn w:val="a8"/>
    <w:uiPriority w:val="99"/>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uiPriority w:val="99"/>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uiPriority w:val="99"/>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uiPriority w:val="99"/>
    <w:qFormat/>
    <w:rsid w:val="00986055"/>
  </w:style>
  <w:style w:type="paragraph" w:customStyle="1" w:styleId="1fff2">
    <w:name w:val="Подзаголовок 1"/>
    <w:basedOn w:val="a8"/>
    <w:next w:val="a8"/>
    <w:uiPriority w:val="99"/>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uiPriority w:val="99"/>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uiPriority w:val="99"/>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uiPriority w:val="99"/>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uiPriority w:val="99"/>
    <w:qFormat/>
    <w:rsid w:val="00986055"/>
    <w:pPr>
      <w:spacing w:before="0" w:beforeAutospacing="0" w:after="0" w:afterAutospacing="0"/>
      <w:jc w:val="both"/>
    </w:pPr>
    <w:rPr>
      <w:b/>
      <w:sz w:val="20"/>
    </w:rPr>
  </w:style>
  <w:style w:type="paragraph" w:customStyle="1" w:styleId="p7">
    <w:name w:val="p7"/>
    <w:basedOn w:val="a8"/>
    <w:uiPriority w:val="99"/>
    <w:qFormat/>
    <w:rsid w:val="00986055"/>
  </w:style>
  <w:style w:type="paragraph" w:customStyle="1" w:styleId="p9">
    <w:name w:val="p9"/>
    <w:basedOn w:val="a8"/>
    <w:uiPriority w:val="99"/>
    <w:qFormat/>
    <w:rsid w:val="00986055"/>
  </w:style>
  <w:style w:type="paragraph" w:customStyle="1" w:styleId="p6">
    <w:name w:val="p6"/>
    <w:basedOn w:val="a8"/>
    <w:uiPriority w:val="99"/>
    <w:qFormat/>
    <w:rsid w:val="00986055"/>
  </w:style>
  <w:style w:type="paragraph" w:customStyle="1" w:styleId="p8">
    <w:name w:val="p8"/>
    <w:basedOn w:val="a8"/>
    <w:uiPriority w:val="99"/>
    <w:qFormat/>
    <w:rsid w:val="00986055"/>
  </w:style>
  <w:style w:type="paragraph" w:customStyle="1" w:styleId="217">
    <w:name w:val="Заголовок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uiPriority w:val="99"/>
    <w:qFormat/>
    <w:rsid w:val="00986055"/>
    <w:pPr>
      <w:spacing w:before="0" w:beforeAutospacing="0" w:after="0" w:afterAutospacing="0"/>
    </w:pPr>
    <w:rPr>
      <w:rFonts w:ascii="Courier New" w:hAnsi="Courier New"/>
      <w:sz w:val="20"/>
      <w:szCs w:val="20"/>
    </w:rPr>
  </w:style>
  <w:style w:type="paragraph" w:customStyle="1" w:styleId="118">
    <w:name w:val="Цитата1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uiPriority w:val="99"/>
    <w:qFormat/>
    <w:rsid w:val="00986055"/>
    <w:pPr>
      <w:spacing w:before="0" w:beforeAutospacing="0" w:after="0" w:afterAutospacing="0"/>
    </w:pPr>
    <w:rPr>
      <w:sz w:val="28"/>
      <w:szCs w:val="20"/>
    </w:rPr>
  </w:style>
  <w:style w:type="paragraph" w:customStyle="1" w:styleId="1fff3">
    <w:name w:val="Верхний колонтитул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uiPriority w:val="99"/>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uiPriority w:val="99"/>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uiPriority w:val="99"/>
    <w:qFormat/>
    <w:rsid w:val="00986055"/>
  </w:style>
  <w:style w:type="character" w:customStyle="1" w:styleId="1fff4">
    <w:name w:val="ЗАГОЛОВОК 1 Знак"/>
    <w:link w:val="1fff5"/>
    <w:uiPriority w:val="99"/>
    <w:qFormat/>
    <w:locked/>
    <w:rsid w:val="00986055"/>
    <w:rPr>
      <w:rFonts w:eastAsia="Times New Roman"/>
      <w:b/>
      <w:caps/>
      <w:sz w:val="24"/>
      <w:szCs w:val="24"/>
    </w:rPr>
  </w:style>
  <w:style w:type="paragraph" w:customStyle="1" w:styleId="1fff5">
    <w:name w:val="ЗАГОЛОВОК 1"/>
    <w:link w:val="1fff4"/>
    <w:uiPriority w:val="99"/>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uiPriority w:val="99"/>
    <w:qFormat/>
    <w:rsid w:val="00986055"/>
  </w:style>
  <w:style w:type="paragraph" w:customStyle="1" w:styleId="affffffc">
    <w:name w:val="ТЕМА"/>
    <w:basedOn w:val="a8"/>
    <w:uiPriority w:val="99"/>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uiPriority w:val="99"/>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uiPriority w:val="99"/>
    <w:qFormat/>
    <w:rsid w:val="00986055"/>
    <w:rPr>
      <w:color w:val="auto"/>
    </w:rPr>
  </w:style>
  <w:style w:type="paragraph" w:customStyle="1" w:styleId="affffffe">
    <w:name w:val="........ ..... . ........"/>
    <w:aliases w:val=".....,........ ..... 1"/>
    <w:basedOn w:val="Default"/>
    <w:next w:val="Default"/>
    <w:uiPriority w:val="99"/>
    <w:qFormat/>
    <w:rsid w:val="00986055"/>
    <w:rPr>
      <w:color w:val="auto"/>
    </w:rPr>
  </w:style>
  <w:style w:type="paragraph" w:customStyle="1" w:styleId="afffffff">
    <w:name w:val="... ......"/>
    <w:basedOn w:val="Default"/>
    <w:next w:val="Default"/>
    <w:uiPriority w:val="99"/>
    <w:qFormat/>
    <w:rsid w:val="00986055"/>
    <w:rPr>
      <w:color w:val="auto"/>
    </w:rPr>
  </w:style>
  <w:style w:type="paragraph" w:customStyle="1" w:styleId="1fff6">
    <w:name w:val=".....1"/>
    <w:basedOn w:val="Default"/>
    <w:next w:val="Default"/>
    <w:uiPriority w:val="99"/>
    <w:qFormat/>
    <w:rsid w:val="00986055"/>
    <w:rPr>
      <w:color w:val="auto"/>
    </w:rPr>
  </w:style>
  <w:style w:type="paragraph" w:customStyle="1" w:styleId="bodytext2">
    <w:name w:val="bodytext2"/>
    <w:basedOn w:val="a8"/>
    <w:uiPriority w:val="99"/>
    <w:qFormat/>
    <w:rsid w:val="00986055"/>
  </w:style>
  <w:style w:type="paragraph" w:customStyle="1" w:styleId="afffffff0">
    <w:name w:val="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uiPriority w:val="99"/>
    <w:qFormat/>
    <w:rsid w:val="00986055"/>
    <w:pPr>
      <w:autoSpaceDE w:val="0"/>
      <w:autoSpaceDN w:val="0"/>
      <w:adjustRightInd w:val="0"/>
    </w:pPr>
    <w:rPr>
      <w:b/>
      <w:bCs/>
      <w:color w:val="000000"/>
      <w:sz w:val="20"/>
    </w:rPr>
  </w:style>
  <w:style w:type="paragraph" w:customStyle="1" w:styleId="text">
    <w:name w:val="text"/>
    <w:basedOn w:val="a8"/>
    <w:uiPriority w:val="99"/>
    <w:qFormat/>
    <w:rsid w:val="00986055"/>
  </w:style>
  <w:style w:type="paragraph" w:customStyle="1" w:styleId="afffffff1">
    <w:name w:val="ТЕКСТ"/>
    <w:basedOn w:val="afff6"/>
    <w:uiPriority w:val="99"/>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uiPriority w:val="99"/>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uiPriority w:val="99"/>
    <w:qFormat/>
    <w:rsid w:val="00986055"/>
    <w:pPr>
      <w:keepNext w:val="0"/>
      <w:keepLines w:val="0"/>
      <w:spacing w:line="288" w:lineRule="auto"/>
      <w:jc w:val="both"/>
    </w:pPr>
    <w:rPr>
      <w:b/>
      <w:bCs/>
      <w:caps/>
      <w:sz w:val="30"/>
      <w:szCs w:val="30"/>
    </w:rPr>
  </w:style>
  <w:style w:type="paragraph" w:customStyle="1" w:styleId="Style29">
    <w:name w:val="Style29"/>
    <w:basedOn w:val="a8"/>
    <w:uiPriority w:val="99"/>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uiPriority w:val="99"/>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uiPriority w:val="99"/>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uiPriority w:val="99"/>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uiPriority w:val="99"/>
    <w:qFormat/>
    <w:rsid w:val="00986055"/>
  </w:style>
  <w:style w:type="paragraph" w:customStyle="1" w:styleId="p35">
    <w:name w:val="p35"/>
    <w:basedOn w:val="a8"/>
    <w:uiPriority w:val="99"/>
    <w:qFormat/>
    <w:rsid w:val="00986055"/>
  </w:style>
  <w:style w:type="paragraph" w:customStyle="1" w:styleId="p36">
    <w:name w:val="p36"/>
    <w:basedOn w:val="a8"/>
    <w:uiPriority w:val="99"/>
    <w:qFormat/>
    <w:rsid w:val="00986055"/>
  </w:style>
  <w:style w:type="paragraph" w:customStyle="1" w:styleId="TextBody">
    <w:name w:val="Text Body"/>
    <w:basedOn w:val="a8"/>
    <w:uiPriority w:val="99"/>
    <w:qFormat/>
    <w:rsid w:val="00986055"/>
    <w:pPr>
      <w:suppressAutoHyphens/>
      <w:spacing w:before="0" w:beforeAutospacing="0" w:after="120" w:afterAutospacing="0"/>
    </w:pPr>
    <w:rPr>
      <w:lang w:val="en-US" w:eastAsia="zh-CN"/>
    </w:rPr>
  </w:style>
  <w:style w:type="paragraph" w:customStyle="1" w:styleId="Heading11">
    <w:name w:val="Heading 11"/>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p10">
    <w:name w:val="p10"/>
    <w:basedOn w:val="a8"/>
    <w:uiPriority w:val="99"/>
    <w:qFormat/>
    <w:rsid w:val="00986055"/>
  </w:style>
  <w:style w:type="paragraph" w:customStyle="1" w:styleId="eg3">
    <w:name w:val="eg3"/>
    <w:basedOn w:val="a8"/>
    <w:uiPriority w:val="99"/>
    <w:qFormat/>
    <w:rsid w:val="00986055"/>
  </w:style>
  <w:style w:type="paragraph" w:customStyle="1" w:styleId="p2">
    <w:name w:val="p2"/>
    <w:basedOn w:val="a8"/>
    <w:uiPriority w:val="99"/>
    <w:qFormat/>
    <w:rsid w:val="00986055"/>
  </w:style>
  <w:style w:type="paragraph" w:customStyle="1" w:styleId="p5">
    <w:name w:val="p5"/>
    <w:basedOn w:val="a8"/>
    <w:uiPriority w:val="99"/>
    <w:qFormat/>
    <w:rsid w:val="00986055"/>
  </w:style>
  <w:style w:type="paragraph" w:customStyle="1" w:styleId="1fff9">
    <w:name w:val="Название1"/>
    <w:basedOn w:val="a8"/>
    <w:uiPriority w:val="99"/>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uiPriority w:val="99"/>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uiPriority w:val="99"/>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uiPriority w:val="99"/>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uiPriority w:val="99"/>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uiPriority w:val="99"/>
    <w:qFormat/>
    <w:rsid w:val="00986055"/>
    <w:pPr>
      <w:suppressAutoHyphens/>
      <w:spacing w:before="0" w:beforeAutospacing="0" w:after="0" w:afterAutospacing="0"/>
      <w:ind w:left="566" w:hanging="283"/>
    </w:pPr>
    <w:rPr>
      <w:lang w:eastAsia="ar-SA"/>
    </w:rPr>
  </w:style>
  <w:style w:type="paragraph" w:customStyle="1" w:styleId="411">
    <w:name w:val="Список 41"/>
    <w:basedOn w:val="a8"/>
    <w:uiPriority w:val="99"/>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uiPriority w:val="99"/>
    <w:qFormat/>
    <w:rsid w:val="00986055"/>
    <w:pPr>
      <w:spacing w:before="0" w:beforeAutospacing="0" w:after="0" w:afterAutospacing="0"/>
      <w:contextualSpacing/>
    </w:pPr>
    <w:rPr>
      <w:sz w:val="28"/>
      <w:szCs w:val="20"/>
      <w:lang w:eastAsia="en-US"/>
    </w:rPr>
  </w:style>
  <w:style w:type="paragraph" w:customStyle="1" w:styleId="p32">
    <w:name w:val="p32"/>
    <w:basedOn w:val="a8"/>
    <w:uiPriority w:val="99"/>
    <w:qFormat/>
    <w:rsid w:val="00986055"/>
  </w:style>
  <w:style w:type="paragraph" w:customStyle="1" w:styleId="p17">
    <w:name w:val="p17"/>
    <w:basedOn w:val="a8"/>
    <w:uiPriority w:val="99"/>
    <w:qFormat/>
    <w:rsid w:val="00986055"/>
  </w:style>
  <w:style w:type="paragraph" w:customStyle="1" w:styleId="p26">
    <w:name w:val="p26"/>
    <w:basedOn w:val="a8"/>
    <w:uiPriority w:val="99"/>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uiPriority w:val="99"/>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uiPriority w:val="99"/>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uiPriority w:val="99"/>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uiPriority w:val="99"/>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uiPriority w:val="99"/>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uiPriority w:val="99"/>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uiPriority w:val="99"/>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uiPriority w:val="99"/>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uiPriority w:val="99"/>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uiPriority w:val="99"/>
    <w:qFormat/>
    <w:rsid w:val="00986055"/>
    <w:rPr>
      <w:color w:val="auto"/>
    </w:rPr>
  </w:style>
  <w:style w:type="paragraph" w:customStyle="1" w:styleId="Caaieiaie2">
    <w:name w:val="Caaieiaie 2"/>
    <w:basedOn w:val="Default"/>
    <w:next w:val="Default"/>
    <w:uiPriority w:val="99"/>
    <w:qFormat/>
    <w:rsid w:val="00986055"/>
    <w:rPr>
      <w:color w:val="auto"/>
    </w:rPr>
  </w:style>
  <w:style w:type="paragraph" w:customStyle="1" w:styleId="afffffff5">
    <w:name w:val="Обычный.Нормальный"/>
    <w:uiPriority w:val="99"/>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uiPriority w:val="99"/>
    <w:qFormat/>
    <w:locked/>
    <w:rsid w:val="00986055"/>
    <w:rPr>
      <w:rFonts w:ascii="Arial" w:hAnsi="Arial"/>
      <w:b/>
      <w:sz w:val="32"/>
    </w:rPr>
  </w:style>
  <w:style w:type="paragraph" w:customStyle="1" w:styleId="11a">
    <w:name w:val="1 Заголовок 1"/>
    <w:basedOn w:val="a8"/>
    <w:link w:val="119"/>
    <w:uiPriority w:val="9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uiPriority w:val="99"/>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uiPriority w:val="99"/>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uiPriority w:val="99"/>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uiPriority w:val="99"/>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uiPriority w:val="99"/>
    <w:qFormat/>
    <w:rsid w:val="00986055"/>
    <w:pPr>
      <w:spacing w:before="0" w:beforeAutospacing="0" w:after="0" w:afterAutospacing="0"/>
      <w:ind w:firstLine="709"/>
      <w:jc w:val="both"/>
    </w:pPr>
  </w:style>
  <w:style w:type="paragraph" w:customStyle="1" w:styleId="Style164">
    <w:name w:val="Style164"/>
    <w:basedOn w:val="a8"/>
    <w:uiPriority w:val="99"/>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uiPriority w:val="99"/>
    <w:qFormat/>
    <w:locked/>
    <w:rsid w:val="00986055"/>
    <w:rPr>
      <w:sz w:val="24"/>
      <w:shd w:val="clear" w:color="auto" w:fill="FFFFFF"/>
    </w:rPr>
  </w:style>
  <w:style w:type="paragraph" w:customStyle="1" w:styleId="14pt0">
    <w:name w:val="Стиль Обычный. + 14 pt"/>
    <w:basedOn w:val="a8"/>
    <w:link w:val="14pt"/>
    <w:uiPriority w:val="99"/>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uiPriority w:val="99"/>
    <w:qFormat/>
    <w:rsid w:val="00986055"/>
    <w:pPr>
      <w:spacing w:before="0" w:beforeAutospacing="0" w:after="0" w:afterAutospacing="0"/>
    </w:pPr>
  </w:style>
  <w:style w:type="paragraph" w:customStyle="1" w:styleId="pri">
    <w:name w:val="pri"/>
    <w:basedOn w:val="a8"/>
    <w:uiPriority w:val="99"/>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uiPriority w:val="99"/>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uiPriority w:val="99"/>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uiPriority w:val="99"/>
    <w:qFormat/>
    <w:rsid w:val="00986055"/>
  </w:style>
  <w:style w:type="paragraph" w:customStyle="1" w:styleId="p12left">
    <w:name w:val="p12_left"/>
    <w:basedOn w:val="a8"/>
    <w:uiPriority w:val="99"/>
    <w:qFormat/>
    <w:rsid w:val="00986055"/>
  </w:style>
  <w:style w:type="paragraph" w:customStyle="1" w:styleId="TableParagraph">
    <w:name w:val="Table Paragraph"/>
    <w:basedOn w:val="a8"/>
    <w:uiPriority w:val="99"/>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uiPriority w:val="99"/>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uiPriority w:val="99"/>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uiPriority w:val="99"/>
    <w:qFormat/>
    <w:rsid w:val="00986055"/>
  </w:style>
  <w:style w:type="paragraph" w:customStyle="1" w:styleId="Style134">
    <w:name w:val="Style134"/>
    <w:basedOn w:val="a8"/>
    <w:uiPriority w:val="99"/>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uiPriority w:val="99"/>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uiPriority w:val="99"/>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uiPriority w:val="99"/>
    <w:qFormat/>
    <w:rsid w:val="00986055"/>
  </w:style>
  <w:style w:type="paragraph" w:customStyle="1" w:styleId="p15">
    <w:name w:val="p15"/>
    <w:basedOn w:val="a8"/>
    <w:uiPriority w:val="99"/>
    <w:qFormat/>
    <w:rsid w:val="00986055"/>
  </w:style>
  <w:style w:type="paragraph" w:customStyle="1" w:styleId="p29">
    <w:name w:val="p29"/>
    <w:basedOn w:val="a8"/>
    <w:uiPriority w:val="99"/>
    <w:qFormat/>
    <w:rsid w:val="00986055"/>
  </w:style>
  <w:style w:type="paragraph" w:customStyle="1" w:styleId="p30">
    <w:name w:val="p30"/>
    <w:basedOn w:val="a8"/>
    <w:uiPriority w:val="99"/>
    <w:qFormat/>
    <w:rsid w:val="00986055"/>
  </w:style>
  <w:style w:type="paragraph" w:customStyle="1" w:styleId="p31">
    <w:name w:val="p31"/>
    <w:basedOn w:val="a8"/>
    <w:uiPriority w:val="99"/>
    <w:qFormat/>
    <w:rsid w:val="00986055"/>
  </w:style>
  <w:style w:type="paragraph" w:customStyle="1" w:styleId="p33">
    <w:name w:val="p33"/>
    <w:basedOn w:val="a8"/>
    <w:uiPriority w:val="99"/>
    <w:qFormat/>
    <w:rsid w:val="00986055"/>
  </w:style>
  <w:style w:type="paragraph" w:customStyle="1" w:styleId="p13">
    <w:name w:val="p13"/>
    <w:basedOn w:val="a8"/>
    <w:uiPriority w:val="99"/>
    <w:qFormat/>
    <w:rsid w:val="00986055"/>
  </w:style>
  <w:style w:type="paragraph" w:customStyle="1" w:styleId="p25">
    <w:name w:val="p25"/>
    <w:basedOn w:val="a8"/>
    <w:uiPriority w:val="99"/>
    <w:qFormat/>
    <w:rsid w:val="00986055"/>
  </w:style>
  <w:style w:type="paragraph" w:customStyle="1" w:styleId="Caaieiaie5">
    <w:name w:val="Caaieiaie 5"/>
    <w:basedOn w:val="a8"/>
    <w:next w:val="a8"/>
    <w:uiPriority w:val="99"/>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uiPriority w:val="99"/>
    <w:qFormat/>
    <w:rsid w:val="00986055"/>
    <w:pPr>
      <w:widowControl/>
      <w:spacing w:line="240" w:lineRule="auto"/>
      <w:ind w:firstLine="0"/>
    </w:pPr>
    <w:rPr>
      <w:rFonts w:eastAsia="Calibri"/>
      <w:i/>
      <w:sz w:val="26"/>
    </w:rPr>
  </w:style>
  <w:style w:type="paragraph" w:customStyle="1" w:styleId="3f6">
    <w:name w:val="Обычный3"/>
    <w:basedOn w:val="a8"/>
    <w:uiPriority w:val="99"/>
    <w:qFormat/>
    <w:rsid w:val="00986055"/>
    <w:pPr>
      <w:snapToGrid w:val="0"/>
      <w:spacing w:before="0" w:beforeAutospacing="0" w:after="0" w:afterAutospacing="0"/>
    </w:pPr>
    <w:rPr>
      <w:sz w:val="20"/>
      <w:szCs w:val="20"/>
    </w:rPr>
  </w:style>
  <w:style w:type="paragraph" w:customStyle="1" w:styleId="11b">
    <w:name w:val="Основной текст11"/>
    <w:basedOn w:val="a8"/>
    <w:uiPriority w:val="99"/>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uiPriority w:val="99"/>
    <w:qFormat/>
    <w:rsid w:val="00986055"/>
  </w:style>
  <w:style w:type="paragraph" w:customStyle="1" w:styleId="p24">
    <w:name w:val="p24"/>
    <w:basedOn w:val="a8"/>
    <w:uiPriority w:val="99"/>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uiPriority w:val="99"/>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uiPriority w:val="99"/>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uiPriority w:val="99"/>
    <w:qFormat/>
    <w:rsid w:val="00986055"/>
    <w:pPr>
      <w:keepNext/>
      <w:widowControl/>
      <w:spacing w:line="240" w:lineRule="auto"/>
      <w:ind w:firstLine="0"/>
      <w:jc w:val="left"/>
    </w:pPr>
    <w:rPr>
      <w:sz w:val="24"/>
    </w:rPr>
  </w:style>
  <w:style w:type="paragraph" w:customStyle="1" w:styleId="ledge1">
    <w:name w:val="ledge1"/>
    <w:basedOn w:val="a8"/>
    <w:uiPriority w:val="99"/>
    <w:qFormat/>
    <w:rsid w:val="00986055"/>
    <w:pPr>
      <w:spacing w:line="360" w:lineRule="atLeast"/>
      <w:jc w:val="both"/>
    </w:pPr>
  </w:style>
  <w:style w:type="paragraph" w:customStyle="1" w:styleId="WW-Normal">
    <w:name w:val="WW-Normal"/>
    <w:uiPriority w:val="99"/>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uiPriority w:val="99"/>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uiPriority w:val="99"/>
    <w:qFormat/>
    <w:rsid w:val="00986055"/>
    <w:pPr>
      <w:widowControl w:val="0"/>
      <w:autoSpaceDE w:val="0"/>
      <w:autoSpaceDN w:val="0"/>
      <w:adjustRightInd w:val="0"/>
      <w:spacing w:before="0" w:beforeAutospacing="0" w:after="0" w:afterAutospacing="0"/>
    </w:pPr>
  </w:style>
  <w:style w:type="paragraph" w:customStyle="1" w:styleId="Style40">
    <w:name w:val="Style40"/>
    <w:basedOn w:val="a8"/>
    <w:uiPriority w:val="99"/>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uiPriority w:val="99"/>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uiPriority w:val="99"/>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uiPriority w:val="99"/>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uiPriority w:val="99"/>
    <w:qFormat/>
    <w:rsid w:val="00986055"/>
    <w:pPr>
      <w:spacing w:before="120" w:beforeAutospacing="0" w:after="0" w:afterAutospacing="0" w:line="240" w:lineRule="exact"/>
      <w:ind w:firstLine="284"/>
      <w:jc w:val="both"/>
    </w:pPr>
    <w:rPr>
      <w:sz w:val="22"/>
    </w:rPr>
  </w:style>
  <w:style w:type="paragraph" w:customStyle="1" w:styleId="small">
    <w:name w:val="small"/>
    <w:basedOn w:val="a8"/>
    <w:uiPriority w:val="99"/>
    <w:qFormat/>
    <w:rsid w:val="00986055"/>
    <w:rPr>
      <w:rFonts w:ascii="Verdana" w:hAnsi="Verdana"/>
      <w:sz w:val="15"/>
      <w:szCs w:val="15"/>
    </w:rPr>
  </w:style>
  <w:style w:type="paragraph" w:customStyle="1" w:styleId="afffffff9">
    <w:name w:val="Содержание"/>
    <w:basedOn w:val="a8"/>
    <w:uiPriority w:val="99"/>
    <w:qFormat/>
    <w:rsid w:val="00986055"/>
    <w:pPr>
      <w:spacing w:before="0" w:beforeAutospacing="0" w:after="0" w:afterAutospacing="0"/>
      <w:ind w:firstLine="454"/>
      <w:jc w:val="both"/>
    </w:pPr>
  </w:style>
  <w:style w:type="paragraph" w:customStyle="1" w:styleId="afffffffa">
    <w:name w:val="Модули"/>
    <w:basedOn w:val="a8"/>
    <w:uiPriority w:val="99"/>
    <w:qFormat/>
    <w:rsid w:val="00986055"/>
    <w:pPr>
      <w:keepNext/>
      <w:snapToGrid w:val="0"/>
      <w:spacing w:before="0" w:beforeAutospacing="0" w:after="0" w:afterAutospacing="0"/>
    </w:pPr>
    <w:rPr>
      <w:b/>
      <w:bCs/>
    </w:rPr>
  </w:style>
  <w:style w:type="paragraph" w:customStyle="1" w:styleId="224">
    <w:name w:val="Îñíî´2íîé òåêñò 2"/>
    <w:basedOn w:val="a8"/>
    <w:uiPriority w:val="99"/>
    <w:qFormat/>
    <w:rsid w:val="00986055"/>
    <w:pPr>
      <w:widowControl w:val="0"/>
      <w:spacing w:before="0" w:beforeAutospacing="0" w:after="0" w:afterAutospacing="0"/>
      <w:ind w:firstLine="709"/>
      <w:jc w:val="both"/>
    </w:pPr>
    <w:rPr>
      <w:szCs w:val="20"/>
    </w:rPr>
  </w:style>
  <w:style w:type="paragraph" w:customStyle="1" w:styleId="Noeeu3">
    <w:name w:val="Noeeu3"/>
    <w:basedOn w:val="a8"/>
    <w:uiPriority w:val="99"/>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uiPriority w:val="99"/>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uiPriority w:val="99"/>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uiPriority w:val="99"/>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uiPriority w:val="99"/>
    <w:qFormat/>
    <w:rsid w:val="00986055"/>
    <w:pPr>
      <w:spacing w:before="0" w:beforeAutospacing="0" w:after="0" w:afterAutospacing="0" w:line="360" w:lineRule="auto"/>
      <w:ind w:firstLine="720"/>
      <w:jc w:val="both"/>
    </w:pPr>
    <w:rPr>
      <w:szCs w:val="20"/>
    </w:rPr>
  </w:style>
  <w:style w:type="paragraph" w:customStyle="1" w:styleId="book">
    <w:name w:val="book"/>
    <w:basedOn w:val="a8"/>
    <w:uiPriority w:val="99"/>
    <w:qFormat/>
    <w:rsid w:val="00986055"/>
    <w:pPr>
      <w:spacing w:before="0" w:beforeAutospacing="0" w:after="0" w:afterAutospacing="0"/>
      <w:ind w:firstLine="450"/>
      <w:jc w:val="both"/>
    </w:pPr>
    <w:rPr>
      <w:rFonts w:eastAsia="Times New Roman"/>
    </w:rPr>
  </w:style>
  <w:style w:type="paragraph" w:customStyle="1" w:styleId="124">
    <w:name w:val="стиль12"/>
    <w:basedOn w:val="a8"/>
    <w:uiPriority w:val="99"/>
    <w:qFormat/>
    <w:rsid w:val="00986055"/>
    <w:rPr>
      <w:rFonts w:ascii="Arial" w:hAnsi="Arial" w:cs="Arial"/>
      <w:color w:val="676767"/>
      <w:sz w:val="20"/>
      <w:szCs w:val="20"/>
    </w:rPr>
  </w:style>
  <w:style w:type="paragraph" w:customStyle="1" w:styleId="Style101">
    <w:name w:val="Стиль Style10 + Черный"/>
    <w:basedOn w:val="a8"/>
    <w:next w:val="a8"/>
    <w:uiPriority w:val="99"/>
    <w:qFormat/>
    <w:rsid w:val="00986055"/>
    <w:pPr>
      <w:spacing w:before="0" w:beforeAutospacing="0" w:after="0" w:afterAutospacing="0"/>
    </w:pPr>
    <w:rPr>
      <w:color w:val="000000"/>
    </w:rPr>
  </w:style>
  <w:style w:type="paragraph" w:customStyle="1" w:styleId="Style1010">
    <w:name w:val="Стиль Style10 + Черный1"/>
    <w:basedOn w:val="a8"/>
    <w:next w:val="a8"/>
    <w:uiPriority w:val="99"/>
    <w:qFormat/>
    <w:rsid w:val="00986055"/>
    <w:pPr>
      <w:spacing w:before="0" w:beforeAutospacing="0" w:after="0" w:afterAutospacing="0"/>
    </w:pPr>
    <w:rPr>
      <w:color w:val="000000"/>
    </w:rPr>
  </w:style>
  <w:style w:type="paragraph" w:customStyle="1" w:styleId="Style48">
    <w:name w:val="Style48"/>
    <w:basedOn w:val="a8"/>
    <w:uiPriority w:val="99"/>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uiPriority w:val="99"/>
    <w:qFormat/>
    <w:rsid w:val="00986055"/>
    <w:pPr>
      <w:autoSpaceDN/>
      <w:spacing w:after="120"/>
    </w:pPr>
    <w:rPr>
      <w:rFonts w:eastAsia="SimSun" w:cs="Mangal"/>
      <w:kern w:val="2"/>
      <w:lang w:eastAsia="hi-IN" w:bidi="hi-IN"/>
    </w:rPr>
  </w:style>
  <w:style w:type="paragraph" w:customStyle="1" w:styleId="Index">
    <w:name w:val="Index"/>
    <w:basedOn w:val="Standard"/>
    <w:uiPriority w:val="99"/>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uiPriority w:val="99"/>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uiPriority w:val="99"/>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uiPriority w:val="99"/>
    <w:qFormat/>
    <w:rsid w:val="00986055"/>
    <w:pPr>
      <w:suppressAutoHyphens/>
      <w:spacing w:before="0" w:beforeAutospacing="0" w:after="0" w:afterAutospacing="0"/>
    </w:pPr>
    <w:rPr>
      <w:lang w:eastAsia="zh-CN"/>
    </w:rPr>
  </w:style>
  <w:style w:type="paragraph" w:customStyle="1" w:styleId="text1">
    <w:name w:val="text1"/>
    <w:basedOn w:val="a8"/>
    <w:uiPriority w:val="99"/>
    <w:qFormat/>
    <w:rsid w:val="00986055"/>
    <w:pPr>
      <w:spacing w:before="0" w:beforeAutospacing="0" w:after="300" w:afterAutospacing="0"/>
    </w:pPr>
  </w:style>
  <w:style w:type="paragraph" w:customStyle="1" w:styleId="2121">
    <w:name w:val="Стиль Заголовок 2 + 12 пт"/>
    <w:basedOn w:val="26"/>
    <w:uiPriority w:val="99"/>
    <w:qFormat/>
    <w:rsid w:val="00986055"/>
    <w:rPr>
      <w:rFonts w:cs="Arial"/>
      <w:sz w:val="24"/>
    </w:rPr>
  </w:style>
  <w:style w:type="paragraph" w:customStyle="1" w:styleId="afffffffd">
    <w:name w:val="Базовый"/>
    <w:uiPriority w:val="99"/>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uiPriority w:val="99"/>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uiPriority w:val="99"/>
    <w:qFormat/>
    <w:rsid w:val="00986055"/>
    <w:pPr>
      <w:spacing w:before="0" w:beforeAutospacing="0" w:after="0" w:afterAutospacing="0"/>
    </w:pPr>
    <w:rPr>
      <w:szCs w:val="20"/>
    </w:rPr>
  </w:style>
  <w:style w:type="paragraph" w:customStyle="1" w:styleId="affffffff">
    <w:name w:val="Основа"/>
    <w:basedOn w:val="a8"/>
    <w:uiPriority w:val="99"/>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uiPriority w:val="99"/>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uiPriority w:val="99"/>
    <w:qFormat/>
    <w:rsid w:val="00986055"/>
    <w:pPr>
      <w:spacing w:before="0" w:beforeAutospacing="0" w:after="0" w:afterAutospacing="0"/>
    </w:pPr>
    <w:rPr>
      <w:szCs w:val="20"/>
    </w:rPr>
  </w:style>
  <w:style w:type="paragraph" w:customStyle="1" w:styleId="Style1011">
    <w:name w:val="Style101"/>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uiPriority w:val="99"/>
    <w:qFormat/>
    <w:rsid w:val="00986055"/>
    <w:pPr>
      <w:spacing w:before="48" w:beforeAutospacing="0" w:after="48" w:afterAutospacing="0"/>
      <w:jc w:val="both"/>
    </w:pPr>
  </w:style>
  <w:style w:type="paragraph" w:customStyle="1" w:styleId="biblio">
    <w:name w:val="biblio"/>
    <w:basedOn w:val="a8"/>
    <w:uiPriority w:val="99"/>
    <w:qFormat/>
    <w:rsid w:val="00986055"/>
    <w:pPr>
      <w:spacing w:before="48" w:beforeAutospacing="0" w:after="48" w:afterAutospacing="0"/>
      <w:ind w:firstLine="360"/>
      <w:jc w:val="both"/>
    </w:pPr>
    <w:rPr>
      <w:sz w:val="19"/>
      <w:szCs w:val="19"/>
    </w:rPr>
  </w:style>
  <w:style w:type="paragraph" w:customStyle="1" w:styleId="biblio0">
    <w:name w:val="biblio0"/>
    <w:basedOn w:val="a8"/>
    <w:uiPriority w:val="99"/>
    <w:qFormat/>
    <w:rsid w:val="00986055"/>
    <w:pPr>
      <w:spacing w:before="48" w:beforeAutospacing="0" w:after="48" w:afterAutospacing="0"/>
      <w:jc w:val="both"/>
    </w:pPr>
    <w:rPr>
      <w:sz w:val="19"/>
      <w:szCs w:val="19"/>
    </w:rPr>
  </w:style>
  <w:style w:type="paragraph" w:customStyle="1" w:styleId="podpis">
    <w:name w:val="podpis"/>
    <w:basedOn w:val="a8"/>
    <w:uiPriority w:val="99"/>
    <w:qFormat/>
    <w:rsid w:val="00986055"/>
    <w:pPr>
      <w:spacing w:before="48" w:beforeAutospacing="0" w:after="48" w:afterAutospacing="0"/>
      <w:jc w:val="right"/>
    </w:pPr>
    <w:rPr>
      <w:i/>
      <w:iCs/>
      <w:sz w:val="19"/>
      <w:szCs w:val="19"/>
    </w:rPr>
  </w:style>
  <w:style w:type="paragraph" w:customStyle="1" w:styleId="ris">
    <w:name w:val="ris"/>
    <w:basedOn w:val="a8"/>
    <w:uiPriority w:val="99"/>
    <w:qFormat/>
    <w:rsid w:val="00986055"/>
    <w:pPr>
      <w:spacing w:before="48" w:beforeAutospacing="0" w:after="48" w:afterAutospacing="0"/>
      <w:jc w:val="center"/>
    </w:pPr>
    <w:rPr>
      <w:i/>
      <w:iCs/>
      <w:sz w:val="19"/>
      <w:szCs w:val="19"/>
    </w:rPr>
  </w:style>
  <w:style w:type="paragraph" w:customStyle="1" w:styleId="small0">
    <w:name w:val="small0"/>
    <w:basedOn w:val="a8"/>
    <w:uiPriority w:val="99"/>
    <w:qFormat/>
    <w:rsid w:val="00986055"/>
    <w:pPr>
      <w:spacing w:before="48" w:beforeAutospacing="0" w:after="48" w:afterAutospacing="0"/>
      <w:jc w:val="both"/>
    </w:pPr>
    <w:rPr>
      <w:sz w:val="19"/>
      <w:szCs w:val="19"/>
    </w:rPr>
  </w:style>
  <w:style w:type="paragraph" w:customStyle="1" w:styleId="stih4">
    <w:name w:val="stih4"/>
    <w:basedOn w:val="a8"/>
    <w:uiPriority w:val="99"/>
    <w:qFormat/>
    <w:rsid w:val="00986055"/>
    <w:pPr>
      <w:spacing w:before="120" w:beforeAutospacing="0" w:after="120" w:afterAutospacing="0"/>
      <w:ind w:left="3240"/>
    </w:pPr>
    <w:rPr>
      <w:sz w:val="19"/>
      <w:szCs w:val="19"/>
    </w:rPr>
  </w:style>
  <w:style w:type="paragraph" w:customStyle="1" w:styleId="zag8">
    <w:name w:val="zag8"/>
    <w:basedOn w:val="a8"/>
    <w:uiPriority w:val="99"/>
    <w:qFormat/>
    <w:rsid w:val="00986055"/>
    <w:pPr>
      <w:spacing w:before="240" w:beforeAutospacing="0" w:after="48" w:afterAutospacing="0"/>
      <w:jc w:val="center"/>
    </w:pPr>
    <w:rPr>
      <w:sz w:val="19"/>
      <w:szCs w:val="19"/>
    </w:rPr>
  </w:style>
  <w:style w:type="paragraph" w:customStyle="1" w:styleId="hook">
    <w:name w:val="hook"/>
    <w:basedOn w:val="a8"/>
    <w:uiPriority w:val="99"/>
    <w:qFormat/>
    <w:rsid w:val="00986055"/>
    <w:rPr>
      <w:rFonts w:ascii="Comic Sans MS" w:hAnsi="Comic Sans MS"/>
      <w:b/>
      <w:bCs/>
    </w:rPr>
  </w:style>
  <w:style w:type="paragraph" w:customStyle="1" w:styleId="affffffff0">
    <w:name w:val="Цитаты"/>
    <w:basedOn w:val="Normal1"/>
    <w:uiPriority w:val="99"/>
    <w:qFormat/>
    <w:rsid w:val="00986055"/>
    <w:pPr>
      <w:widowControl/>
      <w:spacing w:before="100" w:after="100"/>
      <w:ind w:right="360" w:firstLine="0"/>
    </w:pPr>
    <w:rPr>
      <w:sz w:val="24"/>
    </w:rPr>
  </w:style>
  <w:style w:type="paragraph" w:customStyle="1" w:styleId="Style55">
    <w:name w:val="Style55"/>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uiPriority w:val="99"/>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uiPriority w:val="99"/>
    <w:qFormat/>
    <w:rsid w:val="00986055"/>
  </w:style>
  <w:style w:type="paragraph" w:customStyle="1" w:styleId="PrilogRazd">
    <w:name w:val="Prilog Razd"/>
    <w:uiPriority w:val="99"/>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uiPriority w:val="99"/>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uiPriority w:val="99"/>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uiPriority w:val="99"/>
    <w:qFormat/>
    <w:rsid w:val="00986055"/>
  </w:style>
  <w:style w:type="paragraph" w:customStyle="1" w:styleId="msonormalcxsplast">
    <w:name w:val="msonormalcxsplast"/>
    <w:basedOn w:val="a8"/>
    <w:uiPriority w:val="99"/>
    <w:qFormat/>
    <w:rsid w:val="00986055"/>
    <w:rPr>
      <w:rFonts w:ascii="Arial" w:hAnsi="Arial" w:cs="Arial"/>
      <w:color w:val="000000"/>
      <w:sz w:val="20"/>
      <w:szCs w:val="20"/>
    </w:rPr>
  </w:style>
  <w:style w:type="paragraph" w:customStyle="1" w:styleId="msonormalcxspmiddlecxspmiddle">
    <w:name w:val="msonormalcxspmiddlecxspmiddle"/>
    <w:basedOn w:val="a8"/>
    <w:uiPriority w:val="99"/>
    <w:qFormat/>
    <w:rsid w:val="00986055"/>
    <w:rPr>
      <w:rFonts w:ascii="Arial" w:hAnsi="Arial" w:cs="Arial"/>
      <w:color w:val="000000"/>
      <w:sz w:val="20"/>
      <w:szCs w:val="20"/>
    </w:rPr>
  </w:style>
  <w:style w:type="paragraph" w:customStyle="1" w:styleId="normalrus">
    <w:name w:val="normalrus"/>
    <w:basedOn w:val="a8"/>
    <w:uiPriority w:val="99"/>
    <w:qFormat/>
    <w:rsid w:val="00986055"/>
  </w:style>
  <w:style w:type="paragraph" w:customStyle="1" w:styleId="a0cxspmiddle">
    <w:name w:val="a0cxspmiddle"/>
    <w:basedOn w:val="a8"/>
    <w:uiPriority w:val="99"/>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uiPriority w:val="99"/>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uiPriority w:val="99"/>
    <w:qFormat/>
    <w:rsid w:val="00986055"/>
  </w:style>
  <w:style w:type="paragraph" w:customStyle="1" w:styleId="affffffff1">
    <w:name w:val="Заглавие"/>
    <w:basedOn w:val="afffffffd"/>
    <w:uiPriority w:val="99"/>
    <w:qFormat/>
    <w:rsid w:val="00986055"/>
    <w:pPr>
      <w:jc w:val="center"/>
    </w:pPr>
    <w:rPr>
      <w:sz w:val="20"/>
      <w:szCs w:val="20"/>
    </w:rPr>
  </w:style>
  <w:style w:type="paragraph" w:customStyle="1" w:styleId="-10-11">
    <w:name w:val="А-10-11"/>
    <w:aliases w:val="65"/>
    <w:basedOn w:val="a8"/>
    <w:uiPriority w:val="99"/>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uiPriority w:val="99"/>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uiPriority w:val="99"/>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uiPriority w:val="99"/>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uiPriority w:val="99"/>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uiPriority w:val="99"/>
    <w:qFormat/>
    <w:rsid w:val="00986055"/>
    <w:pPr>
      <w:spacing w:before="0" w:beforeAutospacing="0" w:after="0" w:afterAutospacing="0" w:line="312" w:lineRule="auto"/>
      <w:jc w:val="both"/>
    </w:pPr>
    <w:rPr>
      <w:sz w:val="28"/>
    </w:rPr>
  </w:style>
  <w:style w:type="paragraph" w:customStyle="1" w:styleId="HTML10">
    <w:name w:val="Стандартный HTML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uiPriority w:val="99"/>
    <w:qFormat/>
    <w:rsid w:val="00986055"/>
    <w:pPr>
      <w:spacing w:before="49" w:beforeAutospacing="0" w:after="0" w:afterAutospacing="0" w:line="300" w:lineRule="atLeast"/>
    </w:pPr>
    <w:rPr>
      <w:color w:val="000000"/>
    </w:rPr>
  </w:style>
  <w:style w:type="paragraph" w:customStyle="1" w:styleId="Style74">
    <w:name w:val="Style74"/>
    <w:basedOn w:val="a8"/>
    <w:uiPriority w:val="99"/>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uiPriority w:val="99"/>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uiPriority w:val="99"/>
    <w:qFormat/>
    <w:rsid w:val="00986055"/>
  </w:style>
  <w:style w:type="paragraph" w:customStyle="1" w:styleId="125">
    <w:name w:val="Обычный12"/>
    <w:uiPriority w:val="99"/>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uiPriority w:val="99"/>
    <w:qFormat/>
    <w:rsid w:val="00986055"/>
    <w:rPr>
      <w:sz w:val="24"/>
      <w:lang w:val="ru-RU" w:eastAsia="ru-RU"/>
    </w:rPr>
  </w:style>
  <w:style w:type="character" w:customStyle="1" w:styleId="812">
    <w:name w:val="Заголовок 8 Знак1"/>
    <w:uiPriority w:val="99"/>
    <w:qFormat/>
    <w:rsid w:val="00986055"/>
    <w:rPr>
      <w:rFonts w:ascii="Calibri" w:hAnsi="Calibri"/>
      <w:i/>
      <w:sz w:val="24"/>
      <w:lang w:val="ru-RU" w:eastAsia="en-US"/>
    </w:rPr>
  </w:style>
  <w:style w:type="character" w:customStyle="1" w:styleId="910">
    <w:name w:val="Заголовок 9 Знак1"/>
    <w:uiPriority w:val="99"/>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uiPriority w:val="99"/>
    <w:qFormat/>
    <w:rsid w:val="00986055"/>
    <w:rPr>
      <w:rFonts w:ascii="Times New Roman" w:hAnsi="Times New Roman"/>
      <w:sz w:val="24"/>
      <w:lang w:eastAsia="ru-RU"/>
    </w:rPr>
  </w:style>
  <w:style w:type="character" w:customStyle="1" w:styleId="FontStyle11">
    <w:name w:val="Font Style11"/>
    <w:uiPriority w:val="99"/>
    <w:qFormat/>
    <w:rsid w:val="00986055"/>
    <w:rPr>
      <w:rFonts w:ascii="Times New Roman" w:hAnsi="Times New Roman"/>
      <w:b/>
      <w:sz w:val="24"/>
    </w:rPr>
  </w:style>
  <w:style w:type="character" w:customStyle="1" w:styleId="FontStyle12">
    <w:name w:val="Font Style12"/>
    <w:uiPriority w:val="99"/>
    <w:qFormat/>
    <w:rsid w:val="00986055"/>
    <w:rPr>
      <w:rFonts w:ascii="Times New Roman" w:hAnsi="Times New Roman"/>
      <w:sz w:val="24"/>
    </w:rPr>
  </w:style>
  <w:style w:type="character" w:customStyle="1" w:styleId="1ffff8">
    <w:name w:val="Нижний колонтитул Знак1"/>
    <w:uiPriority w:val="99"/>
    <w:qFormat/>
    <w:rsid w:val="00986055"/>
    <w:rPr>
      <w:rFonts w:ascii="Times New Roman" w:hAnsi="Times New Roman"/>
      <w:sz w:val="24"/>
      <w:lang w:eastAsia="ru-RU"/>
    </w:rPr>
  </w:style>
  <w:style w:type="character" w:customStyle="1" w:styleId="21c">
    <w:name w:val="Основной текст 2 Знак1"/>
    <w:uiPriority w:val="99"/>
    <w:qFormat/>
    <w:rsid w:val="00986055"/>
    <w:rPr>
      <w:rFonts w:ascii="Times New Roman" w:hAnsi="Times New Roman"/>
      <w:sz w:val="24"/>
      <w:lang w:eastAsia="ru-RU"/>
    </w:rPr>
  </w:style>
  <w:style w:type="character" w:customStyle="1" w:styleId="FontStyle42">
    <w:name w:val="Font Style42"/>
    <w:uiPriority w:val="99"/>
    <w:qFormat/>
    <w:rsid w:val="00986055"/>
    <w:rPr>
      <w:rFonts w:ascii="Times New Roman" w:hAnsi="Times New Roman"/>
      <w:sz w:val="26"/>
    </w:rPr>
  </w:style>
  <w:style w:type="character" w:customStyle="1" w:styleId="75">
    <w:name w:val="Знак Знак7"/>
    <w:uiPriority w:val="99"/>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uiPriority w:val="99"/>
    <w:qFormat/>
    <w:locked/>
    <w:rsid w:val="00986055"/>
    <w:rPr>
      <w:sz w:val="24"/>
    </w:rPr>
  </w:style>
  <w:style w:type="character" w:customStyle="1" w:styleId="spelle">
    <w:name w:val="spelle"/>
    <w:uiPriority w:val="99"/>
    <w:qFormat/>
    <w:rsid w:val="00986055"/>
  </w:style>
  <w:style w:type="character" w:customStyle="1" w:styleId="grame">
    <w:name w:val="grame"/>
    <w:uiPriority w:val="99"/>
    <w:qFormat/>
    <w:rsid w:val="00986055"/>
  </w:style>
  <w:style w:type="character" w:customStyle="1" w:styleId="FontStyle25">
    <w:name w:val="Font Style25"/>
    <w:uiPriority w:val="99"/>
    <w:qFormat/>
    <w:rsid w:val="00986055"/>
    <w:rPr>
      <w:rFonts w:ascii="Times New Roman" w:hAnsi="Times New Roman"/>
      <w:i/>
      <w:sz w:val="16"/>
    </w:rPr>
  </w:style>
  <w:style w:type="character" w:customStyle="1" w:styleId="147">
    <w:name w:val="Знак Знак14"/>
    <w:uiPriority w:val="99"/>
    <w:qFormat/>
    <w:locked/>
    <w:rsid w:val="00986055"/>
    <w:rPr>
      <w:rFonts w:ascii="Cambria" w:hAnsi="Cambria"/>
      <w:i/>
      <w:color w:val="4F81BD"/>
      <w:spacing w:val="15"/>
      <w:sz w:val="24"/>
      <w:lang w:val="ru-RU" w:eastAsia="ru-RU"/>
    </w:rPr>
  </w:style>
  <w:style w:type="character" w:customStyle="1" w:styleId="1ffffa">
    <w:name w:val="Схема документа Знак1"/>
    <w:uiPriority w:val="99"/>
    <w:qFormat/>
    <w:rsid w:val="00986055"/>
    <w:rPr>
      <w:rFonts w:ascii="Segoe UI" w:hAnsi="Segoe UI"/>
      <w:sz w:val="16"/>
      <w:lang w:eastAsia="ru-RU"/>
    </w:rPr>
  </w:style>
  <w:style w:type="character" w:customStyle="1" w:styleId="b-serp-urlitem1">
    <w:name w:val="b-serp-url__item1"/>
    <w:uiPriority w:val="99"/>
    <w:qFormat/>
    <w:rsid w:val="00986055"/>
    <w:rPr>
      <w:rFonts w:ascii="Times New Roman" w:hAnsi="Times New Roman"/>
    </w:rPr>
  </w:style>
  <w:style w:type="character" w:customStyle="1" w:styleId="1ffffb">
    <w:name w:val="Верхний колонтитул Знак1"/>
    <w:uiPriority w:val="99"/>
    <w:qFormat/>
    <w:rsid w:val="00986055"/>
    <w:rPr>
      <w:rFonts w:ascii="Times New Roman" w:hAnsi="Times New Roman"/>
      <w:sz w:val="24"/>
      <w:lang w:eastAsia="ru-RU"/>
    </w:rPr>
  </w:style>
  <w:style w:type="character" w:customStyle="1" w:styleId="FontStyle47">
    <w:name w:val="Font Style47"/>
    <w:uiPriority w:val="99"/>
    <w:qFormat/>
    <w:rsid w:val="00986055"/>
    <w:rPr>
      <w:rFonts w:ascii="Times New Roman" w:hAnsi="Times New Roman"/>
      <w:sz w:val="24"/>
    </w:rPr>
  </w:style>
  <w:style w:type="character" w:customStyle="1" w:styleId="ft250">
    <w:name w:val="ft250"/>
    <w:uiPriority w:val="99"/>
    <w:qFormat/>
    <w:rsid w:val="00986055"/>
  </w:style>
  <w:style w:type="character" w:customStyle="1" w:styleId="100">
    <w:name w:val="Знак Знак10"/>
    <w:uiPriority w:val="99"/>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uiPriority w:val="99"/>
    <w:qFormat/>
    <w:rsid w:val="00986055"/>
    <w:rPr>
      <w:rFonts w:ascii="Times New Roman" w:hAnsi="Times New Roman"/>
      <w:sz w:val="26"/>
    </w:rPr>
  </w:style>
  <w:style w:type="character" w:customStyle="1" w:styleId="64">
    <w:name w:val="Знак Знак6"/>
    <w:uiPriority w:val="99"/>
    <w:qFormat/>
    <w:locked/>
    <w:rsid w:val="00986055"/>
    <w:rPr>
      <w:b/>
      <w:caps/>
      <w:sz w:val="24"/>
      <w:lang w:val="ru-RU" w:eastAsia="ru-RU"/>
    </w:rPr>
  </w:style>
  <w:style w:type="character" w:customStyle="1" w:styleId="FontStyle50">
    <w:name w:val="Font Style50"/>
    <w:uiPriority w:val="99"/>
    <w:qFormat/>
    <w:rsid w:val="00986055"/>
    <w:rPr>
      <w:rFonts w:ascii="Times New Roman" w:hAnsi="Times New Roman"/>
      <w:b/>
      <w:sz w:val="26"/>
    </w:rPr>
  </w:style>
  <w:style w:type="character" w:customStyle="1" w:styleId="blk">
    <w:name w:val="blk"/>
    <w:uiPriority w:val="99"/>
    <w:qFormat/>
    <w:rsid w:val="00986055"/>
  </w:style>
  <w:style w:type="character" w:customStyle="1" w:styleId="FontStyle36">
    <w:name w:val="Font Style36"/>
    <w:uiPriority w:val="99"/>
    <w:qFormat/>
    <w:rsid w:val="00986055"/>
    <w:rPr>
      <w:rFonts w:ascii="Times New Roman" w:hAnsi="Times New Roman"/>
      <w:sz w:val="26"/>
    </w:rPr>
  </w:style>
  <w:style w:type="character" w:customStyle="1" w:styleId="affffffff3">
    <w:name w:val="Основной текст Знак Знак Знак"/>
    <w:aliases w:val=" Знак1 Знак1"/>
    <w:uiPriority w:val="99"/>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uiPriority w:val="99"/>
    <w:qFormat/>
    <w:rsid w:val="00986055"/>
    <w:rPr>
      <w:rFonts w:ascii="Arial" w:hAnsi="Arial"/>
      <w:i/>
      <w:color w:val="000000"/>
      <w:sz w:val="18"/>
      <w:u w:val="none"/>
    </w:rPr>
  </w:style>
  <w:style w:type="character" w:customStyle="1" w:styleId="mistake">
    <w:name w:val="mistake"/>
    <w:uiPriority w:val="99"/>
    <w:qFormat/>
    <w:rsid w:val="00986055"/>
    <w:rPr>
      <w:sz w:val="24"/>
    </w:rPr>
  </w:style>
  <w:style w:type="character" w:customStyle="1" w:styleId="trb12">
    <w:name w:val="trb12"/>
    <w:uiPriority w:val="99"/>
    <w:qFormat/>
    <w:rsid w:val="00986055"/>
  </w:style>
  <w:style w:type="character" w:customStyle="1" w:styleId="tbln12">
    <w:name w:val="tbln12"/>
    <w:uiPriority w:val="99"/>
    <w:qFormat/>
    <w:rsid w:val="00986055"/>
  </w:style>
  <w:style w:type="character" w:customStyle="1" w:styleId="tbb12">
    <w:name w:val="tbb12"/>
    <w:uiPriority w:val="99"/>
    <w:qFormat/>
    <w:rsid w:val="00986055"/>
  </w:style>
  <w:style w:type="character" w:customStyle="1" w:styleId="FontStyle448">
    <w:name w:val="Font Style448"/>
    <w:uiPriority w:val="99"/>
    <w:qFormat/>
    <w:rsid w:val="00986055"/>
    <w:rPr>
      <w:rFonts w:ascii="Times New Roman" w:hAnsi="Times New Roman"/>
      <w:sz w:val="20"/>
    </w:rPr>
  </w:style>
  <w:style w:type="character" w:customStyle="1" w:styleId="1ffffd">
    <w:name w:val="Тема примечания Знак1"/>
    <w:uiPriority w:val="99"/>
    <w:qFormat/>
    <w:rsid w:val="00986055"/>
    <w:rPr>
      <w:rFonts w:ascii="Times New Roman" w:hAnsi="Times New Roman"/>
      <w:b/>
      <w:sz w:val="20"/>
      <w:lang w:eastAsia="ru-RU"/>
    </w:rPr>
  </w:style>
  <w:style w:type="character" w:customStyle="1" w:styleId="highlighthighlightactive">
    <w:name w:val="highlight highlight_active"/>
    <w:uiPriority w:val="99"/>
    <w:qFormat/>
    <w:rsid w:val="00986055"/>
  </w:style>
  <w:style w:type="character" w:customStyle="1" w:styleId="160">
    <w:name w:val="Знак Знак16"/>
    <w:uiPriority w:val="99"/>
    <w:qFormat/>
    <w:rsid w:val="00986055"/>
    <w:rPr>
      <w:rFonts w:ascii="Cambria" w:hAnsi="Cambria"/>
      <w:b/>
      <w:kern w:val="32"/>
      <w:sz w:val="32"/>
    </w:rPr>
  </w:style>
  <w:style w:type="character" w:customStyle="1" w:styleId="small11">
    <w:name w:val="small11"/>
    <w:uiPriority w:val="99"/>
    <w:qFormat/>
    <w:rsid w:val="00986055"/>
    <w:rPr>
      <w:rFonts w:ascii="Times New Roman" w:hAnsi="Times New Roman"/>
      <w:sz w:val="16"/>
    </w:rPr>
  </w:style>
  <w:style w:type="character" w:customStyle="1" w:styleId="apple-converted-space">
    <w:name w:val="apple-converted-space"/>
    <w:uiPriority w:val="99"/>
    <w:qFormat/>
    <w:rsid w:val="00986055"/>
    <w:rPr>
      <w:rFonts w:ascii="Times New Roman" w:hAnsi="Times New Roman"/>
    </w:rPr>
  </w:style>
  <w:style w:type="character" w:customStyle="1" w:styleId="apple-style-span">
    <w:name w:val="apple-style-span"/>
    <w:uiPriority w:val="99"/>
    <w:qFormat/>
    <w:rsid w:val="00986055"/>
    <w:rPr>
      <w:rFonts w:ascii="Times New Roman" w:hAnsi="Times New Roman"/>
    </w:rPr>
  </w:style>
  <w:style w:type="character" w:customStyle="1" w:styleId="orange">
    <w:name w:val="orange"/>
    <w:uiPriority w:val="99"/>
    <w:qFormat/>
    <w:rsid w:val="00986055"/>
    <w:rPr>
      <w:rFonts w:ascii="Times New Roman" w:hAnsi="Times New Roman"/>
    </w:rPr>
  </w:style>
  <w:style w:type="character" w:customStyle="1" w:styleId="gray">
    <w:name w:val="gray"/>
    <w:uiPriority w:val="99"/>
    <w:qFormat/>
    <w:rsid w:val="00986055"/>
    <w:rPr>
      <w:rFonts w:ascii="Times New Roman" w:hAnsi="Times New Roman"/>
    </w:rPr>
  </w:style>
  <w:style w:type="character" w:customStyle="1" w:styleId="FontStyle40">
    <w:name w:val="Font Style40"/>
    <w:uiPriority w:val="99"/>
    <w:qFormat/>
    <w:rsid w:val="00986055"/>
    <w:rPr>
      <w:rFonts w:ascii="Times New Roman" w:hAnsi="Times New Roman"/>
      <w:sz w:val="26"/>
    </w:rPr>
  </w:style>
  <w:style w:type="character" w:customStyle="1" w:styleId="FontStyle55">
    <w:name w:val="Font Style55"/>
    <w:uiPriority w:val="99"/>
    <w:qFormat/>
    <w:rsid w:val="00986055"/>
    <w:rPr>
      <w:rFonts w:ascii="Times New Roman" w:hAnsi="Times New Roman"/>
      <w:sz w:val="28"/>
    </w:rPr>
  </w:style>
  <w:style w:type="character" w:customStyle="1" w:styleId="FontStyle43">
    <w:name w:val="Font Style43"/>
    <w:uiPriority w:val="99"/>
    <w:qFormat/>
    <w:rsid w:val="00986055"/>
    <w:rPr>
      <w:rFonts w:ascii="Times New Roman" w:hAnsi="Times New Roman"/>
      <w:b/>
      <w:sz w:val="26"/>
    </w:rPr>
  </w:style>
  <w:style w:type="character" w:customStyle="1" w:styleId="nameautor3">
    <w:name w:val="name_autor3"/>
    <w:uiPriority w:val="99"/>
    <w:qFormat/>
    <w:rsid w:val="00986055"/>
  </w:style>
  <w:style w:type="character" w:customStyle="1" w:styleId="ft318">
    <w:name w:val="ft318"/>
    <w:uiPriority w:val="99"/>
    <w:qFormat/>
    <w:rsid w:val="00986055"/>
  </w:style>
  <w:style w:type="character" w:customStyle="1" w:styleId="ft523">
    <w:name w:val="ft523"/>
    <w:uiPriority w:val="99"/>
    <w:qFormat/>
    <w:rsid w:val="00986055"/>
  </w:style>
  <w:style w:type="character" w:customStyle="1" w:styleId="ft459">
    <w:name w:val="ft459"/>
    <w:uiPriority w:val="99"/>
    <w:qFormat/>
    <w:rsid w:val="00986055"/>
  </w:style>
  <w:style w:type="character" w:customStyle="1" w:styleId="ft553">
    <w:name w:val="ft553"/>
    <w:uiPriority w:val="99"/>
    <w:qFormat/>
    <w:rsid w:val="00986055"/>
  </w:style>
  <w:style w:type="character" w:customStyle="1" w:styleId="ft672">
    <w:name w:val="ft672"/>
    <w:uiPriority w:val="99"/>
    <w:qFormat/>
    <w:rsid w:val="00986055"/>
  </w:style>
  <w:style w:type="character" w:customStyle="1" w:styleId="fieldname">
    <w:name w:val="fieldname"/>
    <w:uiPriority w:val="99"/>
    <w:qFormat/>
    <w:rsid w:val="00986055"/>
  </w:style>
  <w:style w:type="character" w:customStyle="1" w:styleId="ft224">
    <w:name w:val="ft224"/>
    <w:uiPriority w:val="99"/>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uiPriority w:val="99"/>
    <w:qFormat/>
    <w:rsid w:val="00986055"/>
    <w:rPr>
      <w:rFonts w:ascii="Verdana" w:hAnsi="Verdana"/>
      <w:sz w:val="16"/>
    </w:rPr>
  </w:style>
  <w:style w:type="character" w:customStyle="1" w:styleId="1ffffe">
    <w:name w:val="Красная строка Знак1"/>
    <w:uiPriority w:val="99"/>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uiPriority w:val="99"/>
    <w:qFormat/>
    <w:rsid w:val="00986055"/>
    <w:rPr>
      <w:rFonts w:ascii="Verdana" w:hAnsi="Verdana"/>
      <w:b/>
      <w:color w:val="7C9DC0"/>
      <w:sz w:val="22"/>
      <w:shd w:val="clear" w:color="auto" w:fill="FAF0E6"/>
    </w:rPr>
  </w:style>
  <w:style w:type="character" w:customStyle="1" w:styleId="ft1100">
    <w:name w:val="ft1100"/>
    <w:uiPriority w:val="99"/>
    <w:qFormat/>
    <w:rsid w:val="00986055"/>
  </w:style>
  <w:style w:type="character" w:customStyle="1" w:styleId="ft1168">
    <w:name w:val="ft1168"/>
    <w:uiPriority w:val="99"/>
    <w:qFormat/>
    <w:rsid w:val="00986055"/>
  </w:style>
  <w:style w:type="character" w:customStyle="1" w:styleId="ft1237">
    <w:name w:val="ft1237"/>
    <w:uiPriority w:val="99"/>
    <w:qFormat/>
    <w:rsid w:val="00986055"/>
  </w:style>
  <w:style w:type="character" w:customStyle="1" w:styleId="ft1245">
    <w:name w:val="ft1245"/>
    <w:uiPriority w:val="99"/>
    <w:qFormat/>
    <w:rsid w:val="00986055"/>
  </w:style>
  <w:style w:type="character" w:customStyle="1" w:styleId="articletext">
    <w:name w:val="article_text"/>
    <w:uiPriority w:val="99"/>
    <w:qFormat/>
    <w:rsid w:val="00986055"/>
  </w:style>
  <w:style w:type="character" w:customStyle="1" w:styleId="mw-headline">
    <w:name w:val="mw-headline"/>
    <w:uiPriority w:val="99"/>
    <w:qFormat/>
    <w:rsid w:val="00986055"/>
  </w:style>
  <w:style w:type="character" w:customStyle="1" w:styleId="name">
    <w:name w:val="name"/>
    <w:uiPriority w:val="99"/>
    <w:qFormat/>
    <w:rsid w:val="00986055"/>
  </w:style>
  <w:style w:type="character" w:customStyle="1" w:styleId="FontStyle33">
    <w:name w:val="Font Style33"/>
    <w:uiPriority w:val="99"/>
    <w:qFormat/>
    <w:rsid w:val="00986055"/>
    <w:rPr>
      <w:rFonts w:ascii="Times New Roman" w:hAnsi="Times New Roman"/>
      <w:b/>
      <w:sz w:val="26"/>
    </w:rPr>
  </w:style>
  <w:style w:type="character" w:customStyle="1" w:styleId="FontStyle35">
    <w:name w:val="Font Style35"/>
    <w:uiPriority w:val="99"/>
    <w:qFormat/>
    <w:rsid w:val="00986055"/>
    <w:rPr>
      <w:rFonts w:ascii="Times New Roman" w:hAnsi="Times New Roman"/>
      <w:i/>
      <w:sz w:val="24"/>
    </w:rPr>
  </w:style>
  <w:style w:type="character" w:customStyle="1" w:styleId="FontStyle37">
    <w:name w:val="Font Style37"/>
    <w:uiPriority w:val="99"/>
    <w:qFormat/>
    <w:rsid w:val="00986055"/>
    <w:rPr>
      <w:rFonts w:ascii="Times New Roman" w:hAnsi="Times New Roman"/>
      <w:sz w:val="32"/>
    </w:rPr>
  </w:style>
  <w:style w:type="character" w:customStyle="1" w:styleId="ft3087">
    <w:name w:val="ft3087"/>
    <w:uiPriority w:val="99"/>
    <w:qFormat/>
    <w:rsid w:val="00986055"/>
  </w:style>
  <w:style w:type="character" w:customStyle="1" w:styleId="ft3162">
    <w:name w:val="ft3162"/>
    <w:uiPriority w:val="99"/>
    <w:qFormat/>
    <w:rsid w:val="00986055"/>
  </w:style>
  <w:style w:type="character" w:customStyle="1" w:styleId="ft1373">
    <w:name w:val="ft1373"/>
    <w:uiPriority w:val="99"/>
    <w:qFormat/>
    <w:rsid w:val="00986055"/>
  </w:style>
  <w:style w:type="character" w:customStyle="1" w:styleId="ft32">
    <w:name w:val="ft32"/>
    <w:uiPriority w:val="99"/>
    <w:qFormat/>
    <w:rsid w:val="00986055"/>
  </w:style>
  <w:style w:type="character" w:customStyle="1" w:styleId="ft1433">
    <w:name w:val="ft1433"/>
    <w:uiPriority w:val="99"/>
    <w:qFormat/>
    <w:rsid w:val="00986055"/>
  </w:style>
  <w:style w:type="character" w:customStyle="1" w:styleId="ft1481">
    <w:name w:val="ft1481"/>
    <w:uiPriority w:val="99"/>
    <w:qFormat/>
    <w:rsid w:val="00986055"/>
  </w:style>
  <w:style w:type="character" w:customStyle="1" w:styleId="ft1536">
    <w:name w:val="ft1536"/>
    <w:uiPriority w:val="99"/>
    <w:qFormat/>
    <w:rsid w:val="00986055"/>
  </w:style>
  <w:style w:type="character" w:customStyle="1" w:styleId="ft1543">
    <w:name w:val="ft1543"/>
    <w:uiPriority w:val="99"/>
    <w:qFormat/>
    <w:rsid w:val="00986055"/>
  </w:style>
  <w:style w:type="character" w:customStyle="1" w:styleId="ft1">
    <w:name w:val="ft1"/>
    <w:uiPriority w:val="99"/>
    <w:qFormat/>
    <w:rsid w:val="00986055"/>
  </w:style>
  <w:style w:type="character" w:customStyle="1" w:styleId="ft1546">
    <w:name w:val="ft1546"/>
    <w:uiPriority w:val="99"/>
    <w:qFormat/>
    <w:rsid w:val="00986055"/>
  </w:style>
  <w:style w:type="character" w:customStyle="1" w:styleId="ft1550">
    <w:name w:val="ft1550"/>
    <w:uiPriority w:val="99"/>
    <w:qFormat/>
    <w:rsid w:val="00986055"/>
  </w:style>
  <w:style w:type="character" w:customStyle="1" w:styleId="ft1571">
    <w:name w:val="ft1571"/>
    <w:uiPriority w:val="99"/>
    <w:qFormat/>
    <w:rsid w:val="00986055"/>
  </w:style>
  <w:style w:type="character" w:customStyle="1" w:styleId="ft1577">
    <w:name w:val="ft1577"/>
    <w:uiPriority w:val="99"/>
    <w:qFormat/>
    <w:rsid w:val="00986055"/>
  </w:style>
  <w:style w:type="character" w:customStyle="1" w:styleId="ft1583">
    <w:name w:val="ft1583"/>
    <w:uiPriority w:val="99"/>
    <w:qFormat/>
    <w:rsid w:val="00986055"/>
  </w:style>
  <w:style w:type="character" w:customStyle="1" w:styleId="ft1593">
    <w:name w:val="ft1593"/>
    <w:uiPriority w:val="99"/>
    <w:qFormat/>
    <w:rsid w:val="00986055"/>
  </w:style>
  <w:style w:type="character" w:customStyle="1" w:styleId="ft1641">
    <w:name w:val="ft1641"/>
    <w:uiPriority w:val="99"/>
    <w:qFormat/>
    <w:rsid w:val="00986055"/>
  </w:style>
  <w:style w:type="character" w:customStyle="1" w:styleId="ft1671">
    <w:name w:val="ft1671"/>
    <w:uiPriority w:val="99"/>
    <w:qFormat/>
    <w:rsid w:val="00986055"/>
  </w:style>
  <w:style w:type="character" w:customStyle="1" w:styleId="ft1723">
    <w:name w:val="ft1723"/>
    <w:uiPriority w:val="99"/>
    <w:qFormat/>
    <w:rsid w:val="00986055"/>
  </w:style>
  <w:style w:type="character" w:customStyle="1" w:styleId="ft1786">
    <w:name w:val="ft1786"/>
    <w:uiPriority w:val="99"/>
    <w:qFormat/>
    <w:rsid w:val="00986055"/>
  </w:style>
  <w:style w:type="character" w:customStyle="1" w:styleId="ft1809">
    <w:name w:val="ft1809"/>
    <w:uiPriority w:val="99"/>
    <w:qFormat/>
    <w:rsid w:val="00986055"/>
  </w:style>
  <w:style w:type="character" w:customStyle="1" w:styleId="ft1814">
    <w:name w:val="ft1814"/>
    <w:uiPriority w:val="99"/>
    <w:qFormat/>
    <w:rsid w:val="00986055"/>
  </w:style>
  <w:style w:type="character" w:customStyle="1" w:styleId="ft1827">
    <w:name w:val="ft1827"/>
    <w:uiPriority w:val="99"/>
    <w:qFormat/>
    <w:rsid w:val="00986055"/>
  </w:style>
  <w:style w:type="character" w:customStyle="1" w:styleId="ft1831">
    <w:name w:val="ft1831"/>
    <w:uiPriority w:val="99"/>
    <w:qFormat/>
    <w:rsid w:val="00986055"/>
  </w:style>
  <w:style w:type="character" w:customStyle="1" w:styleId="ft1837">
    <w:name w:val="ft1837"/>
    <w:uiPriority w:val="99"/>
    <w:qFormat/>
    <w:rsid w:val="00986055"/>
  </w:style>
  <w:style w:type="character" w:customStyle="1" w:styleId="ft1857">
    <w:name w:val="ft1857"/>
    <w:uiPriority w:val="99"/>
    <w:qFormat/>
    <w:rsid w:val="00986055"/>
  </w:style>
  <w:style w:type="character" w:customStyle="1" w:styleId="ft1873">
    <w:name w:val="ft1873"/>
    <w:uiPriority w:val="99"/>
    <w:qFormat/>
    <w:rsid w:val="00986055"/>
  </w:style>
  <w:style w:type="character" w:customStyle="1" w:styleId="ft1932">
    <w:name w:val="ft1932"/>
    <w:uiPriority w:val="99"/>
    <w:qFormat/>
    <w:rsid w:val="00986055"/>
  </w:style>
  <w:style w:type="character" w:customStyle="1" w:styleId="ft1995">
    <w:name w:val="ft1995"/>
    <w:uiPriority w:val="99"/>
    <w:qFormat/>
    <w:rsid w:val="00986055"/>
  </w:style>
  <w:style w:type="character" w:customStyle="1" w:styleId="ft2033">
    <w:name w:val="ft2033"/>
    <w:uiPriority w:val="99"/>
    <w:qFormat/>
    <w:rsid w:val="00986055"/>
  </w:style>
  <w:style w:type="character" w:customStyle="1" w:styleId="ft11943">
    <w:name w:val="ft11943"/>
    <w:uiPriority w:val="99"/>
    <w:qFormat/>
    <w:rsid w:val="00986055"/>
  </w:style>
  <w:style w:type="character" w:customStyle="1" w:styleId="ft12010">
    <w:name w:val="ft12010"/>
    <w:uiPriority w:val="99"/>
    <w:qFormat/>
    <w:rsid w:val="00986055"/>
  </w:style>
  <w:style w:type="character" w:customStyle="1" w:styleId="ft12050">
    <w:name w:val="ft12050"/>
    <w:uiPriority w:val="99"/>
    <w:qFormat/>
    <w:rsid w:val="00986055"/>
  </w:style>
  <w:style w:type="character" w:customStyle="1" w:styleId="ft12104">
    <w:name w:val="ft12104"/>
    <w:uiPriority w:val="99"/>
    <w:qFormat/>
    <w:rsid w:val="00986055"/>
  </w:style>
  <w:style w:type="character" w:customStyle="1" w:styleId="ft12139">
    <w:name w:val="ft12139"/>
    <w:uiPriority w:val="99"/>
    <w:qFormat/>
    <w:rsid w:val="00986055"/>
  </w:style>
  <w:style w:type="character" w:customStyle="1" w:styleId="ft12166">
    <w:name w:val="ft12166"/>
    <w:uiPriority w:val="99"/>
    <w:qFormat/>
    <w:rsid w:val="00986055"/>
  </w:style>
  <w:style w:type="character" w:customStyle="1" w:styleId="ft12184">
    <w:name w:val="ft12184"/>
    <w:uiPriority w:val="99"/>
    <w:qFormat/>
    <w:rsid w:val="00986055"/>
  </w:style>
  <w:style w:type="character" w:customStyle="1" w:styleId="ft12250">
    <w:name w:val="ft12250"/>
    <w:uiPriority w:val="99"/>
    <w:qFormat/>
    <w:rsid w:val="00986055"/>
  </w:style>
  <w:style w:type="character" w:customStyle="1" w:styleId="ft12278">
    <w:name w:val="ft12278"/>
    <w:uiPriority w:val="99"/>
    <w:qFormat/>
    <w:rsid w:val="00986055"/>
  </w:style>
  <w:style w:type="character" w:customStyle="1" w:styleId="ft12329">
    <w:name w:val="ft12329"/>
    <w:uiPriority w:val="99"/>
    <w:qFormat/>
    <w:rsid w:val="00986055"/>
  </w:style>
  <w:style w:type="character" w:customStyle="1" w:styleId="ft12373">
    <w:name w:val="ft12373"/>
    <w:uiPriority w:val="99"/>
    <w:qFormat/>
    <w:rsid w:val="00986055"/>
  </w:style>
  <w:style w:type="character" w:customStyle="1" w:styleId="ft12374">
    <w:name w:val="ft12374"/>
    <w:uiPriority w:val="99"/>
    <w:qFormat/>
    <w:rsid w:val="00986055"/>
  </w:style>
  <w:style w:type="character" w:customStyle="1" w:styleId="ft12429">
    <w:name w:val="ft12429"/>
    <w:uiPriority w:val="99"/>
    <w:qFormat/>
    <w:rsid w:val="00986055"/>
  </w:style>
  <w:style w:type="character" w:customStyle="1" w:styleId="ft12471">
    <w:name w:val="ft12471"/>
    <w:uiPriority w:val="99"/>
    <w:qFormat/>
    <w:rsid w:val="00986055"/>
  </w:style>
  <w:style w:type="character" w:customStyle="1" w:styleId="ft12500">
    <w:name w:val="ft12500"/>
    <w:uiPriority w:val="99"/>
    <w:qFormat/>
    <w:rsid w:val="00986055"/>
  </w:style>
  <w:style w:type="character" w:customStyle="1" w:styleId="ft12501">
    <w:name w:val="ft12501"/>
    <w:uiPriority w:val="99"/>
    <w:qFormat/>
    <w:rsid w:val="00986055"/>
  </w:style>
  <w:style w:type="character" w:customStyle="1" w:styleId="ft12561">
    <w:name w:val="ft12561"/>
    <w:uiPriority w:val="99"/>
    <w:qFormat/>
    <w:rsid w:val="00986055"/>
  </w:style>
  <w:style w:type="character" w:customStyle="1" w:styleId="ft12562">
    <w:name w:val="ft12562"/>
    <w:uiPriority w:val="99"/>
    <w:qFormat/>
    <w:rsid w:val="00986055"/>
  </w:style>
  <w:style w:type="character" w:customStyle="1" w:styleId="ft12589">
    <w:name w:val="ft12589"/>
    <w:uiPriority w:val="99"/>
    <w:qFormat/>
    <w:rsid w:val="00986055"/>
  </w:style>
  <w:style w:type="character" w:customStyle="1" w:styleId="ft12609">
    <w:name w:val="ft12609"/>
    <w:uiPriority w:val="99"/>
    <w:qFormat/>
    <w:rsid w:val="00986055"/>
  </w:style>
  <w:style w:type="character" w:customStyle="1" w:styleId="ft12670">
    <w:name w:val="ft12670"/>
    <w:uiPriority w:val="99"/>
    <w:qFormat/>
    <w:rsid w:val="00986055"/>
  </w:style>
  <w:style w:type="character" w:customStyle="1" w:styleId="ft12676">
    <w:name w:val="ft12676"/>
    <w:uiPriority w:val="99"/>
    <w:qFormat/>
    <w:rsid w:val="00986055"/>
  </w:style>
  <w:style w:type="character" w:customStyle="1" w:styleId="ft12686">
    <w:name w:val="ft12686"/>
    <w:uiPriority w:val="99"/>
    <w:qFormat/>
    <w:rsid w:val="00986055"/>
  </w:style>
  <w:style w:type="character" w:customStyle="1" w:styleId="ft12696">
    <w:name w:val="ft12696"/>
    <w:uiPriority w:val="99"/>
    <w:qFormat/>
    <w:rsid w:val="00986055"/>
  </w:style>
  <w:style w:type="character" w:customStyle="1" w:styleId="ft12701">
    <w:name w:val="ft12701"/>
    <w:uiPriority w:val="99"/>
    <w:qFormat/>
    <w:rsid w:val="00986055"/>
  </w:style>
  <w:style w:type="character" w:customStyle="1" w:styleId="ft12708">
    <w:name w:val="ft12708"/>
    <w:uiPriority w:val="99"/>
    <w:qFormat/>
    <w:rsid w:val="00986055"/>
  </w:style>
  <w:style w:type="character" w:customStyle="1" w:styleId="ft12715">
    <w:name w:val="ft12715"/>
    <w:uiPriority w:val="99"/>
    <w:qFormat/>
    <w:rsid w:val="00986055"/>
  </w:style>
  <w:style w:type="character" w:customStyle="1" w:styleId="ft12722">
    <w:name w:val="ft12722"/>
    <w:uiPriority w:val="99"/>
    <w:qFormat/>
    <w:rsid w:val="00986055"/>
  </w:style>
  <w:style w:type="character" w:customStyle="1" w:styleId="ft12787">
    <w:name w:val="ft12787"/>
    <w:uiPriority w:val="99"/>
    <w:qFormat/>
    <w:rsid w:val="00986055"/>
  </w:style>
  <w:style w:type="character" w:customStyle="1" w:styleId="ft12790">
    <w:name w:val="ft12790"/>
    <w:uiPriority w:val="99"/>
    <w:qFormat/>
    <w:rsid w:val="00986055"/>
  </w:style>
  <w:style w:type="character" w:customStyle="1" w:styleId="ft12850">
    <w:name w:val="ft12850"/>
    <w:uiPriority w:val="99"/>
    <w:qFormat/>
    <w:rsid w:val="00986055"/>
  </w:style>
  <w:style w:type="character" w:customStyle="1" w:styleId="ft12896">
    <w:name w:val="ft12896"/>
    <w:uiPriority w:val="99"/>
    <w:qFormat/>
    <w:rsid w:val="00986055"/>
  </w:style>
  <w:style w:type="character" w:customStyle="1" w:styleId="ft12942">
    <w:name w:val="ft12942"/>
    <w:uiPriority w:val="99"/>
    <w:qFormat/>
    <w:rsid w:val="00986055"/>
  </w:style>
  <w:style w:type="character" w:customStyle="1" w:styleId="ft12991">
    <w:name w:val="ft12991"/>
    <w:uiPriority w:val="99"/>
    <w:qFormat/>
    <w:rsid w:val="00986055"/>
  </w:style>
  <w:style w:type="character" w:customStyle="1" w:styleId="ft13046">
    <w:name w:val="ft13046"/>
    <w:uiPriority w:val="99"/>
    <w:qFormat/>
    <w:rsid w:val="00986055"/>
  </w:style>
  <w:style w:type="character" w:customStyle="1" w:styleId="ft13079">
    <w:name w:val="ft13079"/>
    <w:uiPriority w:val="99"/>
    <w:qFormat/>
    <w:rsid w:val="00986055"/>
  </w:style>
  <w:style w:type="character" w:customStyle="1" w:styleId="ft13129">
    <w:name w:val="ft13129"/>
    <w:uiPriority w:val="99"/>
    <w:qFormat/>
    <w:rsid w:val="00986055"/>
  </w:style>
  <w:style w:type="character" w:customStyle="1" w:styleId="ft13186">
    <w:name w:val="ft13186"/>
    <w:uiPriority w:val="99"/>
    <w:qFormat/>
    <w:rsid w:val="00986055"/>
  </w:style>
  <w:style w:type="character" w:customStyle="1" w:styleId="ft13226">
    <w:name w:val="ft13226"/>
    <w:uiPriority w:val="99"/>
    <w:qFormat/>
    <w:rsid w:val="00986055"/>
  </w:style>
  <w:style w:type="character" w:customStyle="1" w:styleId="ft13271">
    <w:name w:val="ft13271"/>
    <w:uiPriority w:val="99"/>
    <w:qFormat/>
    <w:rsid w:val="00986055"/>
  </w:style>
  <w:style w:type="character" w:customStyle="1" w:styleId="ft13309">
    <w:name w:val="ft13309"/>
    <w:uiPriority w:val="99"/>
    <w:qFormat/>
    <w:rsid w:val="00986055"/>
  </w:style>
  <w:style w:type="character" w:customStyle="1" w:styleId="ft13366">
    <w:name w:val="ft13366"/>
    <w:uiPriority w:val="99"/>
    <w:qFormat/>
    <w:rsid w:val="00986055"/>
  </w:style>
  <w:style w:type="character" w:customStyle="1" w:styleId="ft13418">
    <w:name w:val="ft13418"/>
    <w:uiPriority w:val="99"/>
    <w:qFormat/>
    <w:rsid w:val="00986055"/>
  </w:style>
  <w:style w:type="character" w:customStyle="1" w:styleId="ft13441">
    <w:name w:val="ft13441"/>
    <w:uiPriority w:val="99"/>
    <w:qFormat/>
    <w:rsid w:val="00986055"/>
  </w:style>
  <w:style w:type="character" w:customStyle="1" w:styleId="ft13487">
    <w:name w:val="ft13487"/>
    <w:uiPriority w:val="99"/>
    <w:qFormat/>
    <w:rsid w:val="00986055"/>
  </w:style>
  <w:style w:type="character" w:customStyle="1" w:styleId="ft13488">
    <w:name w:val="ft13488"/>
    <w:uiPriority w:val="99"/>
    <w:qFormat/>
    <w:rsid w:val="00986055"/>
  </w:style>
  <w:style w:type="character" w:customStyle="1" w:styleId="ft13494">
    <w:name w:val="ft13494"/>
    <w:uiPriority w:val="99"/>
    <w:qFormat/>
    <w:rsid w:val="00986055"/>
  </w:style>
  <w:style w:type="character" w:customStyle="1" w:styleId="ft13500">
    <w:name w:val="ft13500"/>
    <w:uiPriority w:val="99"/>
    <w:qFormat/>
    <w:rsid w:val="00986055"/>
  </w:style>
  <w:style w:type="character" w:customStyle="1" w:styleId="ft13505">
    <w:name w:val="ft13505"/>
    <w:uiPriority w:val="99"/>
    <w:qFormat/>
    <w:rsid w:val="00986055"/>
  </w:style>
  <w:style w:type="character" w:customStyle="1" w:styleId="ft13518">
    <w:name w:val="ft13518"/>
    <w:uiPriority w:val="99"/>
    <w:qFormat/>
    <w:rsid w:val="00986055"/>
  </w:style>
  <w:style w:type="character" w:customStyle="1" w:styleId="ft13525">
    <w:name w:val="ft13525"/>
    <w:uiPriority w:val="99"/>
    <w:qFormat/>
    <w:rsid w:val="00986055"/>
  </w:style>
  <w:style w:type="character" w:customStyle="1" w:styleId="ft13537">
    <w:name w:val="ft13537"/>
    <w:uiPriority w:val="99"/>
    <w:qFormat/>
    <w:rsid w:val="00986055"/>
  </w:style>
  <w:style w:type="character" w:customStyle="1" w:styleId="ft13542">
    <w:name w:val="ft13542"/>
    <w:uiPriority w:val="99"/>
    <w:qFormat/>
    <w:rsid w:val="00986055"/>
  </w:style>
  <w:style w:type="character" w:customStyle="1" w:styleId="ft13555">
    <w:name w:val="ft13555"/>
    <w:uiPriority w:val="99"/>
    <w:qFormat/>
    <w:rsid w:val="00986055"/>
  </w:style>
  <w:style w:type="character" w:customStyle="1" w:styleId="ft13563">
    <w:name w:val="ft13563"/>
    <w:uiPriority w:val="99"/>
    <w:qFormat/>
    <w:rsid w:val="00986055"/>
  </w:style>
  <w:style w:type="character" w:customStyle="1" w:styleId="ft13566">
    <w:name w:val="ft13566"/>
    <w:uiPriority w:val="99"/>
    <w:qFormat/>
    <w:rsid w:val="00986055"/>
  </w:style>
  <w:style w:type="character" w:customStyle="1" w:styleId="ft13578">
    <w:name w:val="ft13578"/>
    <w:uiPriority w:val="99"/>
    <w:qFormat/>
    <w:rsid w:val="00986055"/>
  </w:style>
  <w:style w:type="character" w:customStyle="1" w:styleId="ft13580">
    <w:name w:val="ft13580"/>
    <w:uiPriority w:val="99"/>
    <w:qFormat/>
    <w:rsid w:val="00986055"/>
  </w:style>
  <w:style w:type="character" w:customStyle="1" w:styleId="ft13588">
    <w:name w:val="ft13588"/>
    <w:uiPriority w:val="99"/>
    <w:qFormat/>
    <w:rsid w:val="00986055"/>
  </w:style>
  <w:style w:type="character" w:customStyle="1" w:styleId="ft13644">
    <w:name w:val="ft13644"/>
    <w:uiPriority w:val="99"/>
    <w:qFormat/>
    <w:rsid w:val="00986055"/>
  </w:style>
  <w:style w:type="character" w:customStyle="1" w:styleId="ft13668">
    <w:name w:val="ft13668"/>
    <w:uiPriority w:val="99"/>
    <w:qFormat/>
    <w:rsid w:val="00986055"/>
  </w:style>
  <w:style w:type="character" w:customStyle="1" w:styleId="ft13712">
    <w:name w:val="ft13712"/>
    <w:uiPriority w:val="99"/>
    <w:qFormat/>
    <w:rsid w:val="00986055"/>
  </w:style>
  <w:style w:type="character" w:customStyle="1" w:styleId="ft13768">
    <w:name w:val="ft13768"/>
    <w:uiPriority w:val="99"/>
    <w:qFormat/>
    <w:rsid w:val="00986055"/>
  </w:style>
  <w:style w:type="character" w:customStyle="1" w:styleId="ft13810">
    <w:name w:val="ft13810"/>
    <w:uiPriority w:val="99"/>
    <w:qFormat/>
    <w:rsid w:val="00986055"/>
  </w:style>
  <w:style w:type="character" w:customStyle="1" w:styleId="ft13834">
    <w:name w:val="ft13834"/>
    <w:uiPriority w:val="99"/>
    <w:qFormat/>
    <w:rsid w:val="00986055"/>
  </w:style>
  <w:style w:type="character" w:customStyle="1" w:styleId="ft13885">
    <w:name w:val="ft13885"/>
    <w:uiPriority w:val="99"/>
    <w:qFormat/>
    <w:rsid w:val="00986055"/>
  </w:style>
  <w:style w:type="character" w:customStyle="1" w:styleId="affffffff4">
    <w:name w:val="Оглавление"/>
    <w:uiPriority w:val="99"/>
    <w:qFormat/>
    <w:rsid w:val="00986055"/>
    <w:rPr>
      <w:rFonts w:ascii="Times New Roman" w:hAnsi="Times New Roman"/>
      <w:b/>
      <w:i/>
      <w:sz w:val="28"/>
    </w:rPr>
  </w:style>
  <w:style w:type="character" w:customStyle="1" w:styleId="postbody">
    <w:name w:val="postbody"/>
    <w:uiPriority w:val="99"/>
    <w:qFormat/>
    <w:rsid w:val="00986055"/>
  </w:style>
  <w:style w:type="character" w:customStyle="1" w:styleId="FontStyle41">
    <w:name w:val="Font Style41"/>
    <w:uiPriority w:val="99"/>
    <w:qFormat/>
    <w:rsid w:val="00986055"/>
    <w:rPr>
      <w:rFonts w:ascii="Times New Roman" w:hAnsi="Times New Roman"/>
      <w:sz w:val="22"/>
    </w:rPr>
  </w:style>
  <w:style w:type="character" w:customStyle="1" w:styleId="submenu-table">
    <w:name w:val="submenu-table"/>
    <w:uiPriority w:val="99"/>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uiPriority w:val="99"/>
    <w:qFormat/>
    <w:rsid w:val="00986055"/>
    <w:rPr>
      <w:rFonts w:ascii="Times New Roman" w:hAnsi="Times New Roman"/>
      <w:i/>
      <w:sz w:val="18"/>
    </w:rPr>
  </w:style>
  <w:style w:type="character" w:customStyle="1" w:styleId="FontStyle51">
    <w:name w:val="Font Style51"/>
    <w:uiPriority w:val="99"/>
    <w:qFormat/>
    <w:rsid w:val="00986055"/>
    <w:rPr>
      <w:rFonts w:ascii="Times New Roman" w:hAnsi="Times New Roman"/>
      <w:b/>
      <w:sz w:val="18"/>
    </w:rPr>
  </w:style>
  <w:style w:type="character" w:customStyle="1" w:styleId="FontStyle75">
    <w:name w:val="Font Style75"/>
    <w:uiPriority w:val="99"/>
    <w:qFormat/>
    <w:rsid w:val="00986055"/>
    <w:rPr>
      <w:rFonts w:ascii="Times New Roman" w:hAnsi="Times New Roman"/>
      <w:b/>
      <w:sz w:val="16"/>
    </w:rPr>
  </w:style>
  <w:style w:type="character" w:customStyle="1" w:styleId="FontStyle56">
    <w:name w:val="Font Style56"/>
    <w:uiPriority w:val="99"/>
    <w:qFormat/>
    <w:rsid w:val="00986055"/>
    <w:rPr>
      <w:rFonts w:ascii="Times New Roman" w:hAnsi="Times New Roman"/>
      <w:b/>
      <w:spacing w:val="-10"/>
      <w:sz w:val="18"/>
    </w:rPr>
  </w:style>
  <w:style w:type="character" w:customStyle="1" w:styleId="FontStyle57">
    <w:name w:val="Font Style57"/>
    <w:uiPriority w:val="99"/>
    <w:qFormat/>
    <w:rsid w:val="00986055"/>
    <w:rPr>
      <w:rFonts w:ascii="Times New Roman" w:hAnsi="Times New Roman"/>
      <w:b/>
      <w:spacing w:val="-10"/>
      <w:sz w:val="22"/>
    </w:rPr>
  </w:style>
  <w:style w:type="character" w:customStyle="1" w:styleId="FontStyle59">
    <w:name w:val="Font Style59"/>
    <w:uiPriority w:val="99"/>
    <w:qFormat/>
    <w:rsid w:val="00986055"/>
    <w:rPr>
      <w:rFonts w:ascii="Candara" w:hAnsi="Candara"/>
      <w:b/>
      <w:i/>
      <w:sz w:val="16"/>
    </w:rPr>
  </w:style>
  <w:style w:type="character" w:customStyle="1" w:styleId="affffffff5">
    <w:name w:val="Выделенный"/>
    <w:uiPriority w:val="99"/>
    <w:qFormat/>
    <w:rsid w:val="00986055"/>
    <w:rPr>
      <w:b/>
      <w:lang w:val="ru-RU" w:eastAsia="ru-RU"/>
    </w:rPr>
  </w:style>
  <w:style w:type="character" w:customStyle="1" w:styleId="textcopy">
    <w:name w:val="textcopy"/>
    <w:uiPriority w:val="99"/>
    <w:qFormat/>
    <w:rsid w:val="00986055"/>
  </w:style>
  <w:style w:type="character" w:customStyle="1" w:styleId="style210">
    <w:name w:val="style21"/>
    <w:uiPriority w:val="99"/>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uiPriority w:val="99"/>
    <w:qFormat/>
    <w:rsid w:val="00986055"/>
    <w:rPr>
      <w:rFonts w:ascii="Times New Roman" w:hAnsi="Times New Roman"/>
      <w:sz w:val="18"/>
    </w:rPr>
  </w:style>
  <w:style w:type="character" w:customStyle="1" w:styleId="FontStyle179">
    <w:name w:val="Font Style179"/>
    <w:uiPriority w:val="99"/>
    <w:qFormat/>
    <w:rsid w:val="00986055"/>
    <w:rPr>
      <w:rFonts w:ascii="Times New Roman" w:hAnsi="Times New Roman"/>
      <w:i/>
      <w:sz w:val="18"/>
    </w:rPr>
  </w:style>
  <w:style w:type="character" w:customStyle="1" w:styleId="FontStyle266">
    <w:name w:val="Font Style266"/>
    <w:uiPriority w:val="99"/>
    <w:qFormat/>
    <w:rsid w:val="00986055"/>
    <w:rPr>
      <w:rFonts w:ascii="Times New Roman" w:hAnsi="Times New Roman"/>
      <w:sz w:val="18"/>
    </w:rPr>
  </w:style>
  <w:style w:type="character" w:customStyle="1" w:styleId="FontStyle267">
    <w:name w:val="Font Style267"/>
    <w:uiPriority w:val="99"/>
    <w:qFormat/>
    <w:rsid w:val="00986055"/>
    <w:rPr>
      <w:rFonts w:ascii="Times New Roman" w:hAnsi="Times New Roman"/>
      <w:i/>
      <w:sz w:val="18"/>
    </w:rPr>
  </w:style>
  <w:style w:type="character" w:customStyle="1" w:styleId="FontStyle202">
    <w:name w:val="Font Style202"/>
    <w:uiPriority w:val="99"/>
    <w:qFormat/>
    <w:rsid w:val="00986055"/>
    <w:rPr>
      <w:rFonts w:ascii="Times New Roman" w:hAnsi="Times New Roman"/>
      <w:sz w:val="18"/>
    </w:rPr>
  </w:style>
  <w:style w:type="character" w:customStyle="1" w:styleId="FontStyle564">
    <w:name w:val="Font Style564"/>
    <w:uiPriority w:val="99"/>
    <w:qFormat/>
    <w:rsid w:val="00986055"/>
    <w:rPr>
      <w:rFonts w:ascii="Times New Roman" w:hAnsi="Times New Roman"/>
      <w:sz w:val="20"/>
    </w:rPr>
  </w:style>
  <w:style w:type="character" w:customStyle="1" w:styleId="FontStyle592">
    <w:name w:val="Font Style592"/>
    <w:uiPriority w:val="99"/>
    <w:qFormat/>
    <w:rsid w:val="00986055"/>
    <w:rPr>
      <w:rFonts w:ascii="Franklin Gothic Medium Cond" w:hAnsi="Franklin Gothic Medium Cond"/>
      <w:i/>
      <w:spacing w:val="30"/>
      <w:sz w:val="20"/>
    </w:rPr>
  </w:style>
  <w:style w:type="character" w:customStyle="1" w:styleId="FontStyle563">
    <w:name w:val="Font Style563"/>
    <w:uiPriority w:val="99"/>
    <w:qFormat/>
    <w:rsid w:val="00986055"/>
    <w:rPr>
      <w:rFonts w:ascii="Times New Roman" w:hAnsi="Times New Roman"/>
      <w:b/>
      <w:sz w:val="20"/>
    </w:rPr>
  </w:style>
  <w:style w:type="character" w:customStyle="1" w:styleId="FontStyle134">
    <w:name w:val="Font Style134"/>
    <w:uiPriority w:val="99"/>
    <w:qFormat/>
    <w:rsid w:val="00986055"/>
    <w:rPr>
      <w:rFonts w:ascii="Times New Roman" w:hAnsi="Times New Roman"/>
      <w:b/>
      <w:sz w:val="18"/>
    </w:rPr>
  </w:style>
  <w:style w:type="character" w:customStyle="1" w:styleId="textcop1">
    <w:name w:val="textcop1"/>
    <w:uiPriority w:val="99"/>
    <w:qFormat/>
    <w:rsid w:val="00986055"/>
    <w:rPr>
      <w:rFonts w:ascii="Arial" w:hAnsi="Arial"/>
      <w:color w:val="000000"/>
      <w:sz w:val="20"/>
    </w:rPr>
  </w:style>
  <w:style w:type="character" w:customStyle="1" w:styleId="hl1">
    <w:name w:val="hl1"/>
    <w:uiPriority w:val="99"/>
    <w:qFormat/>
    <w:rsid w:val="00986055"/>
    <w:rPr>
      <w:color w:val="4682B4"/>
    </w:rPr>
  </w:style>
  <w:style w:type="character" w:customStyle="1" w:styleId="b1">
    <w:name w:val="b1"/>
    <w:uiPriority w:val="99"/>
    <w:qFormat/>
    <w:rsid w:val="00986055"/>
    <w:rPr>
      <w:b/>
    </w:rPr>
  </w:style>
  <w:style w:type="character" w:customStyle="1" w:styleId="FontStyle201">
    <w:name w:val="Font Style201"/>
    <w:uiPriority w:val="99"/>
    <w:qFormat/>
    <w:rsid w:val="00986055"/>
    <w:rPr>
      <w:rFonts w:ascii="Times New Roman" w:hAnsi="Times New Roman"/>
      <w:sz w:val="26"/>
    </w:rPr>
  </w:style>
  <w:style w:type="character" w:customStyle="1" w:styleId="2610">
    <w:name w:val="Знак Знак261"/>
    <w:uiPriority w:val="99"/>
    <w:qFormat/>
    <w:rsid w:val="00986055"/>
    <w:rPr>
      <w:rFonts w:ascii="Cambria" w:hAnsi="Cambria"/>
      <w:b/>
      <w:sz w:val="26"/>
    </w:rPr>
  </w:style>
  <w:style w:type="character" w:customStyle="1" w:styleId="250">
    <w:name w:val="Знак Знак25"/>
    <w:uiPriority w:val="99"/>
    <w:qFormat/>
    <w:locked/>
    <w:rsid w:val="00986055"/>
    <w:rPr>
      <w:sz w:val="24"/>
      <w:lang w:val="ru-RU" w:eastAsia="ru-RU"/>
    </w:rPr>
  </w:style>
  <w:style w:type="character" w:customStyle="1" w:styleId="241">
    <w:name w:val="Знак Знак241"/>
    <w:uiPriority w:val="99"/>
    <w:qFormat/>
    <w:rsid w:val="00986055"/>
    <w:rPr>
      <w:rFonts w:ascii="Times New Roman" w:hAnsi="Times New Roman"/>
      <w:b/>
      <w:i/>
      <w:sz w:val="26"/>
    </w:rPr>
  </w:style>
  <w:style w:type="character" w:customStyle="1" w:styleId="231">
    <w:name w:val="Знак Знак231"/>
    <w:uiPriority w:val="99"/>
    <w:qFormat/>
    <w:locked/>
    <w:rsid w:val="00986055"/>
    <w:rPr>
      <w:sz w:val="24"/>
      <w:lang w:val="ru-RU" w:eastAsia="ru-RU"/>
    </w:rPr>
  </w:style>
  <w:style w:type="character" w:customStyle="1" w:styleId="225">
    <w:name w:val="Знак Знак22"/>
    <w:uiPriority w:val="99"/>
    <w:qFormat/>
    <w:locked/>
    <w:rsid w:val="00986055"/>
    <w:rPr>
      <w:color w:val="000000"/>
      <w:sz w:val="24"/>
      <w:lang w:val="ru-RU" w:eastAsia="ru-RU"/>
    </w:rPr>
  </w:style>
  <w:style w:type="character" w:customStyle="1" w:styleId="200">
    <w:name w:val="Знак Знак20"/>
    <w:uiPriority w:val="99"/>
    <w:qFormat/>
    <w:locked/>
    <w:rsid w:val="00986055"/>
    <w:rPr>
      <w:rFonts w:ascii="Tahoma" w:hAnsi="Tahoma"/>
      <w:sz w:val="16"/>
      <w:lang w:val="ru-RU" w:eastAsia="ru-RU"/>
    </w:rPr>
  </w:style>
  <w:style w:type="character" w:customStyle="1" w:styleId="190">
    <w:name w:val="Знак Знак19"/>
    <w:uiPriority w:val="99"/>
    <w:qFormat/>
    <w:locked/>
    <w:rsid w:val="00986055"/>
    <w:rPr>
      <w:sz w:val="24"/>
      <w:lang w:val="en-US" w:eastAsia="ru-RU"/>
    </w:rPr>
  </w:style>
  <w:style w:type="character" w:customStyle="1" w:styleId="180">
    <w:name w:val="Знак Знак18"/>
    <w:uiPriority w:val="99"/>
    <w:qFormat/>
    <w:locked/>
    <w:rsid w:val="00986055"/>
    <w:rPr>
      <w:b/>
      <w:lang w:val="ru-RU" w:eastAsia="ru-RU"/>
    </w:rPr>
  </w:style>
  <w:style w:type="character" w:customStyle="1" w:styleId="170">
    <w:name w:val="Знак Знак17"/>
    <w:uiPriority w:val="99"/>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Знак7 Знак Знак1 Знак, Знак6 Знак1"/>
    <w:uiPriority w:val="99"/>
    <w:qFormat/>
    <w:rsid w:val="00986055"/>
    <w:rPr>
      <w:rFonts w:ascii="Times New Roman" w:hAnsi="Times New Roman"/>
      <w:sz w:val="24"/>
      <w:lang w:eastAsia="ru-RU"/>
    </w:rPr>
  </w:style>
  <w:style w:type="character" w:customStyle="1" w:styleId="BodyTextFirstIndent2Char">
    <w:name w:val="Body Text First Indent 2 Char"/>
    <w:uiPriority w:val="99"/>
    <w:qFormat/>
    <w:locked/>
    <w:rsid w:val="00986055"/>
    <w:rPr>
      <w:rFonts w:ascii="PragmaticaCTT" w:hAnsi="PragmaticaCTT"/>
      <w:sz w:val="24"/>
      <w:lang w:eastAsia="ru-RU"/>
    </w:rPr>
  </w:style>
  <w:style w:type="character" w:customStyle="1" w:styleId="1fffff1">
    <w:name w:val="Текст выноски Знак1"/>
    <w:uiPriority w:val="99"/>
    <w:qFormat/>
    <w:rsid w:val="00986055"/>
    <w:rPr>
      <w:rFonts w:ascii="Segoe UI" w:hAnsi="Segoe UI"/>
      <w:sz w:val="18"/>
      <w:lang w:eastAsia="ru-RU"/>
    </w:rPr>
  </w:style>
  <w:style w:type="character" w:customStyle="1" w:styleId="2ff5">
    <w:name w:val="Основной текст2"/>
    <w:uiPriority w:val="99"/>
    <w:rsid w:val="00986055"/>
    <w:rPr>
      <w:rFonts w:ascii="Times New Roman" w:hAnsi="Times New Roman"/>
      <w:spacing w:val="0"/>
      <w:sz w:val="21"/>
    </w:rPr>
  </w:style>
  <w:style w:type="character" w:customStyle="1" w:styleId="FontStyle573">
    <w:name w:val="Font Style573"/>
    <w:uiPriority w:val="99"/>
    <w:qFormat/>
    <w:rsid w:val="00986055"/>
    <w:rPr>
      <w:rFonts w:ascii="Times New Roman" w:hAnsi="Times New Roman"/>
      <w:i/>
      <w:sz w:val="20"/>
    </w:rPr>
  </w:style>
  <w:style w:type="character" w:customStyle="1" w:styleId="FontStyle115">
    <w:name w:val="Font Style115"/>
    <w:uiPriority w:val="99"/>
    <w:qFormat/>
    <w:rsid w:val="00986055"/>
    <w:rPr>
      <w:rFonts w:ascii="Times New Roman" w:hAnsi="Times New Roman"/>
      <w:sz w:val="28"/>
    </w:rPr>
  </w:style>
  <w:style w:type="character" w:customStyle="1" w:styleId="FontStyle293">
    <w:name w:val="Font Style293"/>
    <w:uiPriority w:val="99"/>
    <w:qFormat/>
    <w:rsid w:val="00986055"/>
    <w:rPr>
      <w:rFonts w:ascii="Times New Roman" w:hAnsi="Times New Roman"/>
      <w:sz w:val="20"/>
    </w:rPr>
  </w:style>
  <w:style w:type="character" w:customStyle="1" w:styleId="FontStyle325">
    <w:name w:val="Font Style325"/>
    <w:uiPriority w:val="99"/>
    <w:qFormat/>
    <w:rsid w:val="00986055"/>
    <w:rPr>
      <w:rFonts w:ascii="Times New Roman" w:hAnsi="Times New Roman"/>
      <w:sz w:val="26"/>
    </w:rPr>
  </w:style>
  <w:style w:type="character" w:customStyle="1" w:styleId="FontStyle219">
    <w:name w:val="Font Style219"/>
    <w:uiPriority w:val="99"/>
    <w:qFormat/>
    <w:rsid w:val="00986055"/>
    <w:rPr>
      <w:rFonts w:ascii="Times New Roman" w:hAnsi="Times New Roman"/>
      <w:b/>
      <w:sz w:val="18"/>
    </w:rPr>
  </w:style>
  <w:style w:type="character" w:customStyle="1" w:styleId="FontStyle207">
    <w:name w:val="Font Style207"/>
    <w:uiPriority w:val="99"/>
    <w:qFormat/>
    <w:rsid w:val="00986055"/>
    <w:rPr>
      <w:rFonts w:ascii="Times New Roman" w:hAnsi="Times New Roman"/>
      <w:i/>
      <w:sz w:val="18"/>
    </w:rPr>
  </w:style>
  <w:style w:type="character" w:customStyle="1" w:styleId="FontStyle574">
    <w:name w:val="Font Style574"/>
    <w:uiPriority w:val="99"/>
    <w:qFormat/>
    <w:rsid w:val="00986055"/>
    <w:rPr>
      <w:rFonts w:ascii="Times New Roman" w:hAnsi="Times New Roman"/>
      <w:b/>
      <w:i/>
      <w:sz w:val="20"/>
    </w:rPr>
  </w:style>
  <w:style w:type="character" w:customStyle="1" w:styleId="FontStyle588">
    <w:name w:val="Font Style588"/>
    <w:uiPriority w:val="99"/>
    <w:qFormat/>
    <w:rsid w:val="00986055"/>
    <w:rPr>
      <w:rFonts w:ascii="Times New Roman" w:hAnsi="Times New Roman"/>
      <w:sz w:val="20"/>
    </w:rPr>
  </w:style>
  <w:style w:type="character" w:customStyle="1" w:styleId="FontStyle117">
    <w:name w:val="Font Style117"/>
    <w:uiPriority w:val="99"/>
    <w:qFormat/>
    <w:rsid w:val="00986055"/>
    <w:rPr>
      <w:rFonts w:ascii="Times New Roman" w:hAnsi="Times New Roman"/>
      <w:i/>
      <w:sz w:val="28"/>
    </w:rPr>
  </w:style>
  <w:style w:type="character" w:customStyle="1" w:styleId="1fffff2">
    <w:name w:val="Основной текст + Полужирный1"/>
    <w:uiPriority w:val="99"/>
    <w:qFormat/>
    <w:rsid w:val="00986055"/>
    <w:rPr>
      <w:rFonts w:ascii="Times New Roman" w:hAnsi="Times New Roman"/>
      <w:b/>
      <w:sz w:val="20"/>
    </w:rPr>
  </w:style>
  <w:style w:type="character" w:customStyle="1" w:styleId="150">
    <w:name w:val="Знак Знак15"/>
    <w:uiPriority w:val="99"/>
    <w:qFormat/>
    <w:rsid w:val="00986055"/>
    <w:rPr>
      <w:rFonts w:ascii="Times New Roman" w:hAnsi="Times New Roman"/>
      <w:sz w:val="24"/>
      <w:lang w:eastAsia="ru-RU"/>
    </w:rPr>
  </w:style>
  <w:style w:type="character" w:customStyle="1" w:styleId="r">
    <w:name w:val="r"/>
    <w:uiPriority w:val="99"/>
    <w:qFormat/>
    <w:rsid w:val="00986055"/>
  </w:style>
  <w:style w:type="character" w:customStyle="1" w:styleId="Garamond">
    <w:name w:val="Основной текст + Garamond"/>
    <w:aliases w:val="12 pt56"/>
    <w:uiPriority w:val="99"/>
    <w:qFormat/>
    <w:rsid w:val="00986055"/>
    <w:rPr>
      <w:rFonts w:ascii="Garamond" w:hAnsi="Garamond"/>
      <w:sz w:val="24"/>
    </w:rPr>
  </w:style>
  <w:style w:type="character" w:customStyle="1" w:styleId="FontStyle278">
    <w:name w:val="Font Style278"/>
    <w:uiPriority w:val="99"/>
    <w:qFormat/>
    <w:rsid w:val="00986055"/>
    <w:rPr>
      <w:rFonts w:ascii="Times New Roman" w:hAnsi="Times New Roman"/>
      <w:color w:val="000000"/>
      <w:sz w:val="22"/>
    </w:rPr>
  </w:style>
  <w:style w:type="character" w:customStyle="1" w:styleId="FontStyle271">
    <w:name w:val="Font Style271"/>
    <w:uiPriority w:val="99"/>
    <w:qFormat/>
    <w:rsid w:val="00986055"/>
    <w:rPr>
      <w:rFonts w:ascii="Times New Roman" w:hAnsi="Times New Roman"/>
      <w:i/>
      <w:color w:val="000000"/>
      <w:sz w:val="22"/>
    </w:rPr>
  </w:style>
  <w:style w:type="character" w:customStyle="1" w:styleId="21d">
    <w:name w:val="Знак Знак21"/>
    <w:uiPriority w:val="99"/>
    <w:qFormat/>
    <w:locked/>
    <w:rsid w:val="00986055"/>
    <w:rPr>
      <w:b/>
      <w:sz w:val="28"/>
      <w:lang w:val="ru-RU" w:eastAsia="ru-RU"/>
    </w:rPr>
  </w:style>
  <w:style w:type="character" w:customStyle="1" w:styleId="413">
    <w:name w:val="Знак Знак41"/>
    <w:uiPriority w:val="99"/>
    <w:qFormat/>
    <w:locked/>
    <w:rsid w:val="00986055"/>
    <w:rPr>
      <w:rFonts w:ascii="Arial" w:hAnsi="Arial"/>
      <w:b/>
      <w:i/>
      <w:sz w:val="28"/>
      <w:lang w:val="ru-RU" w:eastAsia="en-US"/>
    </w:rPr>
  </w:style>
  <w:style w:type="character" w:customStyle="1" w:styleId="402">
    <w:name w:val="Знак Знак40"/>
    <w:uiPriority w:val="99"/>
    <w:qFormat/>
    <w:locked/>
    <w:rsid w:val="00986055"/>
    <w:rPr>
      <w:b/>
      <w:sz w:val="27"/>
      <w:lang w:val="ru-RU" w:eastAsia="ru-RU"/>
    </w:rPr>
  </w:style>
  <w:style w:type="character" w:customStyle="1" w:styleId="390">
    <w:name w:val="Знак Знак39"/>
    <w:uiPriority w:val="99"/>
    <w:qFormat/>
    <w:locked/>
    <w:rsid w:val="00986055"/>
    <w:rPr>
      <w:b/>
      <w:sz w:val="28"/>
      <w:lang w:val="ru-RU" w:eastAsia="ru-RU"/>
    </w:rPr>
  </w:style>
  <w:style w:type="character" w:customStyle="1" w:styleId="380">
    <w:name w:val="Знак Знак38"/>
    <w:uiPriority w:val="99"/>
    <w:qFormat/>
    <w:locked/>
    <w:rsid w:val="00986055"/>
    <w:rPr>
      <w:b/>
      <w:i/>
      <w:sz w:val="26"/>
      <w:lang w:val="ru-RU" w:eastAsia="ru-RU"/>
    </w:rPr>
  </w:style>
  <w:style w:type="character" w:customStyle="1" w:styleId="370">
    <w:name w:val="Знак Знак37"/>
    <w:uiPriority w:val="99"/>
    <w:qFormat/>
    <w:locked/>
    <w:rsid w:val="00986055"/>
    <w:rPr>
      <w:sz w:val="24"/>
      <w:lang w:val="ru-RU" w:eastAsia="ru-RU"/>
    </w:rPr>
  </w:style>
  <w:style w:type="character" w:customStyle="1" w:styleId="360">
    <w:name w:val="Знак Знак36"/>
    <w:uiPriority w:val="99"/>
    <w:qFormat/>
    <w:locked/>
    <w:rsid w:val="00986055"/>
    <w:rPr>
      <w:sz w:val="24"/>
      <w:lang w:val="ru-RU" w:eastAsia="ru-RU"/>
    </w:rPr>
  </w:style>
  <w:style w:type="character" w:customStyle="1" w:styleId="351">
    <w:name w:val="Знак Знак35"/>
    <w:uiPriority w:val="99"/>
    <w:qFormat/>
    <w:locked/>
    <w:rsid w:val="00986055"/>
    <w:rPr>
      <w:i/>
      <w:sz w:val="24"/>
      <w:lang w:val="ru-RU" w:eastAsia="ru-RU"/>
    </w:rPr>
  </w:style>
  <w:style w:type="character" w:customStyle="1" w:styleId="341">
    <w:name w:val="Знак Знак34"/>
    <w:uiPriority w:val="99"/>
    <w:qFormat/>
    <w:locked/>
    <w:rsid w:val="00986055"/>
    <w:rPr>
      <w:rFonts w:ascii="Arial" w:hAnsi="Arial"/>
      <w:sz w:val="22"/>
      <w:lang w:val="ru-RU" w:eastAsia="ru-RU"/>
    </w:rPr>
  </w:style>
  <w:style w:type="character" w:customStyle="1" w:styleId="HTML11">
    <w:name w:val="Адрес HTML Знак1"/>
    <w:uiPriority w:val="99"/>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uiPriority w:val="99"/>
    <w:qFormat/>
    <w:locked/>
    <w:rsid w:val="00986055"/>
    <w:rPr>
      <w:lang w:val="ru-RU" w:eastAsia="ru-RU"/>
    </w:rPr>
  </w:style>
  <w:style w:type="character" w:customStyle="1" w:styleId="316">
    <w:name w:val="Знак Знак31"/>
    <w:uiPriority w:val="99"/>
    <w:qFormat/>
    <w:locked/>
    <w:rsid w:val="00986055"/>
    <w:rPr>
      <w:sz w:val="24"/>
      <w:lang w:val="ru-RU" w:eastAsia="ru-RU"/>
    </w:rPr>
  </w:style>
  <w:style w:type="character" w:customStyle="1" w:styleId="301">
    <w:name w:val="Знак Знак30"/>
    <w:uiPriority w:val="99"/>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uiPriority w:val="99"/>
    <w:qFormat/>
    <w:locked/>
    <w:rsid w:val="00986055"/>
    <w:rPr>
      <w:sz w:val="24"/>
      <w:lang w:val="ru-RU" w:eastAsia="ru-RU"/>
    </w:rPr>
  </w:style>
  <w:style w:type="character" w:customStyle="1" w:styleId="128">
    <w:name w:val="Знак Знак12"/>
    <w:uiPriority w:val="99"/>
    <w:qFormat/>
    <w:locked/>
    <w:rsid w:val="00986055"/>
    <w:rPr>
      <w:rFonts w:ascii="PragmaticaCTT" w:hAnsi="PragmaticaCTT"/>
      <w:sz w:val="24"/>
      <w:lang w:val="ru-RU" w:eastAsia="ru-RU"/>
    </w:rPr>
  </w:style>
  <w:style w:type="character" w:customStyle="1" w:styleId="290">
    <w:name w:val="Знак Знак29"/>
    <w:uiPriority w:val="99"/>
    <w:qFormat/>
    <w:locked/>
    <w:rsid w:val="00986055"/>
    <w:rPr>
      <w:sz w:val="16"/>
      <w:lang w:val="ru-RU" w:eastAsia="ru-RU"/>
    </w:rPr>
  </w:style>
  <w:style w:type="character" w:customStyle="1" w:styleId="280">
    <w:name w:val="Знак Знак28"/>
    <w:uiPriority w:val="99"/>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uiPriority w:val="99"/>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9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99"/>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uiPriority w:val="99"/>
    <w:qFormat/>
    <w:rsid w:val="00986055"/>
  </w:style>
  <w:style w:type="character" w:customStyle="1" w:styleId="udar">
    <w:name w:val="udar"/>
    <w:uiPriority w:val="99"/>
    <w:qFormat/>
    <w:rsid w:val="00986055"/>
  </w:style>
  <w:style w:type="character" w:customStyle="1" w:styleId="FontStyle139">
    <w:name w:val="Font Style139"/>
    <w:uiPriority w:val="99"/>
    <w:qFormat/>
    <w:rsid w:val="00986055"/>
    <w:rPr>
      <w:rFonts w:ascii="Palatino Linotype" w:hAnsi="Palatino Linotype"/>
      <w:sz w:val="18"/>
    </w:rPr>
  </w:style>
  <w:style w:type="character" w:customStyle="1" w:styleId="FontStyle156">
    <w:name w:val="Font Style156"/>
    <w:uiPriority w:val="99"/>
    <w:qFormat/>
    <w:rsid w:val="00986055"/>
    <w:rPr>
      <w:rFonts w:ascii="Palatino Linotype" w:hAnsi="Palatino Linotype"/>
      <w:sz w:val="18"/>
    </w:rPr>
  </w:style>
  <w:style w:type="character" w:customStyle="1" w:styleId="FontStyle157">
    <w:name w:val="Font Style157"/>
    <w:uiPriority w:val="99"/>
    <w:qFormat/>
    <w:rsid w:val="00986055"/>
    <w:rPr>
      <w:rFonts w:ascii="Palatino Linotype" w:hAnsi="Palatino Linotype"/>
      <w:sz w:val="18"/>
    </w:rPr>
  </w:style>
  <w:style w:type="character" w:customStyle="1" w:styleId="FontStyle138">
    <w:name w:val="Font Style138"/>
    <w:uiPriority w:val="99"/>
    <w:qFormat/>
    <w:rsid w:val="00986055"/>
    <w:rPr>
      <w:rFonts w:ascii="Palatino Linotype" w:hAnsi="Palatino Linotype"/>
      <w:b/>
      <w:sz w:val="18"/>
    </w:rPr>
  </w:style>
  <w:style w:type="character" w:customStyle="1" w:styleId="FontStyle146">
    <w:name w:val="Font Style146"/>
    <w:uiPriority w:val="99"/>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uiPriority w:val="9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uiPriority w:val="99"/>
    <w:rsid w:val="00986055"/>
    <w:rPr>
      <w:rFonts w:ascii="Arial" w:hAnsi="Arial"/>
      <w:b/>
      <w:i/>
      <w:sz w:val="21"/>
      <w:shd w:val="clear" w:color="auto" w:fill="FFFFFF"/>
    </w:rPr>
  </w:style>
  <w:style w:type="character" w:customStyle="1" w:styleId="affffffff7">
    <w:name w:val="Основной текст + Полужирный"/>
    <w:aliases w:val="Курсив87,Интервал 0 pt122"/>
    <w:uiPriority w:val="99"/>
    <w:qFormat/>
    <w:rsid w:val="00986055"/>
    <w:rPr>
      <w:rFonts w:ascii="Century Schoolbook" w:hAnsi="Century Schoolbook"/>
      <w:b/>
      <w:sz w:val="18"/>
      <w:shd w:val="clear" w:color="auto" w:fill="FFFFFF"/>
    </w:rPr>
  </w:style>
  <w:style w:type="character" w:customStyle="1" w:styleId="21f0">
    <w:name w:val="Заголовок 2 Знак1"/>
    <w:uiPriority w:val="99"/>
    <w:qFormat/>
    <w:rsid w:val="00986055"/>
    <w:rPr>
      <w:rFonts w:ascii="Arial" w:hAnsi="Arial"/>
      <w:b/>
      <w:i/>
      <w:sz w:val="28"/>
    </w:rPr>
  </w:style>
  <w:style w:type="character" w:customStyle="1" w:styleId="414">
    <w:name w:val="Заголовок 4 Знак1"/>
    <w:uiPriority w:val="99"/>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uiPriority w:val="99"/>
    <w:qFormat/>
    <w:locked/>
    <w:rsid w:val="00986055"/>
    <w:rPr>
      <w:rFonts w:ascii="Times New Roman" w:hAnsi="Times New Roman"/>
      <w:b/>
      <w:sz w:val="27"/>
      <w:lang w:eastAsia="ru-RU"/>
    </w:rPr>
  </w:style>
  <w:style w:type="character" w:customStyle="1" w:styleId="610">
    <w:name w:val="Заголовок 6 Знак1"/>
    <w:uiPriority w:val="99"/>
    <w:qFormat/>
    <w:rsid w:val="00986055"/>
    <w:rPr>
      <w:b/>
      <w:sz w:val="22"/>
      <w:lang w:val="ru-RU" w:eastAsia="ru-RU"/>
    </w:rPr>
  </w:style>
  <w:style w:type="character" w:customStyle="1" w:styleId="tbb121">
    <w:name w:val="tbb121"/>
    <w:uiPriority w:val="99"/>
    <w:qFormat/>
    <w:rsid w:val="00986055"/>
    <w:rPr>
      <w:rFonts w:ascii="Arial" w:hAnsi="Arial"/>
      <w:b/>
      <w:color w:val="000000"/>
      <w:sz w:val="18"/>
      <w:u w:val="none"/>
    </w:rPr>
  </w:style>
  <w:style w:type="character" w:customStyle="1" w:styleId="tbl121">
    <w:name w:val="tbl121"/>
    <w:uiPriority w:val="99"/>
    <w:qFormat/>
    <w:rsid w:val="00986055"/>
    <w:rPr>
      <w:rFonts w:ascii="Tahoma" w:hAnsi="Tahoma"/>
      <w:color w:val="000000"/>
      <w:sz w:val="18"/>
      <w:u w:val="none"/>
    </w:rPr>
  </w:style>
  <w:style w:type="character" w:customStyle="1" w:styleId="em11">
    <w:name w:val="em11"/>
    <w:uiPriority w:val="99"/>
    <w:qFormat/>
    <w:rsid w:val="00986055"/>
    <w:rPr>
      <w:b/>
      <w:sz w:val="24"/>
    </w:rPr>
  </w:style>
  <w:style w:type="character" w:customStyle="1" w:styleId="8pt">
    <w:name w:val="Основной текст + 8 pt"/>
    <w:uiPriority w:val="99"/>
    <w:qFormat/>
    <w:rsid w:val="00986055"/>
    <w:rPr>
      <w:rFonts w:ascii="Times New Roman" w:hAnsi="Times New Roman"/>
      <w:spacing w:val="0"/>
      <w:sz w:val="16"/>
    </w:rPr>
  </w:style>
  <w:style w:type="character" w:customStyle="1" w:styleId="7pt">
    <w:name w:val="Основной текст + 7 pt"/>
    <w:uiPriority w:val="99"/>
    <w:qFormat/>
    <w:rsid w:val="00986055"/>
    <w:rPr>
      <w:rFonts w:ascii="Times New Roman" w:hAnsi="Times New Roman"/>
      <w:spacing w:val="0"/>
      <w:sz w:val="14"/>
    </w:rPr>
  </w:style>
  <w:style w:type="character" w:customStyle="1" w:styleId="10pt">
    <w:name w:val="Основной текст + 10 pt"/>
    <w:uiPriority w:val="99"/>
    <w:qFormat/>
    <w:rsid w:val="00986055"/>
    <w:rPr>
      <w:rFonts w:ascii="Times New Roman" w:hAnsi="Times New Roman"/>
      <w:b/>
      <w:spacing w:val="0"/>
      <w:sz w:val="20"/>
    </w:rPr>
  </w:style>
  <w:style w:type="character" w:customStyle="1" w:styleId="affffffff8">
    <w:name w:val="Основной текст + Курсив"/>
    <w:aliases w:val="Интервал 1 pt144"/>
    <w:uiPriority w:val="99"/>
    <w:qFormat/>
    <w:rsid w:val="00986055"/>
    <w:rPr>
      <w:rFonts w:ascii="Times New Roman" w:hAnsi="Times New Roman"/>
      <w:i/>
      <w:spacing w:val="0"/>
      <w:sz w:val="21"/>
    </w:rPr>
  </w:style>
  <w:style w:type="character" w:customStyle="1" w:styleId="5pt">
    <w:name w:val="Основной текст + 5 pt"/>
    <w:uiPriority w:val="99"/>
    <w:qFormat/>
    <w:rsid w:val="00986055"/>
    <w:rPr>
      <w:rFonts w:ascii="Times New Roman" w:hAnsi="Times New Roman"/>
      <w:spacing w:val="10"/>
      <w:sz w:val="10"/>
    </w:rPr>
  </w:style>
  <w:style w:type="character" w:customStyle="1" w:styleId="9pt">
    <w:name w:val="Основной текст + 9 pt"/>
    <w:uiPriority w:val="99"/>
    <w:qFormat/>
    <w:rsid w:val="00986055"/>
    <w:rPr>
      <w:rFonts w:ascii="Times New Roman" w:hAnsi="Times New Roman"/>
      <w:spacing w:val="0"/>
      <w:sz w:val="18"/>
    </w:rPr>
  </w:style>
  <w:style w:type="character" w:customStyle="1" w:styleId="TimesNewRoman0">
    <w:name w:val="Основной текст + Times New Roman"/>
    <w:uiPriority w:val="99"/>
    <w:qFormat/>
    <w:rsid w:val="00986055"/>
    <w:rPr>
      <w:rFonts w:ascii="Times New Roman" w:hAnsi="Times New Roman"/>
      <w:spacing w:val="0"/>
      <w:sz w:val="21"/>
    </w:rPr>
  </w:style>
  <w:style w:type="character" w:customStyle="1" w:styleId="WW-9pt">
    <w:name w:val="WW-Основной текст + 9 pt"/>
    <w:uiPriority w:val="99"/>
    <w:qFormat/>
    <w:rsid w:val="00986055"/>
    <w:rPr>
      <w:rFonts w:ascii="Times New Roman" w:hAnsi="Times New Roman"/>
      <w:spacing w:val="0"/>
      <w:sz w:val="18"/>
    </w:rPr>
  </w:style>
  <w:style w:type="character" w:customStyle="1" w:styleId="gogofoundword">
    <w:name w:val="gogofoundword"/>
    <w:uiPriority w:val="99"/>
    <w:qFormat/>
    <w:rsid w:val="00986055"/>
  </w:style>
  <w:style w:type="character" w:customStyle="1" w:styleId="DefaultParagraphFont1">
    <w:name w:val="Default Paragraph Font1"/>
    <w:uiPriority w:val="99"/>
    <w:rsid w:val="00986055"/>
  </w:style>
  <w:style w:type="character" w:customStyle="1" w:styleId="FontStyle124">
    <w:name w:val="Font Style124"/>
    <w:uiPriority w:val="99"/>
    <w:qFormat/>
    <w:rsid w:val="00986055"/>
    <w:rPr>
      <w:rFonts w:ascii="Times New Roman" w:hAnsi="Times New Roman"/>
      <w:b/>
      <w:sz w:val="18"/>
    </w:rPr>
  </w:style>
  <w:style w:type="character" w:customStyle="1" w:styleId="red">
    <w:name w:val="red"/>
    <w:uiPriority w:val="99"/>
    <w:qFormat/>
    <w:rsid w:val="00986055"/>
  </w:style>
  <w:style w:type="character" w:customStyle="1" w:styleId="msosubtleemphasis0">
    <w:name w:val="msosubtleemphasis"/>
    <w:uiPriority w:val="99"/>
    <w:qFormat/>
    <w:rsid w:val="00986055"/>
    <w:rPr>
      <w:i/>
      <w:color w:val="808080"/>
    </w:rPr>
  </w:style>
  <w:style w:type="character" w:customStyle="1" w:styleId="FontStyle120">
    <w:name w:val="Font Style120"/>
    <w:uiPriority w:val="99"/>
    <w:qFormat/>
    <w:rsid w:val="00986055"/>
    <w:rPr>
      <w:rFonts w:ascii="Times New Roman" w:hAnsi="Times New Roman"/>
      <w:b/>
      <w:sz w:val="26"/>
    </w:rPr>
  </w:style>
  <w:style w:type="character" w:customStyle="1" w:styleId="FontStyle121">
    <w:name w:val="Font Style121"/>
    <w:uiPriority w:val="99"/>
    <w:qFormat/>
    <w:rsid w:val="00986055"/>
    <w:rPr>
      <w:rFonts w:ascii="Times New Roman" w:hAnsi="Times New Roman"/>
      <w:sz w:val="26"/>
    </w:rPr>
  </w:style>
  <w:style w:type="character" w:customStyle="1" w:styleId="t9">
    <w:name w:val="t9"/>
    <w:uiPriority w:val="99"/>
    <w:qFormat/>
    <w:rsid w:val="00986055"/>
    <w:rPr>
      <w:rFonts w:ascii="Times New Roman" w:hAnsi="Times New Roman"/>
    </w:rPr>
  </w:style>
  <w:style w:type="character" w:customStyle="1" w:styleId="t10">
    <w:name w:val="t10"/>
    <w:uiPriority w:val="99"/>
    <w:qFormat/>
    <w:rsid w:val="00986055"/>
    <w:rPr>
      <w:rFonts w:ascii="Times New Roman" w:hAnsi="Times New Roman"/>
    </w:rPr>
  </w:style>
  <w:style w:type="character" w:customStyle="1" w:styleId="c2">
    <w:name w:val="c2"/>
    <w:uiPriority w:val="99"/>
    <w:qFormat/>
    <w:rsid w:val="00986055"/>
    <w:rPr>
      <w:rFonts w:ascii="Times New Roman" w:hAnsi="Times New Roman"/>
    </w:rPr>
  </w:style>
  <w:style w:type="character" w:customStyle="1" w:styleId="c0">
    <w:name w:val="c0"/>
    <w:uiPriority w:val="99"/>
    <w:qFormat/>
    <w:rsid w:val="00986055"/>
    <w:rPr>
      <w:rFonts w:ascii="Times New Roman" w:hAnsi="Times New Roman"/>
    </w:rPr>
  </w:style>
  <w:style w:type="character" w:customStyle="1" w:styleId="ft776">
    <w:name w:val="ft776"/>
    <w:uiPriority w:val="99"/>
    <w:qFormat/>
    <w:rsid w:val="00986055"/>
    <w:rPr>
      <w:rFonts w:ascii="Times New Roman" w:hAnsi="Times New Roman"/>
    </w:rPr>
  </w:style>
  <w:style w:type="character" w:customStyle="1" w:styleId="highlight">
    <w:name w:val="highlight"/>
    <w:uiPriority w:val="99"/>
    <w:qFormat/>
    <w:rsid w:val="00986055"/>
    <w:rPr>
      <w:rFonts w:ascii="Times New Roman" w:hAnsi="Times New Roman"/>
    </w:rPr>
  </w:style>
  <w:style w:type="character" w:customStyle="1" w:styleId="ft431">
    <w:name w:val="ft431"/>
    <w:uiPriority w:val="99"/>
    <w:qFormat/>
    <w:rsid w:val="00986055"/>
    <w:rPr>
      <w:rFonts w:ascii="Times New Roman" w:hAnsi="Times New Roman"/>
    </w:rPr>
  </w:style>
  <w:style w:type="character" w:customStyle="1" w:styleId="ft793">
    <w:name w:val="ft793"/>
    <w:uiPriority w:val="99"/>
    <w:qFormat/>
    <w:rsid w:val="00986055"/>
    <w:rPr>
      <w:rFonts w:ascii="Times New Roman" w:hAnsi="Times New Roman"/>
    </w:rPr>
  </w:style>
  <w:style w:type="character" w:customStyle="1" w:styleId="ft802">
    <w:name w:val="ft802"/>
    <w:uiPriority w:val="99"/>
    <w:qFormat/>
    <w:rsid w:val="00986055"/>
    <w:rPr>
      <w:rFonts w:ascii="Times New Roman" w:hAnsi="Times New Roman"/>
    </w:rPr>
  </w:style>
  <w:style w:type="character" w:customStyle="1" w:styleId="ft890">
    <w:name w:val="ft890"/>
    <w:uiPriority w:val="99"/>
    <w:qFormat/>
    <w:rsid w:val="00986055"/>
    <w:rPr>
      <w:rFonts w:ascii="Times New Roman" w:hAnsi="Times New Roman"/>
    </w:rPr>
  </w:style>
  <w:style w:type="character" w:customStyle="1" w:styleId="ft904">
    <w:name w:val="ft904"/>
    <w:uiPriority w:val="99"/>
    <w:qFormat/>
    <w:rsid w:val="00986055"/>
    <w:rPr>
      <w:rFonts w:ascii="Times New Roman" w:hAnsi="Times New Roman"/>
    </w:rPr>
  </w:style>
  <w:style w:type="character" w:customStyle="1" w:styleId="ft914">
    <w:name w:val="ft914"/>
    <w:uiPriority w:val="99"/>
    <w:qFormat/>
    <w:rsid w:val="00986055"/>
    <w:rPr>
      <w:rFonts w:ascii="Times New Roman" w:hAnsi="Times New Roman"/>
    </w:rPr>
  </w:style>
  <w:style w:type="character" w:customStyle="1" w:styleId="accented">
    <w:name w:val="accented"/>
    <w:uiPriority w:val="99"/>
    <w:qFormat/>
    <w:rsid w:val="00986055"/>
  </w:style>
  <w:style w:type="character" w:customStyle="1" w:styleId="FontStyle214">
    <w:name w:val="Font Style214"/>
    <w:uiPriority w:val="99"/>
    <w:qFormat/>
    <w:rsid w:val="00986055"/>
    <w:rPr>
      <w:rFonts w:ascii="Trebuchet MS" w:hAnsi="Trebuchet MS"/>
      <w:b/>
      <w:color w:val="000000"/>
      <w:sz w:val="22"/>
    </w:rPr>
  </w:style>
  <w:style w:type="character" w:customStyle="1" w:styleId="affffffff9">
    <w:name w:val="Цветовое выделение"/>
    <w:uiPriority w:val="99"/>
    <w:qFormat/>
    <w:rsid w:val="00986055"/>
    <w:rPr>
      <w:b/>
      <w:color w:val="000080"/>
      <w:sz w:val="22"/>
    </w:rPr>
  </w:style>
  <w:style w:type="character" w:customStyle="1" w:styleId="affffffffa">
    <w:name w:val="Гипертекстовая ссылка"/>
    <w:uiPriority w:val="99"/>
    <w:qFormat/>
    <w:rsid w:val="00986055"/>
    <w:rPr>
      <w:b/>
      <w:color w:val="008000"/>
      <w:sz w:val="22"/>
      <w:u w:val="single"/>
    </w:rPr>
  </w:style>
  <w:style w:type="character" w:customStyle="1" w:styleId="HTML12">
    <w:name w:val="Стандартный HTML Знак1"/>
    <w:uiPriority w:val="99"/>
    <w:qFormat/>
    <w:rsid w:val="00986055"/>
    <w:rPr>
      <w:rFonts w:ascii="Consolas" w:hAnsi="Consolas"/>
      <w:sz w:val="20"/>
      <w:lang w:val="ru-RU" w:eastAsia="ru-RU"/>
    </w:rPr>
  </w:style>
  <w:style w:type="character" w:customStyle="1" w:styleId="FontStyle53">
    <w:name w:val="Font Style53"/>
    <w:uiPriority w:val="99"/>
    <w:qFormat/>
    <w:rsid w:val="00986055"/>
    <w:rPr>
      <w:rFonts w:ascii="Arial" w:hAnsi="Arial"/>
      <w:b/>
      <w:sz w:val="18"/>
    </w:rPr>
  </w:style>
  <w:style w:type="character" w:customStyle="1" w:styleId="21f1">
    <w:name w:val="Красная строка 2 Знак1"/>
    <w:uiPriority w:val="99"/>
    <w:qFormat/>
    <w:rsid w:val="00986055"/>
    <w:rPr>
      <w:sz w:val="24"/>
      <w:lang w:val="ru-RU" w:eastAsia="ru-RU"/>
    </w:rPr>
  </w:style>
  <w:style w:type="character" w:customStyle="1" w:styleId="1fffff6">
    <w:name w:val="Название Знак1"/>
    <w:uiPriority w:val="99"/>
    <w:qFormat/>
    <w:rsid w:val="00986055"/>
    <w:rPr>
      <w:rFonts w:ascii="Cambria" w:hAnsi="Cambria"/>
      <w:color w:val="17365D"/>
      <w:spacing w:val="5"/>
      <w:kern w:val="28"/>
      <w:sz w:val="52"/>
      <w:lang w:eastAsia="ru-RU"/>
    </w:rPr>
  </w:style>
  <w:style w:type="character" w:customStyle="1" w:styleId="font0">
    <w:name w:val="font0"/>
    <w:uiPriority w:val="99"/>
    <w:qFormat/>
    <w:rsid w:val="00986055"/>
  </w:style>
  <w:style w:type="character" w:customStyle="1" w:styleId="s3">
    <w:name w:val="s3"/>
    <w:uiPriority w:val="99"/>
    <w:qFormat/>
    <w:rsid w:val="00986055"/>
    <w:rPr>
      <w:rFonts w:ascii="Times New Roman" w:hAnsi="Times New Roman"/>
    </w:rPr>
  </w:style>
  <w:style w:type="character" w:customStyle="1" w:styleId="FontStyle46">
    <w:name w:val="Font Style46"/>
    <w:uiPriority w:val="99"/>
    <w:qFormat/>
    <w:rsid w:val="00986055"/>
    <w:rPr>
      <w:rFonts w:ascii="Times New Roman" w:hAnsi="Times New Roman"/>
      <w:b/>
      <w:sz w:val="30"/>
    </w:rPr>
  </w:style>
  <w:style w:type="character" w:customStyle="1" w:styleId="newstitle">
    <w:name w:val="news_title"/>
    <w:uiPriority w:val="99"/>
    <w:qFormat/>
    <w:rsid w:val="00986055"/>
  </w:style>
  <w:style w:type="character" w:customStyle="1" w:styleId="s1">
    <w:name w:val="s1"/>
    <w:uiPriority w:val="99"/>
    <w:qFormat/>
    <w:rsid w:val="00986055"/>
    <w:rPr>
      <w:rFonts w:ascii="Times New Roman" w:hAnsi="Times New Roman"/>
    </w:rPr>
  </w:style>
  <w:style w:type="character" w:customStyle="1" w:styleId="WW8Num8z0">
    <w:name w:val="WW8Num8z0"/>
    <w:uiPriority w:val="99"/>
    <w:qFormat/>
    <w:rsid w:val="00986055"/>
    <w:rPr>
      <w:rFonts w:ascii="Wingdings 2" w:hAnsi="Wingdings 2"/>
    </w:rPr>
  </w:style>
  <w:style w:type="character" w:customStyle="1" w:styleId="ep">
    <w:name w:val="ep"/>
    <w:uiPriority w:val="99"/>
    <w:qFormat/>
    <w:rsid w:val="00986055"/>
  </w:style>
  <w:style w:type="character" w:customStyle="1" w:styleId="searchterm1">
    <w:name w:val="searchterm1"/>
    <w:uiPriority w:val="99"/>
    <w:qFormat/>
    <w:rsid w:val="00986055"/>
    <w:rPr>
      <w:b/>
      <w:sz w:val="2"/>
      <w:bdr w:val="single" w:sz="6" w:space="0" w:color="0000FF"/>
      <w:shd w:val="clear" w:color="auto" w:fill="CCCCFF"/>
    </w:rPr>
  </w:style>
  <w:style w:type="character" w:customStyle="1" w:styleId="review-h52">
    <w:name w:val="review-h52"/>
    <w:uiPriority w:val="99"/>
    <w:qFormat/>
    <w:rsid w:val="00986055"/>
    <w:rPr>
      <w:b/>
      <w:color w:val="004080"/>
      <w:sz w:val="18"/>
      <w:u w:val="none"/>
    </w:rPr>
  </w:style>
  <w:style w:type="character" w:customStyle="1" w:styleId="FontStyle571">
    <w:name w:val="Font Style571"/>
    <w:uiPriority w:val="99"/>
    <w:qFormat/>
    <w:rsid w:val="00986055"/>
    <w:rPr>
      <w:rFonts w:ascii="Candara" w:hAnsi="Candara"/>
      <w:b/>
      <w:sz w:val="24"/>
    </w:rPr>
  </w:style>
  <w:style w:type="character" w:customStyle="1" w:styleId="FontStyle596">
    <w:name w:val="Font Style596"/>
    <w:uiPriority w:val="99"/>
    <w:qFormat/>
    <w:rsid w:val="00986055"/>
    <w:rPr>
      <w:rFonts w:ascii="Times New Roman" w:hAnsi="Times New Roman"/>
      <w:b/>
      <w:i/>
      <w:sz w:val="16"/>
    </w:rPr>
  </w:style>
  <w:style w:type="character" w:customStyle="1" w:styleId="FontStyle264">
    <w:name w:val="Font Style264"/>
    <w:uiPriority w:val="99"/>
    <w:qFormat/>
    <w:rsid w:val="00986055"/>
    <w:rPr>
      <w:rFonts w:ascii="Franklin Gothic Demi" w:hAnsi="Franklin Gothic Demi"/>
      <w:b/>
      <w:sz w:val="22"/>
    </w:rPr>
  </w:style>
  <w:style w:type="character" w:customStyle="1" w:styleId="FontStyle260">
    <w:name w:val="Font Style260"/>
    <w:uiPriority w:val="99"/>
    <w:qFormat/>
    <w:rsid w:val="00986055"/>
    <w:rPr>
      <w:rFonts w:ascii="Franklin Gothic Demi" w:hAnsi="Franklin Gothic Demi"/>
      <w:b/>
      <w:sz w:val="26"/>
    </w:rPr>
  </w:style>
  <w:style w:type="character" w:customStyle="1" w:styleId="FontStyle426">
    <w:name w:val="Font Style426"/>
    <w:uiPriority w:val="99"/>
    <w:qFormat/>
    <w:rsid w:val="00986055"/>
    <w:rPr>
      <w:rFonts w:ascii="Times New Roman" w:hAnsi="Times New Roman"/>
      <w:color w:val="000000"/>
      <w:sz w:val="20"/>
    </w:rPr>
  </w:style>
  <w:style w:type="character" w:customStyle="1" w:styleId="FontStyle707">
    <w:name w:val="Font Style707"/>
    <w:uiPriority w:val="99"/>
    <w:qFormat/>
    <w:rsid w:val="00986055"/>
    <w:rPr>
      <w:rFonts w:ascii="Bookman Old Style" w:hAnsi="Bookman Old Style"/>
      <w:color w:val="000000"/>
      <w:sz w:val="16"/>
    </w:rPr>
  </w:style>
  <w:style w:type="character" w:customStyle="1" w:styleId="FontStyle679">
    <w:name w:val="Font Style679"/>
    <w:uiPriority w:val="99"/>
    <w:qFormat/>
    <w:rsid w:val="00986055"/>
    <w:rPr>
      <w:rFonts w:ascii="Times New Roman" w:hAnsi="Times New Roman"/>
      <w:i/>
      <w:color w:val="000000"/>
      <w:sz w:val="20"/>
    </w:rPr>
  </w:style>
  <w:style w:type="character" w:customStyle="1" w:styleId="FontStyle695">
    <w:name w:val="Font Style695"/>
    <w:uiPriority w:val="99"/>
    <w:qFormat/>
    <w:rsid w:val="00986055"/>
    <w:rPr>
      <w:rFonts w:ascii="Times New Roman" w:hAnsi="Times New Roman"/>
      <w:b/>
      <w:color w:val="000000"/>
      <w:sz w:val="16"/>
    </w:rPr>
  </w:style>
  <w:style w:type="character" w:customStyle="1" w:styleId="FontStyle668">
    <w:name w:val="Font Style668"/>
    <w:uiPriority w:val="99"/>
    <w:qFormat/>
    <w:rsid w:val="00986055"/>
    <w:rPr>
      <w:rFonts w:ascii="Times New Roman" w:hAnsi="Times New Roman"/>
      <w:color w:val="000000"/>
      <w:sz w:val="20"/>
    </w:rPr>
  </w:style>
  <w:style w:type="character" w:customStyle="1" w:styleId="FontStyle527">
    <w:name w:val="Font Style527"/>
    <w:uiPriority w:val="99"/>
    <w:qFormat/>
    <w:rsid w:val="00986055"/>
    <w:rPr>
      <w:rFonts w:ascii="Times New Roman" w:hAnsi="Times New Roman"/>
      <w:b/>
      <w:color w:val="000000"/>
      <w:sz w:val="16"/>
    </w:rPr>
  </w:style>
  <w:style w:type="character" w:customStyle="1" w:styleId="FontStyle236">
    <w:name w:val="Font Style236"/>
    <w:uiPriority w:val="99"/>
    <w:qFormat/>
    <w:rsid w:val="00986055"/>
    <w:rPr>
      <w:rFonts w:ascii="Times New Roman" w:hAnsi="Times New Roman"/>
      <w:color w:val="000000"/>
      <w:sz w:val="20"/>
    </w:rPr>
  </w:style>
  <w:style w:type="character" w:customStyle="1" w:styleId="FontStyle719">
    <w:name w:val="Font Style719"/>
    <w:uiPriority w:val="99"/>
    <w:qFormat/>
    <w:rsid w:val="00986055"/>
    <w:rPr>
      <w:rFonts w:ascii="Bookman Old Style" w:hAnsi="Bookman Old Style"/>
      <w:b/>
      <w:color w:val="000000"/>
      <w:sz w:val="16"/>
    </w:rPr>
  </w:style>
  <w:style w:type="character" w:customStyle="1" w:styleId="FontStyle720">
    <w:name w:val="Font Style720"/>
    <w:uiPriority w:val="99"/>
    <w:qFormat/>
    <w:rsid w:val="00986055"/>
    <w:rPr>
      <w:rFonts w:ascii="Tahoma" w:hAnsi="Tahoma"/>
      <w:color w:val="000000"/>
      <w:sz w:val="14"/>
    </w:rPr>
  </w:style>
  <w:style w:type="character" w:customStyle="1" w:styleId="FontStyle815">
    <w:name w:val="Font Style815"/>
    <w:uiPriority w:val="99"/>
    <w:qFormat/>
    <w:rsid w:val="00986055"/>
    <w:rPr>
      <w:rFonts w:ascii="Bookman Old Style" w:hAnsi="Bookman Old Style"/>
      <w:color w:val="000000"/>
      <w:sz w:val="16"/>
    </w:rPr>
  </w:style>
  <w:style w:type="character" w:customStyle="1" w:styleId="FontStyle106">
    <w:name w:val="Font Style106"/>
    <w:uiPriority w:val="99"/>
    <w:qFormat/>
    <w:rsid w:val="00986055"/>
    <w:rPr>
      <w:rFonts w:ascii="Times New Roman" w:hAnsi="Times New Roman"/>
      <w:color w:val="000000"/>
      <w:sz w:val="24"/>
    </w:rPr>
  </w:style>
  <w:style w:type="character" w:customStyle="1" w:styleId="FontStyle122">
    <w:name w:val="Font Style122"/>
    <w:uiPriority w:val="99"/>
    <w:qFormat/>
    <w:rsid w:val="00986055"/>
    <w:rPr>
      <w:rFonts w:ascii="Times New Roman" w:hAnsi="Times New Roman"/>
      <w:color w:val="000000"/>
      <w:sz w:val="22"/>
    </w:rPr>
  </w:style>
  <w:style w:type="character" w:customStyle="1" w:styleId="146pt">
    <w:name w:val="Основной текст (14) + 6 pt"/>
    <w:uiPriority w:val="99"/>
    <w:qFormat/>
    <w:rsid w:val="00986055"/>
    <w:rPr>
      <w:rFonts w:ascii="Times New Roman" w:hAnsi="Times New Roman"/>
      <w:sz w:val="12"/>
      <w:shd w:val="clear" w:color="auto" w:fill="FFFFFF"/>
    </w:rPr>
  </w:style>
  <w:style w:type="character" w:customStyle="1" w:styleId="listing-desc">
    <w:name w:val="listing-desc"/>
    <w:uiPriority w:val="99"/>
    <w:qFormat/>
    <w:rsid w:val="00986055"/>
    <w:rPr>
      <w:rFonts w:ascii="Times New Roman" w:hAnsi="Times New Roman"/>
    </w:rPr>
  </w:style>
  <w:style w:type="character" w:customStyle="1" w:styleId="WW8Num1z0">
    <w:name w:val="WW8Num1z0"/>
    <w:uiPriority w:val="99"/>
    <w:qFormat/>
    <w:rsid w:val="00986055"/>
  </w:style>
  <w:style w:type="character" w:customStyle="1" w:styleId="WW8Num2z0">
    <w:name w:val="WW8Num2z0"/>
    <w:uiPriority w:val="99"/>
    <w:qFormat/>
    <w:rsid w:val="00986055"/>
  </w:style>
  <w:style w:type="character" w:customStyle="1" w:styleId="WW8Num3z0">
    <w:name w:val="WW8Num3z0"/>
    <w:uiPriority w:val="99"/>
    <w:qFormat/>
    <w:rsid w:val="00986055"/>
  </w:style>
  <w:style w:type="character" w:customStyle="1" w:styleId="WW8Num1z1">
    <w:name w:val="WW8Num1z1"/>
    <w:uiPriority w:val="99"/>
    <w:qFormat/>
    <w:rsid w:val="00986055"/>
  </w:style>
  <w:style w:type="character" w:customStyle="1" w:styleId="WW8Num1z2">
    <w:name w:val="WW8Num1z2"/>
    <w:uiPriority w:val="99"/>
    <w:qFormat/>
    <w:rsid w:val="00986055"/>
  </w:style>
  <w:style w:type="character" w:customStyle="1" w:styleId="WW8Num1z3">
    <w:name w:val="WW8Num1z3"/>
    <w:uiPriority w:val="99"/>
    <w:qFormat/>
    <w:rsid w:val="00986055"/>
  </w:style>
  <w:style w:type="character" w:customStyle="1" w:styleId="WW8Num1z4">
    <w:name w:val="WW8Num1z4"/>
    <w:uiPriority w:val="99"/>
    <w:qFormat/>
    <w:rsid w:val="00986055"/>
  </w:style>
  <w:style w:type="character" w:customStyle="1" w:styleId="WW8Num1z5">
    <w:name w:val="WW8Num1z5"/>
    <w:uiPriority w:val="99"/>
    <w:qFormat/>
    <w:rsid w:val="00986055"/>
  </w:style>
  <w:style w:type="character" w:customStyle="1" w:styleId="WW8Num1z6">
    <w:name w:val="WW8Num1z6"/>
    <w:uiPriority w:val="99"/>
    <w:qFormat/>
    <w:rsid w:val="00986055"/>
  </w:style>
  <w:style w:type="character" w:customStyle="1" w:styleId="WW8Num1z7">
    <w:name w:val="WW8Num1z7"/>
    <w:uiPriority w:val="99"/>
    <w:qFormat/>
    <w:rsid w:val="00986055"/>
  </w:style>
  <w:style w:type="character" w:customStyle="1" w:styleId="WW8Num1z8">
    <w:name w:val="WW8Num1z8"/>
    <w:uiPriority w:val="99"/>
    <w:qFormat/>
    <w:rsid w:val="00986055"/>
  </w:style>
  <w:style w:type="character" w:customStyle="1" w:styleId="1fffff7">
    <w:name w:val="Основной шрифт абзаца1"/>
    <w:uiPriority w:val="99"/>
    <w:qFormat/>
    <w:rsid w:val="00986055"/>
  </w:style>
  <w:style w:type="character" w:customStyle="1" w:styleId="affffffffb">
    <w:name w:val="Символ сноски"/>
    <w:uiPriority w:val="99"/>
    <w:qFormat/>
    <w:rsid w:val="00986055"/>
    <w:rPr>
      <w:vertAlign w:val="superscript"/>
    </w:rPr>
  </w:style>
  <w:style w:type="character" w:customStyle="1" w:styleId="-">
    <w:name w:val="опред-е"/>
    <w:uiPriority w:val="99"/>
    <w:qFormat/>
    <w:rsid w:val="00986055"/>
    <w:rPr>
      <w:b/>
    </w:rPr>
  </w:style>
  <w:style w:type="character" w:customStyle="1" w:styleId="FontStyle436">
    <w:name w:val="Font Style436"/>
    <w:uiPriority w:val="99"/>
    <w:qFormat/>
    <w:rsid w:val="00986055"/>
    <w:rPr>
      <w:rFonts w:ascii="Times New Roman" w:hAnsi="Times New Roman"/>
      <w:b/>
      <w:sz w:val="18"/>
    </w:rPr>
  </w:style>
  <w:style w:type="character" w:customStyle="1" w:styleId="FontStyle434">
    <w:name w:val="Font Style434"/>
    <w:uiPriority w:val="99"/>
    <w:qFormat/>
    <w:rsid w:val="00986055"/>
    <w:rPr>
      <w:rFonts w:ascii="Times New Roman" w:hAnsi="Times New Roman"/>
      <w:sz w:val="18"/>
    </w:rPr>
  </w:style>
  <w:style w:type="character" w:customStyle="1" w:styleId="2ff7">
    <w:name w:val="Основной текст Знак2"/>
    <w:uiPriority w:val="99"/>
    <w:qFormat/>
    <w:locked/>
    <w:rsid w:val="00986055"/>
    <w:rPr>
      <w:sz w:val="24"/>
      <w:lang w:val="ru-RU" w:eastAsia="ru-RU"/>
    </w:rPr>
  </w:style>
  <w:style w:type="character" w:customStyle="1" w:styleId="95">
    <w:name w:val="Знак Знак9"/>
    <w:link w:val="3fa"/>
    <w:uiPriority w:val="99"/>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uiPriority w:val="99"/>
    <w:qFormat/>
    <w:locked/>
    <w:rsid w:val="00986055"/>
    <w:rPr>
      <w:b/>
      <w:caps/>
      <w:sz w:val="24"/>
      <w:lang w:val="ru-RU" w:eastAsia="ru-RU"/>
    </w:rPr>
  </w:style>
  <w:style w:type="character" w:customStyle="1" w:styleId="st1">
    <w:name w:val="st1"/>
    <w:uiPriority w:val="99"/>
    <w:qFormat/>
    <w:rsid w:val="00986055"/>
  </w:style>
  <w:style w:type="character" w:customStyle="1" w:styleId="2ff8">
    <w:name w:val="Основной текст Знак Знак Знак2"/>
    <w:uiPriority w:val="99"/>
    <w:qFormat/>
    <w:locked/>
    <w:rsid w:val="00986055"/>
    <w:rPr>
      <w:sz w:val="24"/>
      <w:lang w:val="ru-RU" w:eastAsia="ru-RU"/>
    </w:rPr>
  </w:style>
  <w:style w:type="character" w:customStyle="1" w:styleId="FontStyle126">
    <w:name w:val="Font Style126"/>
    <w:uiPriority w:val="99"/>
    <w:qFormat/>
    <w:rsid w:val="00986055"/>
    <w:rPr>
      <w:rFonts w:ascii="Times New Roman" w:hAnsi="Times New Roman"/>
      <w:color w:val="000000"/>
      <w:sz w:val="20"/>
    </w:rPr>
  </w:style>
  <w:style w:type="character" w:customStyle="1" w:styleId="137">
    <w:name w:val="Знак Знак13"/>
    <w:uiPriority w:val="99"/>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uiPriority w:val="99"/>
    <w:qFormat/>
    <w:locked/>
    <w:rsid w:val="00986055"/>
    <w:rPr>
      <w:sz w:val="24"/>
    </w:rPr>
  </w:style>
  <w:style w:type="character" w:customStyle="1" w:styleId="460">
    <w:name w:val="Знак Знак46"/>
    <w:uiPriority w:val="99"/>
    <w:qFormat/>
    <w:locked/>
    <w:rsid w:val="00986055"/>
    <w:rPr>
      <w:b/>
      <w:sz w:val="27"/>
      <w:lang w:val="ru-RU" w:eastAsia="ru-RU"/>
    </w:rPr>
  </w:style>
  <w:style w:type="character" w:customStyle="1" w:styleId="rvts6">
    <w:name w:val="rvts6"/>
    <w:uiPriority w:val="99"/>
    <w:qFormat/>
    <w:rsid w:val="00986055"/>
    <w:rPr>
      <w:rFonts w:ascii="Times New Roman" w:hAnsi="Times New Roman"/>
      <w:sz w:val="28"/>
    </w:rPr>
  </w:style>
  <w:style w:type="character" w:customStyle="1" w:styleId="3917">
    <w:name w:val="3917"/>
    <w:uiPriority w:val="99"/>
    <w:qFormat/>
    <w:rsid w:val="00986055"/>
  </w:style>
  <w:style w:type="character" w:customStyle="1" w:styleId="epm">
    <w:name w:val="epm"/>
    <w:uiPriority w:val="99"/>
    <w:qFormat/>
    <w:rsid w:val="00986055"/>
  </w:style>
  <w:style w:type="character" w:customStyle="1" w:styleId="affffffffc">
    <w:name w:val="Стиль Зеленый"/>
    <w:uiPriority w:val="99"/>
    <w:qFormat/>
    <w:rsid w:val="00986055"/>
    <w:rPr>
      <w:color w:val="00B050"/>
      <w:spacing w:val="0"/>
    </w:rPr>
  </w:style>
  <w:style w:type="character" w:customStyle="1" w:styleId="FontStyle44">
    <w:name w:val="Font Style44"/>
    <w:uiPriority w:val="99"/>
    <w:qFormat/>
    <w:rsid w:val="00986055"/>
    <w:rPr>
      <w:rFonts w:ascii="Times New Roman" w:hAnsi="Times New Roman"/>
      <w:b/>
      <w:sz w:val="26"/>
    </w:rPr>
  </w:style>
  <w:style w:type="character" w:customStyle="1" w:styleId="FontStyle45">
    <w:name w:val="Font Style45"/>
    <w:uiPriority w:val="99"/>
    <w:qFormat/>
    <w:rsid w:val="00986055"/>
    <w:rPr>
      <w:rFonts w:ascii="Times New Roman" w:hAnsi="Times New Roman"/>
      <w:i/>
      <w:sz w:val="26"/>
    </w:rPr>
  </w:style>
  <w:style w:type="character" w:customStyle="1" w:styleId="s10">
    <w:name w:val="s_10"/>
    <w:uiPriority w:val="99"/>
    <w:qFormat/>
    <w:rsid w:val="00986055"/>
  </w:style>
  <w:style w:type="character" w:customStyle="1" w:styleId="s5">
    <w:name w:val="s5"/>
    <w:uiPriority w:val="99"/>
    <w:qFormat/>
    <w:rsid w:val="00986055"/>
  </w:style>
  <w:style w:type="character" w:customStyle="1" w:styleId="sz12">
    <w:name w:val="sz12"/>
    <w:uiPriority w:val="99"/>
    <w:qFormat/>
    <w:rsid w:val="00986055"/>
  </w:style>
  <w:style w:type="character" w:customStyle="1" w:styleId="s6">
    <w:name w:val="s6"/>
    <w:uiPriority w:val="99"/>
    <w:qFormat/>
    <w:rsid w:val="00986055"/>
  </w:style>
  <w:style w:type="character" w:customStyle="1" w:styleId="FontStyle133">
    <w:name w:val="Font Style133"/>
    <w:uiPriority w:val="99"/>
    <w:qFormat/>
    <w:rsid w:val="00986055"/>
    <w:rPr>
      <w:rFonts w:ascii="Times New Roman" w:hAnsi="Times New Roman"/>
      <w:i/>
      <w:sz w:val="18"/>
    </w:rPr>
  </w:style>
  <w:style w:type="character" w:customStyle="1" w:styleId="blk3">
    <w:name w:val="blk3"/>
    <w:uiPriority w:val="99"/>
    <w:qFormat/>
    <w:rsid w:val="00986055"/>
  </w:style>
  <w:style w:type="character" w:customStyle="1" w:styleId="11d">
    <w:name w:val="Знак1 Знак Знак1"/>
    <w:aliases w:val=" Знак1 Знак Знак4,Знак1 Знак Знак43"/>
    <w:uiPriority w:val="99"/>
    <w:qFormat/>
    <w:locked/>
    <w:rsid w:val="00986055"/>
    <w:rPr>
      <w:rFonts w:ascii="Times New Roman" w:hAnsi="Times New Roman"/>
      <w:sz w:val="24"/>
      <w:lang w:eastAsia="ru-RU"/>
    </w:rPr>
  </w:style>
  <w:style w:type="character" w:customStyle="1" w:styleId="480">
    <w:name w:val="Знак Знак48"/>
    <w:uiPriority w:val="99"/>
    <w:qFormat/>
    <w:locked/>
    <w:rsid w:val="00986055"/>
    <w:rPr>
      <w:b/>
      <w:sz w:val="27"/>
      <w:lang w:val="ru-RU" w:eastAsia="ru-RU"/>
    </w:rPr>
  </w:style>
  <w:style w:type="paragraph" w:styleId="z-">
    <w:name w:val="HTML Top of Form"/>
    <w:basedOn w:val="a8"/>
    <w:next w:val="a8"/>
    <w:link w:val="z-0"/>
    <w:uiPriority w:val="99"/>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uiPriority w:val="99"/>
    <w:qFormat/>
    <w:rsid w:val="00986055"/>
    <w:rPr>
      <w:rFonts w:ascii="Arial" w:eastAsia="Calibri" w:hAnsi="Arial" w:cs="Times New Roman"/>
      <w:vanish/>
      <w:sz w:val="16"/>
      <w:szCs w:val="20"/>
      <w:lang w:eastAsia="ru-RU"/>
    </w:rPr>
  </w:style>
  <w:style w:type="character" w:customStyle="1" w:styleId="440">
    <w:name w:val="Знак Знак44"/>
    <w:uiPriority w:val="99"/>
    <w:qFormat/>
    <w:rsid w:val="00986055"/>
    <w:rPr>
      <w:sz w:val="24"/>
      <w:lang w:val="ru-RU" w:eastAsia="ru-RU"/>
    </w:rPr>
  </w:style>
  <w:style w:type="character" w:customStyle="1" w:styleId="510">
    <w:name w:val="Знак Знак51"/>
    <w:uiPriority w:val="99"/>
    <w:qFormat/>
    <w:locked/>
    <w:rsid w:val="00986055"/>
    <w:rPr>
      <w:b/>
      <w:sz w:val="27"/>
      <w:lang w:val="ru-RU" w:eastAsia="ru-RU"/>
    </w:rPr>
  </w:style>
  <w:style w:type="character" w:customStyle="1" w:styleId="FontStyle16">
    <w:name w:val="Font Style16"/>
    <w:uiPriority w:val="99"/>
    <w:qFormat/>
    <w:rsid w:val="00986055"/>
    <w:rPr>
      <w:rFonts w:ascii="Century Gothic" w:hAnsi="Century Gothic"/>
      <w:sz w:val="18"/>
    </w:rPr>
  </w:style>
  <w:style w:type="character" w:customStyle="1" w:styleId="430">
    <w:name w:val="Знак Знак43"/>
    <w:uiPriority w:val="99"/>
    <w:qFormat/>
    <w:locked/>
    <w:rsid w:val="00986055"/>
    <w:rPr>
      <w:sz w:val="24"/>
    </w:rPr>
  </w:style>
  <w:style w:type="character" w:customStyle="1" w:styleId="st">
    <w:name w:val="st"/>
    <w:uiPriority w:val="99"/>
    <w:qFormat/>
    <w:rsid w:val="00986055"/>
  </w:style>
  <w:style w:type="paragraph" w:styleId="z-1">
    <w:name w:val="HTML Bottom of Form"/>
    <w:basedOn w:val="a8"/>
    <w:next w:val="a8"/>
    <w:link w:val="z-2"/>
    <w:uiPriority w:val="99"/>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uiPriority w:val="99"/>
    <w:qFormat/>
    <w:rsid w:val="00986055"/>
    <w:rPr>
      <w:rFonts w:ascii="Arial" w:eastAsia="Calibri" w:hAnsi="Arial" w:cs="Times New Roman"/>
      <w:vanish/>
      <w:sz w:val="16"/>
      <w:szCs w:val="20"/>
      <w:lang w:eastAsia="ru-RU"/>
    </w:rPr>
  </w:style>
  <w:style w:type="character" w:customStyle="1" w:styleId="keyworddef">
    <w:name w:val="keyword_def"/>
    <w:uiPriority w:val="99"/>
    <w:qFormat/>
    <w:rsid w:val="00986055"/>
  </w:style>
  <w:style w:type="character" w:customStyle="1" w:styleId="bold">
    <w:name w:val="bold"/>
    <w:uiPriority w:val="99"/>
    <w:qFormat/>
    <w:rsid w:val="00986055"/>
    <w:rPr>
      <w:rFonts w:ascii="Times New Roman" w:hAnsi="Times New Roman"/>
    </w:rPr>
  </w:style>
  <w:style w:type="character" w:customStyle="1" w:styleId="lbldata1">
    <w:name w:val="lbldata1"/>
    <w:uiPriority w:val="99"/>
    <w:qFormat/>
    <w:rsid w:val="00986055"/>
    <w:rPr>
      <w:rFonts w:ascii="Arial" w:hAnsi="Arial"/>
      <w:sz w:val="24"/>
      <w:u w:val="single"/>
    </w:rPr>
  </w:style>
  <w:style w:type="character" w:customStyle="1" w:styleId="FontStyle17">
    <w:name w:val="Font Style17"/>
    <w:uiPriority w:val="99"/>
    <w:qFormat/>
    <w:rsid w:val="00986055"/>
    <w:rPr>
      <w:rFonts w:ascii="Times New Roman" w:hAnsi="Times New Roman"/>
      <w:sz w:val="20"/>
    </w:rPr>
  </w:style>
  <w:style w:type="character" w:customStyle="1" w:styleId="FontStyle18">
    <w:name w:val="Font Style18"/>
    <w:uiPriority w:val="99"/>
    <w:qFormat/>
    <w:rsid w:val="00986055"/>
    <w:rPr>
      <w:rFonts w:ascii="Times New Roman" w:hAnsi="Times New Roman"/>
      <w:i/>
      <w:sz w:val="20"/>
    </w:rPr>
  </w:style>
  <w:style w:type="character" w:customStyle="1" w:styleId="FontStyle19">
    <w:name w:val="Font Style19"/>
    <w:uiPriority w:val="99"/>
    <w:qFormat/>
    <w:rsid w:val="00986055"/>
    <w:rPr>
      <w:rFonts w:ascii="Times New Roman" w:hAnsi="Times New Roman"/>
      <w:sz w:val="20"/>
    </w:rPr>
  </w:style>
  <w:style w:type="character" w:customStyle="1" w:styleId="420">
    <w:name w:val="Знак Знак42"/>
    <w:uiPriority w:val="99"/>
    <w:qFormat/>
    <w:locked/>
    <w:rsid w:val="00986055"/>
    <w:rPr>
      <w:color w:val="000000"/>
      <w:sz w:val="24"/>
      <w:lang w:val="ru-RU" w:eastAsia="ru-RU"/>
    </w:rPr>
  </w:style>
  <w:style w:type="character" w:customStyle="1" w:styleId="490">
    <w:name w:val="Знак Знак49"/>
    <w:uiPriority w:val="99"/>
    <w:qFormat/>
    <w:rsid w:val="00986055"/>
    <w:rPr>
      <w:rFonts w:ascii="Times New Roman" w:hAnsi="Times New Roman"/>
      <w:b/>
      <w:caps/>
      <w:sz w:val="24"/>
      <w:lang w:eastAsia="ru-RU"/>
    </w:rPr>
  </w:style>
  <w:style w:type="character" w:customStyle="1" w:styleId="c4">
    <w:name w:val="c4"/>
    <w:uiPriority w:val="99"/>
    <w:qFormat/>
    <w:rsid w:val="00986055"/>
  </w:style>
  <w:style w:type="character" w:customStyle="1" w:styleId="470">
    <w:name w:val="Знак Знак47"/>
    <w:uiPriority w:val="99"/>
    <w:qFormat/>
    <w:rsid w:val="00986055"/>
    <w:rPr>
      <w:rFonts w:ascii="Times New Roman" w:hAnsi="Times New Roman"/>
      <w:b/>
      <w:sz w:val="27"/>
      <w:lang w:eastAsia="ru-RU"/>
    </w:rPr>
  </w:style>
  <w:style w:type="character" w:customStyle="1" w:styleId="450">
    <w:name w:val="Знак Знак45"/>
    <w:uiPriority w:val="99"/>
    <w:qFormat/>
    <w:rsid w:val="00986055"/>
    <w:rPr>
      <w:rFonts w:ascii="Times New Roman" w:hAnsi="Times New Roman"/>
      <w:b/>
      <w:i/>
      <w:sz w:val="26"/>
      <w:lang w:eastAsia="ru-RU"/>
    </w:rPr>
  </w:style>
  <w:style w:type="character" w:customStyle="1" w:styleId="1fffff8">
    <w:name w:val="Текст макроса Знак1"/>
    <w:uiPriority w:val="99"/>
    <w:qFormat/>
    <w:rsid w:val="00986055"/>
    <w:rPr>
      <w:rFonts w:ascii="Consolas" w:hAnsi="Consolas"/>
      <w:sz w:val="20"/>
      <w:lang w:eastAsia="ru-RU"/>
    </w:rPr>
  </w:style>
  <w:style w:type="character" w:customStyle="1" w:styleId="toctext">
    <w:name w:val="toctext"/>
    <w:uiPriority w:val="99"/>
    <w:qFormat/>
    <w:rsid w:val="00986055"/>
  </w:style>
  <w:style w:type="character" w:customStyle="1" w:styleId="searchmatch">
    <w:name w:val="searchmatch"/>
    <w:uiPriority w:val="99"/>
    <w:qFormat/>
    <w:rsid w:val="00986055"/>
  </w:style>
  <w:style w:type="character" w:customStyle="1" w:styleId="745">
    <w:name w:val="Основной текст (7)45"/>
    <w:uiPriority w:val="99"/>
    <w:qFormat/>
    <w:rsid w:val="00986055"/>
    <w:rPr>
      <w:rFonts w:ascii="Times New Roman" w:hAnsi="Times New Roman"/>
      <w:spacing w:val="0"/>
      <w:sz w:val="20"/>
    </w:rPr>
  </w:style>
  <w:style w:type="character" w:customStyle="1" w:styleId="c7">
    <w:name w:val="c7"/>
    <w:uiPriority w:val="99"/>
    <w:qFormat/>
    <w:rsid w:val="00986055"/>
  </w:style>
  <w:style w:type="character" w:customStyle="1" w:styleId="affffffffd">
    <w:name w:val="полужирный"/>
    <w:uiPriority w:val="99"/>
    <w:qFormat/>
    <w:rsid w:val="00986055"/>
    <w:rPr>
      <w:rFonts w:ascii="Times New Roman" w:hAnsi="Times New Roman"/>
      <w:b/>
      <w:color w:val="auto"/>
      <w:sz w:val="24"/>
    </w:rPr>
  </w:style>
  <w:style w:type="character" w:customStyle="1" w:styleId="authorabout1">
    <w:name w:val="authorabout1"/>
    <w:uiPriority w:val="99"/>
    <w:qFormat/>
    <w:rsid w:val="00986055"/>
    <w:rPr>
      <w:sz w:val="26"/>
    </w:rPr>
  </w:style>
  <w:style w:type="character" w:customStyle="1" w:styleId="Sylfaen1">
    <w:name w:val="Основной текст + Sylfaen1"/>
    <w:aliases w:val="10 pt"/>
    <w:uiPriority w:val="99"/>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uiPriority w:val="99"/>
    <w:qFormat/>
    <w:rsid w:val="00986055"/>
    <w:rPr>
      <w:rFonts w:ascii="Sylfaen" w:hAnsi="Sylfaen"/>
      <w:sz w:val="19"/>
      <w:u w:val="none"/>
      <w:lang w:val="ru-RU" w:eastAsia="ru-RU"/>
    </w:rPr>
  </w:style>
  <w:style w:type="character" w:customStyle="1" w:styleId="129">
    <w:name w:val="Стиль Выделение + 12 пт не курсив"/>
    <w:uiPriority w:val="99"/>
    <w:qFormat/>
    <w:rsid w:val="00986055"/>
    <w:rPr>
      <w:rFonts w:ascii="Times New Roman" w:hAnsi="Times New Roman"/>
      <w:b/>
      <w:i/>
      <w:sz w:val="24"/>
    </w:rPr>
  </w:style>
  <w:style w:type="character" w:customStyle="1" w:styleId="743">
    <w:name w:val="Основной текст (7)43"/>
    <w:uiPriority w:val="99"/>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uiPriority w:val="99"/>
    <w:qFormat/>
    <w:locked/>
    <w:rsid w:val="00986055"/>
    <w:rPr>
      <w:b/>
      <w:sz w:val="28"/>
      <w:lang w:val="ru-RU" w:eastAsia="ru-RU"/>
    </w:rPr>
  </w:style>
  <w:style w:type="character" w:customStyle="1" w:styleId="sem">
    <w:name w:val="sem"/>
    <w:uiPriority w:val="99"/>
    <w:qFormat/>
    <w:rsid w:val="00986055"/>
  </w:style>
  <w:style w:type="character" w:customStyle="1" w:styleId="520">
    <w:name w:val="Знак Знак52"/>
    <w:uiPriority w:val="99"/>
    <w:qFormat/>
    <w:rsid w:val="00986055"/>
    <w:rPr>
      <w:rFonts w:ascii="Arial" w:hAnsi="Arial"/>
      <w:b/>
      <w:i/>
      <w:sz w:val="28"/>
    </w:rPr>
  </w:style>
  <w:style w:type="character" w:customStyle="1" w:styleId="ipa">
    <w:name w:val="ipa"/>
    <w:uiPriority w:val="99"/>
    <w:qFormat/>
    <w:rsid w:val="00986055"/>
    <w:rPr>
      <w:rFonts w:ascii="Times New Roman" w:hAnsi="Times New Roman"/>
    </w:rPr>
  </w:style>
  <w:style w:type="character" w:customStyle="1" w:styleId="fliesstext">
    <w:name w:val="fliesstext"/>
    <w:uiPriority w:val="99"/>
    <w:qFormat/>
    <w:rsid w:val="00986055"/>
    <w:rPr>
      <w:rFonts w:ascii="Times New Roman" w:hAnsi="Times New Roman"/>
    </w:rPr>
  </w:style>
  <w:style w:type="character" w:customStyle="1" w:styleId="skypec2ctextspan">
    <w:name w:val="skype_c2c_text_span"/>
    <w:uiPriority w:val="99"/>
    <w:qFormat/>
    <w:rsid w:val="00986055"/>
    <w:rPr>
      <w:rFonts w:ascii="Times New Roman" w:hAnsi="Times New Roman"/>
    </w:rPr>
  </w:style>
  <w:style w:type="character" w:customStyle="1" w:styleId="w">
    <w:name w:val="w"/>
    <w:uiPriority w:val="99"/>
    <w:qFormat/>
    <w:rsid w:val="00986055"/>
  </w:style>
  <w:style w:type="character" w:customStyle="1" w:styleId="selectionindex">
    <w:name w:val="selection_index"/>
    <w:uiPriority w:val="99"/>
    <w:qFormat/>
    <w:rsid w:val="00986055"/>
  </w:style>
  <w:style w:type="character" w:customStyle="1" w:styleId="citecrochet">
    <w:name w:val="cite_crochet"/>
    <w:uiPriority w:val="99"/>
    <w:qFormat/>
    <w:rsid w:val="00986055"/>
  </w:style>
  <w:style w:type="character" w:customStyle="1" w:styleId="hoverable">
    <w:name w:val="hoverable"/>
    <w:uiPriority w:val="99"/>
    <w:qFormat/>
    <w:rsid w:val="00986055"/>
  </w:style>
  <w:style w:type="character" w:customStyle="1" w:styleId="3fb">
    <w:name w:val="Основной текст Знак3"/>
    <w:qFormat/>
    <w:locked/>
    <w:rsid w:val="00986055"/>
    <w:rPr>
      <w:sz w:val="24"/>
    </w:rPr>
  </w:style>
  <w:style w:type="character" w:customStyle="1" w:styleId="s15122">
    <w:name w:val="s15122"/>
    <w:uiPriority w:val="99"/>
    <w:qFormat/>
    <w:rsid w:val="00986055"/>
  </w:style>
  <w:style w:type="character" w:customStyle="1" w:styleId="shorttext">
    <w:name w:val="short_text"/>
    <w:uiPriority w:val="99"/>
    <w:qFormat/>
    <w:rsid w:val="00986055"/>
  </w:style>
  <w:style w:type="character" w:customStyle="1" w:styleId="CommentTextChar1">
    <w:name w:val="Comment Text Char1"/>
    <w:uiPriority w:val="99"/>
    <w:qFormat/>
    <w:rsid w:val="00986055"/>
    <w:rPr>
      <w:rFonts w:ascii="Times New Roman" w:hAnsi="Times New Roman"/>
    </w:rPr>
  </w:style>
  <w:style w:type="character" w:customStyle="1" w:styleId="12a">
    <w:name w:val="Знак1 Знак Знак2"/>
    <w:aliases w:val="Основной текст Знак Знак4, Знак1 Знак Знак2"/>
    <w:uiPriority w:val="99"/>
    <w:qFormat/>
    <w:locked/>
    <w:rsid w:val="00986055"/>
    <w:rPr>
      <w:sz w:val="24"/>
    </w:rPr>
  </w:style>
  <w:style w:type="character" w:customStyle="1" w:styleId="1fffff9">
    <w:name w:val="Основной текст Знак Знак Знак1"/>
    <w:uiPriority w:val="99"/>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uiPriority w:val="99"/>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uiPriority w:val="99"/>
    <w:qFormat/>
    <w:rsid w:val="00986055"/>
    <w:rPr>
      <w:rFonts w:ascii="Times New Roman" w:hAnsi="Times New Roman"/>
      <w:b/>
      <w:sz w:val="18"/>
    </w:rPr>
  </w:style>
  <w:style w:type="character" w:customStyle="1" w:styleId="FontStyle58">
    <w:name w:val="Font Style58"/>
    <w:uiPriority w:val="99"/>
    <w:qFormat/>
    <w:rsid w:val="00986055"/>
    <w:rPr>
      <w:rFonts w:ascii="Times New Roman" w:hAnsi="Times New Roman"/>
      <w:b/>
      <w:w w:val="40"/>
      <w:sz w:val="38"/>
    </w:rPr>
  </w:style>
  <w:style w:type="character" w:customStyle="1" w:styleId="FontStyle26">
    <w:name w:val="Font Style26"/>
    <w:uiPriority w:val="99"/>
    <w:qFormat/>
    <w:rsid w:val="00986055"/>
    <w:rPr>
      <w:rFonts w:ascii="Times New Roman" w:hAnsi="Times New Roman"/>
      <w:sz w:val="26"/>
    </w:rPr>
  </w:style>
  <w:style w:type="character" w:customStyle="1" w:styleId="b-serp-itemtextpassage">
    <w:name w:val="b-serp-item__text_passage"/>
    <w:uiPriority w:val="99"/>
    <w:qFormat/>
    <w:rsid w:val="00986055"/>
  </w:style>
  <w:style w:type="character" w:customStyle="1" w:styleId="postheader">
    <w:name w:val="postheader"/>
    <w:uiPriority w:val="99"/>
    <w:qFormat/>
    <w:rsid w:val="00986055"/>
  </w:style>
  <w:style w:type="character" w:customStyle="1" w:styleId="field-label-subj-value3font-optima-mb">
    <w:name w:val="field-label-subj-value3 font-optima-mb"/>
    <w:uiPriority w:val="99"/>
    <w:qFormat/>
    <w:rsid w:val="00986055"/>
  </w:style>
  <w:style w:type="character" w:customStyle="1" w:styleId="65">
    <w:name w:val="Знак6 Знак Знак"/>
    <w:uiPriority w:val="99"/>
    <w:qFormat/>
    <w:rsid w:val="00986055"/>
    <w:rPr>
      <w:sz w:val="24"/>
      <w:lang w:val="ru-RU" w:eastAsia="ru-RU"/>
    </w:rPr>
  </w:style>
  <w:style w:type="character" w:customStyle="1" w:styleId="searchterm">
    <w:name w:val="searchterm"/>
    <w:uiPriority w:val="99"/>
    <w:qFormat/>
    <w:rsid w:val="00986055"/>
  </w:style>
  <w:style w:type="character" w:customStyle="1" w:styleId="3200">
    <w:name w:val="Основной текст (3) + Полужирный20"/>
    <w:aliases w:val="Курсив19"/>
    <w:uiPriority w:val="99"/>
    <w:qFormat/>
    <w:rsid w:val="00986055"/>
    <w:rPr>
      <w:rFonts w:ascii="Times New Roman" w:hAnsi="Times New Roman"/>
      <w:b/>
      <w:i/>
      <w:spacing w:val="0"/>
      <w:sz w:val="23"/>
    </w:rPr>
  </w:style>
  <w:style w:type="character" w:customStyle="1" w:styleId="349">
    <w:name w:val="Основной текст (3)49"/>
    <w:uiPriority w:val="9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uiPriority w:val="99"/>
    <w:qFormat/>
    <w:locked/>
    <w:rsid w:val="00986055"/>
    <w:rPr>
      <w:rFonts w:ascii="Times New Roman" w:hAnsi="Times New Roman"/>
      <w:b/>
      <w:kern w:val="32"/>
      <w:sz w:val="32"/>
      <w:lang w:eastAsia="ru-RU"/>
    </w:rPr>
  </w:style>
  <w:style w:type="character" w:customStyle="1" w:styleId="news">
    <w:name w:val="news"/>
    <w:uiPriority w:val="99"/>
    <w:qFormat/>
    <w:rsid w:val="00986055"/>
    <w:rPr>
      <w:rFonts w:ascii="Times New Roman" w:hAnsi="Times New Roman"/>
    </w:rPr>
  </w:style>
  <w:style w:type="character" w:customStyle="1" w:styleId="affffffffe">
    <w:name w:val="выделение"/>
    <w:uiPriority w:val="99"/>
    <w:qFormat/>
    <w:rsid w:val="00986055"/>
    <w:rPr>
      <w:rFonts w:ascii="Times New Roman" w:hAnsi="Times New Roman"/>
    </w:rPr>
  </w:style>
  <w:style w:type="character" w:customStyle="1" w:styleId="347">
    <w:name w:val="Основной текст (3)47"/>
    <w:uiPriority w:val="99"/>
    <w:qFormat/>
    <w:rsid w:val="00986055"/>
    <w:rPr>
      <w:rFonts w:ascii="Times New Roman" w:hAnsi="Times New Roman"/>
      <w:spacing w:val="0"/>
      <w:sz w:val="20"/>
    </w:rPr>
  </w:style>
  <w:style w:type="character" w:customStyle="1" w:styleId="345">
    <w:name w:val="Основной текст (3)45"/>
    <w:uiPriority w:val="99"/>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uiPriority w:val="99"/>
    <w:qFormat/>
    <w:locked/>
    <w:rsid w:val="00986055"/>
    <w:rPr>
      <w:sz w:val="24"/>
      <w:lang w:val="ru-RU" w:eastAsia="ru-RU"/>
    </w:rPr>
  </w:style>
  <w:style w:type="character" w:customStyle="1" w:styleId="FontStyle205">
    <w:name w:val="Font Style205"/>
    <w:uiPriority w:val="99"/>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uiPriority w:val="99"/>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uiPriority w:val="99"/>
    <w:qFormat/>
    <w:rsid w:val="00986055"/>
    <w:rPr>
      <w:rFonts w:ascii="Times New Roman" w:hAnsi="Times New Roman"/>
      <w:sz w:val="24"/>
    </w:rPr>
  </w:style>
  <w:style w:type="character" w:customStyle="1" w:styleId="PlainTextChar1">
    <w:name w:val="Plain Text Char1"/>
    <w:aliases w:val="Знак3 Char11,Heading 12 Char11"/>
    <w:uiPriority w:val="99"/>
    <w:qFormat/>
    <w:rsid w:val="00986055"/>
    <w:rPr>
      <w:rFonts w:ascii="Courier New" w:hAnsi="Courier New"/>
    </w:rPr>
  </w:style>
  <w:style w:type="character" w:customStyle="1" w:styleId="HeaderChar1">
    <w:name w:val="Header Char1"/>
    <w:uiPriority w:val="99"/>
    <w:qFormat/>
    <w:rsid w:val="00986055"/>
    <w:rPr>
      <w:rFonts w:ascii="Times New Roman" w:hAnsi="Times New Roman"/>
      <w:sz w:val="24"/>
    </w:rPr>
  </w:style>
  <w:style w:type="character" w:customStyle="1" w:styleId="FooterChar1">
    <w:name w:val="Footer Char1"/>
    <w:uiPriority w:val="99"/>
    <w:qFormat/>
    <w:rsid w:val="00986055"/>
    <w:rPr>
      <w:rFonts w:ascii="Times New Roman" w:hAnsi="Times New Roman"/>
      <w:sz w:val="24"/>
    </w:rPr>
  </w:style>
  <w:style w:type="character" w:customStyle="1" w:styleId="TitleChar1">
    <w:name w:val="Title Char1"/>
    <w:uiPriority w:val="99"/>
    <w:qFormat/>
    <w:rsid w:val="00986055"/>
    <w:rPr>
      <w:rFonts w:ascii="Cambria" w:hAnsi="Cambria"/>
      <w:b/>
      <w:kern w:val="28"/>
      <w:sz w:val="32"/>
    </w:rPr>
  </w:style>
  <w:style w:type="character" w:customStyle="1" w:styleId="BodyText2Char1">
    <w:name w:val="Body Text 2 Char1"/>
    <w:uiPriority w:val="99"/>
    <w:qFormat/>
    <w:rsid w:val="00986055"/>
    <w:rPr>
      <w:rFonts w:ascii="Times New Roman" w:hAnsi="Times New Roman"/>
      <w:sz w:val="24"/>
    </w:rPr>
  </w:style>
  <w:style w:type="character" w:customStyle="1" w:styleId="BodyText3Char1">
    <w:name w:val="Body Text 3 Char1"/>
    <w:aliases w:val="Знак5 Char1"/>
    <w:uiPriority w:val="99"/>
    <w:qFormat/>
    <w:rsid w:val="00986055"/>
    <w:rPr>
      <w:rFonts w:ascii="Times New Roman" w:hAnsi="Times New Roman"/>
      <w:sz w:val="16"/>
    </w:rPr>
  </w:style>
  <w:style w:type="character" w:customStyle="1" w:styleId="BodyTextIndent2Char1">
    <w:name w:val="Body Text Indent 2 Char1"/>
    <w:uiPriority w:val="99"/>
    <w:qFormat/>
    <w:rsid w:val="00986055"/>
    <w:rPr>
      <w:rFonts w:ascii="Times New Roman" w:hAnsi="Times New Roman"/>
      <w:sz w:val="24"/>
    </w:rPr>
  </w:style>
  <w:style w:type="character" w:customStyle="1" w:styleId="BodyTextIndent3Char1">
    <w:name w:val="Body Text Indent 3 Char1"/>
    <w:uiPriority w:val="99"/>
    <w:qFormat/>
    <w:rsid w:val="00986055"/>
    <w:rPr>
      <w:rFonts w:ascii="Times New Roman" w:hAnsi="Times New Roman"/>
      <w:sz w:val="16"/>
    </w:rPr>
  </w:style>
  <w:style w:type="character" w:customStyle="1" w:styleId="DocumentMapChar1">
    <w:name w:val="Document Map Char1"/>
    <w:uiPriority w:val="99"/>
    <w:qFormat/>
    <w:rsid w:val="00986055"/>
    <w:rPr>
      <w:rFonts w:ascii="Times New Roman" w:hAnsi="Times New Roman"/>
      <w:sz w:val="2"/>
    </w:rPr>
  </w:style>
  <w:style w:type="character" w:customStyle="1" w:styleId="CommentSubjectChar1">
    <w:name w:val="Comment Subject Char1"/>
    <w:uiPriority w:val="99"/>
    <w:qFormat/>
    <w:rsid w:val="00986055"/>
    <w:rPr>
      <w:rFonts w:ascii="Times New Roman" w:hAnsi="Times New Roman"/>
      <w:b/>
      <w:i/>
      <w:color w:val="4F81BD"/>
      <w:spacing w:val="15"/>
      <w:sz w:val="20"/>
      <w:lang w:eastAsia="ru-RU"/>
    </w:rPr>
  </w:style>
  <w:style w:type="character" w:customStyle="1" w:styleId="BalloonTextChar1">
    <w:name w:val="Balloon Text Char1"/>
    <w:uiPriority w:val="99"/>
    <w:qFormat/>
    <w:rsid w:val="00986055"/>
    <w:rPr>
      <w:rFonts w:ascii="Times New Roman" w:hAnsi="Times New Roman"/>
      <w:sz w:val="2"/>
    </w:rPr>
  </w:style>
  <w:style w:type="character" w:customStyle="1" w:styleId="SubtitleChar1">
    <w:name w:val="Subtitle Char1"/>
    <w:uiPriority w:val="99"/>
    <w:qFormat/>
    <w:rsid w:val="00986055"/>
    <w:rPr>
      <w:rFonts w:ascii="Cambria" w:hAnsi="Cambria"/>
      <w:sz w:val="24"/>
    </w:rPr>
  </w:style>
  <w:style w:type="character" w:customStyle="1" w:styleId="QuoteChar1">
    <w:name w:val="Quote Char1"/>
    <w:uiPriority w:val="99"/>
    <w:qFormat/>
    <w:rsid w:val="00986055"/>
    <w:rPr>
      <w:rFonts w:ascii="Times New Roman" w:hAnsi="Times New Roman"/>
      <w:i/>
      <w:color w:val="000000"/>
      <w:sz w:val="24"/>
    </w:rPr>
  </w:style>
  <w:style w:type="character" w:customStyle="1" w:styleId="IntenseQuoteChar1">
    <w:name w:val="Intense Quote Char1"/>
    <w:uiPriority w:val="99"/>
    <w:qFormat/>
    <w:rsid w:val="00986055"/>
    <w:rPr>
      <w:rFonts w:ascii="Times New Roman" w:hAnsi="Times New Roman"/>
      <w:b/>
      <w:i/>
      <w:color w:val="4F81BD"/>
      <w:sz w:val="24"/>
    </w:rPr>
  </w:style>
  <w:style w:type="character" w:customStyle="1" w:styleId="BodyTextFirstIndentChar1">
    <w:name w:val="Body Text First Indent Char1"/>
    <w:uiPriority w:val="99"/>
    <w:qFormat/>
    <w:rsid w:val="00986055"/>
    <w:rPr>
      <w:rFonts w:ascii="Times New Roman" w:hAnsi="Times New Roman"/>
      <w:sz w:val="24"/>
      <w:lang w:eastAsia="ru-RU"/>
    </w:rPr>
  </w:style>
  <w:style w:type="character" w:customStyle="1" w:styleId="BodyTextFirstIndent2Char1">
    <w:name w:val="Body Text First Indent 2 Char1"/>
    <w:uiPriority w:val="99"/>
    <w:qFormat/>
    <w:rsid w:val="00986055"/>
    <w:rPr>
      <w:rFonts w:ascii="Times New Roman" w:hAnsi="Times New Roman"/>
      <w:sz w:val="24"/>
      <w:lang w:eastAsia="ru-RU"/>
    </w:rPr>
  </w:style>
  <w:style w:type="character" w:customStyle="1" w:styleId="1fffffa">
    <w:name w:val="Слабое выделение1"/>
    <w:uiPriority w:val="99"/>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uiPriority w:val="99"/>
    <w:qFormat/>
    <w:rsid w:val="00986055"/>
  </w:style>
  <w:style w:type="character" w:customStyle="1" w:styleId="FontStyle820">
    <w:name w:val="Font Style820"/>
    <w:uiPriority w:val="99"/>
    <w:qFormat/>
    <w:rsid w:val="00986055"/>
    <w:rPr>
      <w:rFonts w:ascii="Times New Roman" w:hAnsi="Times New Roman"/>
      <w:sz w:val="22"/>
    </w:rPr>
  </w:style>
  <w:style w:type="character" w:customStyle="1" w:styleId="FontStyle594">
    <w:name w:val="Font Style594"/>
    <w:uiPriority w:val="99"/>
    <w:qFormat/>
    <w:rsid w:val="00986055"/>
    <w:rPr>
      <w:rFonts w:ascii="Times New Roman" w:hAnsi="Times New Roman"/>
      <w:i/>
      <w:sz w:val="20"/>
    </w:rPr>
  </w:style>
  <w:style w:type="character" w:customStyle="1" w:styleId="FontStyle187">
    <w:name w:val="Font Style187"/>
    <w:uiPriority w:val="99"/>
    <w:qFormat/>
    <w:rsid w:val="00986055"/>
    <w:rPr>
      <w:rFonts w:ascii="Times New Roman" w:hAnsi="Times New Roman"/>
      <w:i/>
      <w:sz w:val="20"/>
    </w:rPr>
  </w:style>
  <w:style w:type="character" w:customStyle="1" w:styleId="FontStyle600">
    <w:name w:val="Font Style600"/>
    <w:uiPriority w:val="99"/>
    <w:qFormat/>
    <w:rsid w:val="00986055"/>
    <w:rPr>
      <w:rFonts w:ascii="Times New Roman" w:hAnsi="Times New Roman"/>
      <w:sz w:val="22"/>
    </w:rPr>
  </w:style>
  <w:style w:type="character" w:customStyle="1" w:styleId="FontStyle624">
    <w:name w:val="Font Style624"/>
    <w:uiPriority w:val="99"/>
    <w:qFormat/>
    <w:rsid w:val="00986055"/>
    <w:rPr>
      <w:rFonts w:ascii="Times New Roman" w:hAnsi="Times New Roman"/>
      <w:b/>
      <w:i/>
      <w:sz w:val="22"/>
    </w:rPr>
  </w:style>
  <w:style w:type="character" w:customStyle="1" w:styleId="FontStyle572">
    <w:name w:val="Font Style572"/>
    <w:uiPriority w:val="99"/>
    <w:qFormat/>
    <w:rsid w:val="00986055"/>
    <w:rPr>
      <w:rFonts w:ascii="Times New Roman" w:hAnsi="Times New Roman"/>
      <w:sz w:val="16"/>
    </w:rPr>
  </w:style>
  <w:style w:type="character" w:customStyle="1" w:styleId="FontStyle184">
    <w:name w:val="Font Style184"/>
    <w:uiPriority w:val="99"/>
    <w:qFormat/>
    <w:rsid w:val="00986055"/>
    <w:rPr>
      <w:rFonts w:ascii="Times New Roman" w:hAnsi="Times New Roman"/>
      <w:sz w:val="20"/>
    </w:rPr>
  </w:style>
  <w:style w:type="character" w:customStyle="1" w:styleId="550">
    <w:name w:val="Знак Знак55"/>
    <w:uiPriority w:val="99"/>
    <w:qFormat/>
    <w:locked/>
    <w:rsid w:val="00986055"/>
    <w:rPr>
      <w:sz w:val="24"/>
      <w:lang w:val="ru-RU" w:eastAsia="ru-RU"/>
    </w:rPr>
  </w:style>
  <w:style w:type="character" w:customStyle="1" w:styleId="650">
    <w:name w:val="Знак Знак65"/>
    <w:uiPriority w:val="99"/>
    <w:qFormat/>
    <w:locked/>
    <w:rsid w:val="00986055"/>
    <w:rPr>
      <w:b/>
      <w:sz w:val="27"/>
      <w:lang w:val="ru-RU" w:eastAsia="ru-RU"/>
    </w:rPr>
  </w:style>
  <w:style w:type="character" w:customStyle="1" w:styleId="640">
    <w:name w:val="Знак Знак64"/>
    <w:uiPriority w:val="99"/>
    <w:qFormat/>
    <w:locked/>
    <w:rsid w:val="00986055"/>
    <w:rPr>
      <w:b/>
      <w:sz w:val="28"/>
      <w:lang w:val="ru-RU" w:eastAsia="ru-RU"/>
    </w:rPr>
  </w:style>
  <w:style w:type="character" w:customStyle="1" w:styleId="630">
    <w:name w:val="Знак Знак63"/>
    <w:uiPriority w:val="99"/>
    <w:qFormat/>
    <w:locked/>
    <w:rsid w:val="00986055"/>
    <w:rPr>
      <w:b/>
      <w:i/>
      <w:sz w:val="26"/>
      <w:lang w:val="ru-RU" w:eastAsia="ru-RU"/>
    </w:rPr>
  </w:style>
  <w:style w:type="character" w:customStyle="1" w:styleId="620">
    <w:name w:val="Знак Знак62"/>
    <w:uiPriority w:val="99"/>
    <w:qFormat/>
    <w:locked/>
    <w:rsid w:val="00986055"/>
    <w:rPr>
      <w:sz w:val="24"/>
      <w:lang w:val="ru-RU" w:eastAsia="ru-RU"/>
    </w:rPr>
  </w:style>
  <w:style w:type="character" w:customStyle="1" w:styleId="600">
    <w:name w:val="Знак Знак60"/>
    <w:uiPriority w:val="99"/>
    <w:qFormat/>
    <w:locked/>
    <w:rsid w:val="00986055"/>
    <w:rPr>
      <w:i/>
      <w:sz w:val="24"/>
      <w:lang w:val="ru-RU" w:eastAsia="ru-RU"/>
    </w:rPr>
  </w:style>
  <w:style w:type="character" w:customStyle="1" w:styleId="590">
    <w:name w:val="Знак Знак59"/>
    <w:uiPriority w:val="99"/>
    <w:qFormat/>
    <w:locked/>
    <w:rsid w:val="00986055"/>
    <w:rPr>
      <w:rFonts w:ascii="Arial" w:hAnsi="Arial"/>
      <w:sz w:val="22"/>
      <w:lang w:val="ru-RU" w:eastAsia="ru-RU"/>
    </w:rPr>
  </w:style>
  <w:style w:type="character" w:customStyle="1" w:styleId="580">
    <w:name w:val="Знак Знак58"/>
    <w:uiPriority w:val="99"/>
    <w:qFormat/>
    <w:locked/>
    <w:rsid w:val="00986055"/>
    <w:rPr>
      <w:rFonts w:ascii="Courier New" w:hAnsi="Courier New"/>
      <w:lang w:val="ru-RU" w:eastAsia="ru-RU"/>
    </w:rPr>
  </w:style>
  <w:style w:type="character" w:customStyle="1" w:styleId="570">
    <w:name w:val="Знак Знак57"/>
    <w:uiPriority w:val="99"/>
    <w:qFormat/>
    <w:locked/>
    <w:rsid w:val="00986055"/>
    <w:rPr>
      <w:lang w:val="ru-RU" w:eastAsia="ru-RU"/>
    </w:rPr>
  </w:style>
  <w:style w:type="character" w:customStyle="1" w:styleId="560">
    <w:name w:val="Знак Знак56"/>
    <w:uiPriority w:val="99"/>
    <w:qFormat/>
    <w:locked/>
    <w:rsid w:val="00986055"/>
    <w:rPr>
      <w:sz w:val="24"/>
      <w:lang w:val="ru-RU" w:eastAsia="ru-RU"/>
    </w:rPr>
  </w:style>
  <w:style w:type="character" w:customStyle="1" w:styleId="540">
    <w:name w:val="Знак Знак54"/>
    <w:uiPriority w:val="99"/>
    <w:qFormat/>
    <w:locked/>
    <w:rsid w:val="00986055"/>
    <w:rPr>
      <w:sz w:val="24"/>
      <w:lang w:val="en-US" w:eastAsia="ru-RU"/>
    </w:rPr>
  </w:style>
  <w:style w:type="character" w:customStyle="1" w:styleId="b-material-headdate-day">
    <w:name w:val="b-material-head__date-day"/>
    <w:uiPriority w:val="99"/>
    <w:qFormat/>
    <w:rsid w:val="00986055"/>
  </w:style>
  <w:style w:type="character" w:customStyle="1" w:styleId="s2">
    <w:name w:val="s2"/>
    <w:uiPriority w:val="99"/>
    <w:qFormat/>
    <w:rsid w:val="00986055"/>
  </w:style>
  <w:style w:type="character" w:customStyle="1" w:styleId="WW8Num16z0">
    <w:name w:val="WW8Num16z0"/>
    <w:uiPriority w:val="99"/>
    <w:qFormat/>
    <w:rsid w:val="00986055"/>
    <w:rPr>
      <w:rFonts w:ascii="Wingdings" w:hAnsi="Wingdings"/>
    </w:rPr>
  </w:style>
  <w:style w:type="character" w:customStyle="1" w:styleId="WW8Num4z0">
    <w:name w:val="WW8Num4z0"/>
    <w:uiPriority w:val="99"/>
    <w:qFormat/>
    <w:rsid w:val="00986055"/>
    <w:rPr>
      <w:color w:val="auto"/>
    </w:rPr>
  </w:style>
  <w:style w:type="character" w:customStyle="1" w:styleId="WW8Num5z0">
    <w:name w:val="WW8Num5z0"/>
    <w:uiPriority w:val="99"/>
    <w:qFormat/>
    <w:rsid w:val="00986055"/>
    <w:rPr>
      <w:b/>
      <w:sz w:val="20"/>
    </w:rPr>
  </w:style>
  <w:style w:type="character" w:customStyle="1" w:styleId="WW8Num6z0">
    <w:name w:val="WW8Num6z0"/>
    <w:uiPriority w:val="99"/>
    <w:qFormat/>
    <w:rsid w:val="00986055"/>
    <w:rPr>
      <w:sz w:val="20"/>
    </w:rPr>
  </w:style>
  <w:style w:type="character" w:customStyle="1" w:styleId="WW8Num7z0">
    <w:name w:val="WW8Num7z0"/>
    <w:uiPriority w:val="99"/>
    <w:qFormat/>
    <w:rsid w:val="00986055"/>
    <w:rPr>
      <w:b/>
      <w:sz w:val="20"/>
    </w:rPr>
  </w:style>
  <w:style w:type="character" w:customStyle="1" w:styleId="WW8Num9z0">
    <w:name w:val="WW8Num9z0"/>
    <w:uiPriority w:val="99"/>
    <w:qFormat/>
    <w:rsid w:val="00986055"/>
    <w:rPr>
      <w:sz w:val="20"/>
    </w:rPr>
  </w:style>
  <w:style w:type="character" w:customStyle="1" w:styleId="WW8Num9z1">
    <w:name w:val="WW8Num9z1"/>
    <w:uiPriority w:val="99"/>
    <w:qFormat/>
    <w:rsid w:val="00986055"/>
    <w:rPr>
      <w:rFonts w:ascii="Symbol" w:hAnsi="Symbol"/>
      <w:sz w:val="20"/>
    </w:rPr>
  </w:style>
  <w:style w:type="character" w:customStyle="1" w:styleId="WW8Num9z2">
    <w:name w:val="WW8Num9z2"/>
    <w:uiPriority w:val="99"/>
    <w:qFormat/>
    <w:rsid w:val="00986055"/>
  </w:style>
  <w:style w:type="character" w:customStyle="1" w:styleId="WW8Num9z3">
    <w:name w:val="WW8Num9z3"/>
    <w:uiPriority w:val="99"/>
    <w:qFormat/>
    <w:rsid w:val="00986055"/>
  </w:style>
  <w:style w:type="character" w:customStyle="1" w:styleId="WW8Num9z4">
    <w:name w:val="WW8Num9z4"/>
    <w:uiPriority w:val="99"/>
    <w:qFormat/>
    <w:rsid w:val="00986055"/>
  </w:style>
  <w:style w:type="character" w:customStyle="1" w:styleId="WW8Num9z5">
    <w:name w:val="WW8Num9z5"/>
    <w:uiPriority w:val="99"/>
    <w:qFormat/>
    <w:rsid w:val="00986055"/>
  </w:style>
  <w:style w:type="character" w:customStyle="1" w:styleId="WW8Num9z6">
    <w:name w:val="WW8Num9z6"/>
    <w:uiPriority w:val="99"/>
    <w:qFormat/>
    <w:rsid w:val="00986055"/>
  </w:style>
  <w:style w:type="character" w:customStyle="1" w:styleId="WW8Num9z7">
    <w:name w:val="WW8Num9z7"/>
    <w:uiPriority w:val="99"/>
    <w:qFormat/>
    <w:rsid w:val="00986055"/>
  </w:style>
  <w:style w:type="character" w:customStyle="1" w:styleId="WW8Num9z8">
    <w:name w:val="WW8Num9z8"/>
    <w:uiPriority w:val="99"/>
    <w:qFormat/>
    <w:rsid w:val="00986055"/>
  </w:style>
  <w:style w:type="character" w:customStyle="1" w:styleId="WW8Num10z0">
    <w:name w:val="WW8Num10z0"/>
    <w:uiPriority w:val="99"/>
    <w:qFormat/>
    <w:rsid w:val="00986055"/>
    <w:rPr>
      <w:sz w:val="20"/>
    </w:rPr>
  </w:style>
  <w:style w:type="character" w:customStyle="1" w:styleId="WW8Num11z0">
    <w:name w:val="WW8Num11z0"/>
    <w:uiPriority w:val="99"/>
    <w:qFormat/>
    <w:rsid w:val="00986055"/>
    <w:rPr>
      <w:rFonts w:ascii="Symbol" w:hAnsi="Symbol"/>
      <w:b/>
    </w:rPr>
  </w:style>
  <w:style w:type="character" w:customStyle="1" w:styleId="WW8Num12z0">
    <w:name w:val="WW8Num12z0"/>
    <w:uiPriority w:val="99"/>
    <w:qFormat/>
    <w:rsid w:val="00986055"/>
    <w:rPr>
      <w:rFonts w:ascii="Symbol" w:hAnsi="Symbol"/>
      <w:sz w:val="24"/>
    </w:rPr>
  </w:style>
  <w:style w:type="character" w:customStyle="1" w:styleId="WW8Num13z0">
    <w:name w:val="WW8Num13z0"/>
    <w:uiPriority w:val="99"/>
    <w:qFormat/>
    <w:rsid w:val="00986055"/>
    <w:rPr>
      <w:rFonts w:ascii="Symbol" w:hAnsi="Symbol"/>
      <w:sz w:val="20"/>
    </w:rPr>
  </w:style>
  <w:style w:type="character" w:customStyle="1" w:styleId="WW8Num14z0">
    <w:name w:val="WW8Num14z0"/>
    <w:uiPriority w:val="99"/>
    <w:qFormat/>
    <w:rsid w:val="00986055"/>
    <w:rPr>
      <w:sz w:val="20"/>
    </w:rPr>
  </w:style>
  <w:style w:type="character" w:customStyle="1" w:styleId="WW8Num15z0">
    <w:name w:val="WW8Num15z0"/>
    <w:uiPriority w:val="99"/>
    <w:qFormat/>
    <w:rsid w:val="00986055"/>
    <w:rPr>
      <w:rFonts w:ascii="Times New Roman" w:hAnsi="Times New Roman"/>
      <w:sz w:val="20"/>
    </w:rPr>
  </w:style>
  <w:style w:type="character" w:customStyle="1" w:styleId="WW8Num17z0">
    <w:name w:val="WW8Num17z0"/>
    <w:uiPriority w:val="99"/>
    <w:qFormat/>
    <w:rsid w:val="00986055"/>
    <w:rPr>
      <w:rFonts w:ascii="Wingdings" w:hAnsi="Wingdings"/>
    </w:rPr>
  </w:style>
  <w:style w:type="character" w:customStyle="1" w:styleId="WW8Num18z0">
    <w:name w:val="WW8Num18z0"/>
    <w:uiPriority w:val="99"/>
    <w:qFormat/>
    <w:rsid w:val="00986055"/>
  </w:style>
  <w:style w:type="character" w:customStyle="1" w:styleId="WW8Num18z1">
    <w:name w:val="WW8Num18z1"/>
    <w:uiPriority w:val="99"/>
    <w:qFormat/>
    <w:rsid w:val="00986055"/>
    <w:rPr>
      <w:rFonts w:ascii="Symbol" w:hAnsi="Symbol"/>
      <w:sz w:val="20"/>
    </w:rPr>
  </w:style>
  <w:style w:type="character" w:customStyle="1" w:styleId="WW8Num18z2">
    <w:name w:val="WW8Num18z2"/>
    <w:uiPriority w:val="99"/>
    <w:qFormat/>
    <w:rsid w:val="00986055"/>
  </w:style>
  <w:style w:type="character" w:customStyle="1" w:styleId="WW8Num18z3">
    <w:name w:val="WW8Num18z3"/>
    <w:uiPriority w:val="99"/>
    <w:qFormat/>
    <w:rsid w:val="00986055"/>
  </w:style>
  <w:style w:type="character" w:customStyle="1" w:styleId="WW8Num18z4">
    <w:name w:val="WW8Num18z4"/>
    <w:uiPriority w:val="99"/>
    <w:qFormat/>
    <w:rsid w:val="00986055"/>
  </w:style>
  <w:style w:type="character" w:customStyle="1" w:styleId="WW8Num18z5">
    <w:name w:val="WW8Num18z5"/>
    <w:uiPriority w:val="99"/>
    <w:qFormat/>
    <w:rsid w:val="00986055"/>
  </w:style>
  <w:style w:type="character" w:customStyle="1" w:styleId="WW8Num18z6">
    <w:name w:val="WW8Num18z6"/>
    <w:uiPriority w:val="99"/>
    <w:qFormat/>
    <w:rsid w:val="00986055"/>
  </w:style>
  <w:style w:type="character" w:customStyle="1" w:styleId="WW8Num18z7">
    <w:name w:val="WW8Num18z7"/>
    <w:uiPriority w:val="99"/>
    <w:qFormat/>
    <w:rsid w:val="00986055"/>
  </w:style>
  <w:style w:type="character" w:customStyle="1" w:styleId="WW8Num18z8">
    <w:name w:val="WW8Num18z8"/>
    <w:uiPriority w:val="99"/>
    <w:qFormat/>
    <w:rsid w:val="00986055"/>
  </w:style>
  <w:style w:type="character" w:customStyle="1" w:styleId="WW8Num19z0">
    <w:name w:val="WW8Num19z0"/>
    <w:uiPriority w:val="99"/>
    <w:qFormat/>
    <w:rsid w:val="00986055"/>
  </w:style>
  <w:style w:type="character" w:customStyle="1" w:styleId="WW8Num19z1">
    <w:name w:val="WW8Num19z1"/>
    <w:uiPriority w:val="99"/>
    <w:qFormat/>
    <w:rsid w:val="00986055"/>
  </w:style>
  <w:style w:type="character" w:customStyle="1" w:styleId="WW8Num19z2">
    <w:name w:val="WW8Num19z2"/>
    <w:uiPriority w:val="99"/>
    <w:qFormat/>
    <w:rsid w:val="00986055"/>
  </w:style>
  <w:style w:type="character" w:customStyle="1" w:styleId="WW8Num19z3">
    <w:name w:val="WW8Num19z3"/>
    <w:uiPriority w:val="99"/>
    <w:qFormat/>
    <w:rsid w:val="00986055"/>
  </w:style>
  <w:style w:type="character" w:customStyle="1" w:styleId="WW8Num19z4">
    <w:name w:val="WW8Num19z4"/>
    <w:uiPriority w:val="99"/>
    <w:qFormat/>
    <w:rsid w:val="00986055"/>
  </w:style>
  <w:style w:type="character" w:customStyle="1" w:styleId="WW8Num19z5">
    <w:name w:val="WW8Num19z5"/>
    <w:uiPriority w:val="99"/>
    <w:qFormat/>
    <w:rsid w:val="00986055"/>
  </w:style>
  <w:style w:type="character" w:customStyle="1" w:styleId="WW8Num19z6">
    <w:name w:val="WW8Num19z6"/>
    <w:uiPriority w:val="99"/>
    <w:qFormat/>
    <w:rsid w:val="00986055"/>
  </w:style>
  <w:style w:type="character" w:customStyle="1" w:styleId="WW8Num19z7">
    <w:name w:val="WW8Num19z7"/>
    <w:uiPriority w:val="99"/>
    <w:qFormat/>
    <w:rsid w:val="00986055"/>
  </w:style>
  <w:style w:type="character" w:customStyle="1" w:styleId="WW8Num19z8">
    <w:name w:val="WW8Num19z8"/>
    <w:uiPriority w:val="99"/>
    <w:qFormat/>
    <w:rsid w:val="00986055"/>
  </w:style>
  <w:style w:type="character" w:customStyle="1" w:styleId="WW8Num4z1">
    <w:name w:val="WW8Num4z1"/>
    <w:uiPriority w:val="99"/>
    <w:qFormat/>
    <w:rsid w:val="00986055"/>
  </w:style>
  <w:style w:type="character" w:customStyle="1" w:styleId="WW8Num4z2">
    <w:name w:val="WW8Num4z2"/>
    <w:uiPriority w:val="99"/>
    <w:qFormat/>
    <w:rsid w:val="00986055"/>
  </w:style>
  <w:style w:type="character" w:customStyle="1" w:styleId="WW8Num4z3">
    <w:name w:val="WW8Num4z3"/>
    <w:uiPriority w:val="99"/>
    <w:qFormat/>
    <w:rsid w:val="00986055"/>
  </w:style>
  <w:style w:type="character" w:customStyle="1" w:styleId="WW8Num4z4">
    <w:name w:val="WW8Num4z4"/>
    <w:uiPriority w:val="99"/>
    <w:qFormat/>
    <w:rsid w:val="00986055"/>
  </w:style>
  <w:style w:type="character" w:customStyle="1" w:styleId="WW8Num4z5">
    <w:name w:val="WW8Num4z5"/>
    <w:uiPriority w:val="99"/>
    <w:qFormat/>
    <w:rsid w:val="00986055"/>
  </w:style>
  <w:style w:type="character" w:customStyle="1" w:styleId="WW8Num4z6">
    <w:name w:val="WW8Num4z6"/>
    <w:uiPriority w:val="99"/>
    <w:qFormat/>
    <w:rsid w:val="00986055"/>
  </w:style>
  <w:style w:type="character" w:customStyle="1" w:styleId="WW8Num4z7">
    <w:name w:val="WW8Num4z7"/>
    <w:uiPriority w:val="99"/>
    <w:qFormat/>
    <w:rsid w:val="00986055"/>
  </w:style>
  <w:style w:type="character" w:customStyle="1" w:styleId="WW8Num4z8">
    <w:name w:val="WW8Num4z8"/>
    <w:uiPriority w:val="99"/>
    <w:qFormat/>
    <w:rsid w:val="00986055"/>
  </w:style>
  <w:style w:type="character" w:customStyle="1" w:styleId="WW8Num5z1">
    <w:name w:val="WW8Num5z1"/>
    <w:uiPriority w:val="99"/>
    <w:qFormat/>
    <w:rsid w:val="00986055"/>
  </w:style>
  <w:style w:type="character" w:customStyle="1" w:styleId="WW8Num5z2">
    <w:name w:val="WW8Num5z2"/>
    <w:uiPriority w:val="99"/>
    <w:qFormat/>
    <w:rsid w:val="00986055"/>
  </w:style>
  <w:style w:type="character" w:customStyle="1" w:styleId="WW8Num5z3">
    <w:name w:val="WW8Num5z3"/>
    <w:uiPriority w:val="99"/>
    <w:qFormat/>
    <w:rsid w:val="00986055"/>
  </w:style>
  <w:style w:type="character" w:customStyle="1" w:styleId="WW8Num5z4">
    <w:name w:val="WW8Num5z4"/>
    <w:uiPriority w:val="99"/>
    <w:qFormat/>
    <w:rsid w:val="00986055"/>
  </w:style>
  <w:style w:type="character" w:customStyle="1" w:styleId="WW8Num5z5">
    <w:name w:val="WW8Num5z5"/>
    <w:uiPriority w:val="99"/>
    <w:qFormat/>
    <w:rsid w:val="00986055"/>
  </w:style>
  <w:style w:type="character" w:customStyle="1" w:styleId="WW8Num5z6">
    <w:name w:val="WW8Num5z6"/>
    <w:uiPriority w:val="99"/>
    <w:qFormat/>
    <w:rsid w:val="00986055"/>
  </w:style>
  <w:style w:type="character" w:customStyle="1" w:styleId="WW8Num5z7">
    <w:name w:val="WW8Num5z7"/>
    <w:uiPriority w:val="99"/>
    <w:qFormat/>
    <w:rsid w:val="00986055"/>
  </w:style>
  <w:style w:type="character" w:customStyle="1" w:styleId="WW8Num5z8">
    <w:name w:val="WW8Num5z8"/>
    <w:uiPriority w:val="99"/>
    <w:qFormat/>
    <w:rsid w:val="00986055"/>
  </w:style>
  <w:style w:type="character" w:customStyle="1" w:styleId="WW8Num6z1">
    <w:name w:val="WW8Num6z1"/>
    <w:uiPriority w:val="99"/>
    <w:qFormat/>
    <w:rsid w:val="00986055"/>
  </w:style>
  <w:style w:type="character" w:customStyle="1" w:styleId="WW8Num6z2">
    <w:name w:val="WW8Num6z2"/>
    <w:uiPriority w:val="99"/>
    <w:qFormat/>
    <w:rsid w:val="00986055"/>
  </w:style>
  <w:style w:type="character" w:customStyle="1" w:styleId="WW8Num6z3">
    <w:name w:val="WW8Num6z3"/>
    <w:uiPriority w:val="99"/>
    <w:qFormat/>
    <w:rsid w:val="00986055"/>
  </w:style>
  <w:style w:type="character" w:customStyle="1" w:styleId="WW8Num6z4">
    <w:name w:val="WW8Num6z4"/>
    <w:uiPriority w:val="99"/>
    <w:qFormat/>
    <w:rsid w:val="00986055"/>
  </w:style>
  <w:style w:type="character" w:customStyle="1" w:styleId="WW8Num6z5">
    <w:name w:val="WW8Num6z5"/>
    <w:uiPriority w:val="99"/>
    <w:qFormat/>
    <w:rsid w:val="00986055"/>
  </w:style>
  <w:style w:type="character" w:customStyle="1" w:styleId="WW8Num6z6">
    <w:name w:val="WW8Num6z6"/>
    <w:uiPriority w:val="99"/>
    <w:qFormat/>
    <w:rsid w:val="00986055"/>
  </w:style>
  <w:style w:type="character" w:customStyle="1" w:styleId="WW8Num6z7">
    <w:name w:val="WW8Num6z7"/>
    <w:uiPriority w:val="99"/>
    <w:qFormat/>
    <w:rsid w:val="00986055"/>
  </w:style>
  <w:style w:type="character" w:customStyle="1" w:styleId="WW8Num6z8">
    <w:name w:val="WW8Num6z8"/>
    <w:uiPriority w:val="99"/>
    <w:qFormat/>
    <w:rsid w:val="00986055"/>
  </w:style>
  <w:style w:type="character" w:customStyle="1" w:styleId="WW8Num7z1">
    <w:name w:val="WW8Num7z1"/>
    <w:uiPriority w:val="99"/>
    <w:qFormat/>
    <w:rsid w:val="00986055"/>
  </w:style>
  <w:style w:type="character" w:customStyle="1" w:styleId="WW8Num7z2">
    <w:name w:val="WW8Num7z2"/>
    <w:uiPriority w:val="99"/>
    <w:qFormat/>
    <w:rsid w:val="00986055"/>
  </w:style>
  <w:style w:type="character" w:customStyle="1" w:styleId="WW8Num7z3">
    <w:name w:val="WW8Num7z3"/>
    <w:uiPriority w:val="99"/>
    <w:qFormat/>
    <w:rsid w:val="00986055"/>
  </w:style>
  <w:style w:type="character" w:customStyle="1" w:styleId="WW8Num7z4">
    <w:name w:val="WW8Num7z4"/>
    <w:uiPriority w:val="99"/>
    <w:qFormat/>
    <w:rsid w:val="00986055"/>
  </w:style>
  <w:style w:type="character" w:customStyle="1" w:styleId="WW8Num7z5">
    <w:name w:val="WW8Num7z5"/>
    <w:uiPriority w:val="99"/>
    <w:qFormat/>
    <w:rsid w:val="00986055"/>
  </w:style>
  <w:style w:type="character" w:customStyle="1" w:styleId="WW8Num7z6">
    <w:name w:val="WW8Num7z6"/>
    <w:uiPriority w:val="99"/>
    <w:qFormat/>
    <w:rsid w:val="00986055"/>
  </w:style>
  <w:style w:type="character" w:customStyle="1" w:styleId="WW8Num7z7">
    <w:name w:val="WW8Num7z7"/>
    <w:uiPriority w:val="99"/>
    <w:qFormat/>
    <w:rsid w:val="00986055"/>
  </w:style>
  <w:style w:type="character" w:customStyle="1" w:styleId="WW8Num7z8">
    <w:name w:val="WW8Num7z8"/>
    <w:uiPriority w:val="99"/>
    <w:qFormat/>
    <w:rsid w:val="00986055"/>
  </w:style>
  <w:style w:type="character" w:customStyle="1" w:styleId="WW8Num8z1">
    <w:name w:val="WW8Num8z1"/>
    <w:uiPriority w:val="99"/>
    <w:qFormat/>
    <w:rsid w:val="00986055"/>
    <w:rPr>
      <w:rFonts w:ascii="Symbol" w:hAnsi="Symbol"/>
      <w:sz w:val="20"/>
    </w:rPr>
  </w:style>
  <w:style w:type="character" w:customStyle="1" w:styleId="WW8Num8z2">
    <w:name w:val="WW8Num8z2"/>
    <w:uiPriority w:val="99"/>
    <w:qFormat/>
    <w:rsid w:val="00986055"/>
  </w:style>
  <w:style w:type="character" w:customStyle="1" w:styleId="WW8Num8z3">
    <w:name w:val="WW8Num8z3"/>
    <w:uiPriority w:val="99"/>
    <w:qFormat/>
    <w:rsid w:val="00986055"/>
  </w:style>
  <w:style w:type="character" w:customStyle="1" w:styleId="WW8Num8z4">
    <w:name w:val="WW8Num8z4"/>
    <w:uiPriority w:val="99"/>
    <w:qFormat/>
    <w:rsid w:val="00986055"/>
  </w:style>
  <w:style w:type="character" w:customStyle="1" w:styleId="WW8Num8z5">
    <w:name w:val="WW8Num8z5"/>
    <w:uiPriority w:val="99"/>
    <w:qFormat/>
    <w:rsid w:val="00986055"/>
  </w:style>
  <w:style w:type="character" w:customStyle="1" w:styleId="WW8Num8z6">
    <w:name w:val="WW8Num8z6"/>
    <w:uiPriority w:val="99"/>
    <w:qFormat/>
    <w:rsid w:val="00986055"/>
  </w:style>
  <w:style w:type="character" w:customStyle="1" w:styleId="WW8Num8z7">
    <w:name w:val="WW8Num8z7"/>
    <w:uiPriority w:val="99"/>
    <w:qFormat/>
    <w:rsid w:val="00986055"/>
  </w:style>
  <w:style w:type="character" w:customStyle="1" w:styleId="WW8Num8z8">
    <w:name w:val="WW8Num8z8"/>
    <w:uiPriority w:val="99"/>
    <w:qFormat/>
    <w:rsid w:val="00986055"/>
  </w:style>
  <w:style w:type="character" w:customStyle="1" w:styleId="WW8Num10z1">
    <w:name w:val="WW8Num10z1"/>
    <w:uiPriority w:val="99"/>
    <w:qFormat/>
    <w:rsid w:val="00986055"/>
  </w:style>
  <w:style w:type="character" w:customStyle="1" w:styleId="WW8Num10z2">
    <w:name w:val="WW8Num10z2"/>
    <w:uiPriority w:val="99"/>
    <w:qFormat/>
    <w:rsid w:val="00986055"/>
  </w:style>
  <w:style w:type="character" w:customStyle="1" w:styleId="WW8Num10z3">
    <w:name w:val="WW8Num10z3"/>
    <w:uiPriority w:val="99"/>
    <w:qFormat/>
    <w:rsid w:val="00986055"/>
  </w:style>
  <w:style w:type="character" w:customStyle="1" w:styleId="WW8Num10z4">
    <w:name w:val="WW8Num10z4"/>
    <w:uiPriority w:val="99"/>
    <w:qFormat/>
    <w:rsid w:val="00986055"/>
  </w:style>
  <w:style w:type="character" w:customStyle="1" w:styleId="WW8Num10z5">
    <w:name w:val="WW8Num10z5"/>
    <w:uiPriority w:val="99"/>
    <w:qFormat/>
    <w:rsid w:val="00986055"/>
  </w:style>
  <w:style w:type="character" w:customStyle="1" w:styleId="WW8Num10z6">
    <w:name w:val="WW8Num10z6"/>
    <w:uiPriority w:val="99"/>
    <w:qFormat/>
    <w:rsid w:val="00986055"/>
  </w:style>
  <w:style w:type="character" w:customStyle="1" w:styleId="WW8Num10z7">
    <w:name w:val="WW8Num10z7"/>
    <w:uiPriority w:val="99"/>
    <w:qFormat/>
    <w:rsid w:val="00986055"/>
  </w:style>
  <w:style w:type="character" w:customStyle="1" w:styleId="WW8Num10z8">
    <w:name w:val="WW8Num10z8"/>
    <w:uiPriority w:val="99"/>
    <w:qFormat/>
    <w:rsid w:val="00986055"/>
  </w:style>
  <w:style w:type="character" w:customStyle="1" w:styleId="WW8Num11z1">
    <w:name w:val="WW8Num11z1"/>
    <w:uiPriority w:val="99"/>
    <w:qFormat/>
    <w:rsid w:val="00986055"/>
    <w:rPr>
      <w:sz w:val="20"/>
    </w:rPr>
  </w:style>
  <w:style w:type="character" w:customStyle="1" w:styleId="WW8Num11z2">
    <w:name w:val="WW8Num11z2"/>
    <w:uiPriority w:val="99"/>
    <w:qFormat/>
    <w:rsid w:val="00986055"/>
  </w:style>
  <w:style w:type="character" w:customStyle="1" w:styleId="WW8Num11z3">
    <w:name w:val="WW8Num11z3"/>
    <w:uiPriority w:val="99"/>
    <w:qFormat/>
    <w:rsid w:val="00986055"/>
  </w:style>
  <w:style w:type="character" w:customStyle="1" w:styleId="WW8Num11z4">
    <w:name w:val="WW8Num11z4"/>
    <w:uiPriority w:val="99"/>
    <w:qFormat/>
    <w:rsid w:val="00986055"/>
  </w:style>
  <w:style w:type="character" w:customStyle="1" w:styleId="WW8Num11z5">
    <w:name w:val="WW8Num11z5"/>
    <w:uiPriority w:val="99"/>
    <w:qFormat/>
    <w:rsid w:val="00986055"/>
  </w:style>
  <w:style w:type="character" w:customStyle="1" w:styleId="WW8Num11z6">
    <w:name w:val="WW8Num11z6"/>
    <w:uiPriority w:val="99"/>
    <w:qFormat/>
    <w:rsid w:val="00986055"/>
  </w:style>
  <w:style w:type="character" w:customStyle="1" w:styleId="WW8Num11z7">
    <w:name w:val="WW8Num11z7"/>
    <w:uiPriority w:val="99"/>
    <w:qFormat/>
    <w:rsid w:val="00986055"/>
  </w:style>
  <w:style w:type="character" w:customStyle="1" w:styleId="WW8Num11z8">
    <w:name w:val="WW8Num11z8"/>
    <w:uiPriority w:val="99"/>
    <w:qFormat/>
    <w:rsid w:val="00986055"/>
  </w:style>
  <w:style w:type="character" w:customStyle="1" w:styleId="WW8Num12z2">
    <w:name w:val="WW8Num12z2"/>
    <w:uiPriority w:val="99"/>
    <w:qFormat/>
    <w:rsid w:val="00986055"/>
    <w:rPr>
      <w:rFonts w:ascii="Wingdings" w:hAnsi="Wingdings"/>
    </w:rPr>
  </w:style>
  <w:style w:type="character" w:customStyle="1" w:styleId="WW8Num12z3">
    <w:name w:val="WW8Num12z3"/>
    <w:uiPriority w:val="99"/>
    <w:qFormat/>
    <w:rsid w:val="00986055"/>
    <w:rPr>
      <w:rFonts w:ascii="Symbol" w:hAnsi="Symbol"/>
    </w:rPr>
  </w:style>
  <w:style w:type="character" w:customStyle="1" w:styleId="WW8Num12z4">
    <w:name w:val="WW8Num12z4"/>
    <w:uiPriority w:val="99"/>
    <w:qFormat/>
    <w:rsid w:val="00986055"/>
    <w:rPr>
      <w:rFonts w:ascii="Courier New" w:hAnsi="Courier New"/>
    </w:rPr>
  </w:style>
  <w:style w:type="character" w:customStyle="1" w:styleId="WW8Num13z1">
    <w:name w:val="WW8Num13z1"/>
    <w:uiPriority w:val="99"/>
    <w:qFormat/>
    <w:rsid w:val="00986055"/>
  </w:style>
  <w:style w:type="character" w:customStyle="1" w:styleId="WW8Num13z2">
    <w:name w:val="WW8Num13z2"/>
    <w:uiPriority w:val="99"/>
    <w:qFormat/>
    <w:rsid w:val="00986055"/>
  </w:style>
  <w:style w:type="character" w:customStyle="1" w:styleId="WW8Num13z3">
    <w:name w:val="WW8Num13z3"/>
    <w:uiPriority w:val="99"/>
    <w:qFormat/>
    <w:rsid w:val="00986055"/>
  </w:style>
  <w:style w:type="character" w:customStyle="1" w:styleId="WW8Num13z4">
    <w:name w:val="WW8Num13z4"/>
    <w:uiPriority w:val="99"/>
    <w:qFormat/>
    <w:rsid w:val="00986055"/>
  </w:style>
  <w:style w:type="character" w:customStyle="1" w:styleId="WW8Num13z5">
    <w:name w:val="WW8Num13z5"/>
    <w:uiPriority w:val="99"/>
    <w:qFormat/>
    <w:rsid w:val="00986055"/>
  </w:style>
  <w:style w:type="character" w:customStyle="1" w:styleId="WW8Num13z6">
    <w:name w:val="WW8Num13z6"/>
    <w:uiPriority w:val="99"/>
    <w:qFormat/>
    <w:rsid w:val="00986055"/>
  </w:style>
  <w:style w:type="character" w:customStyle="1" w:styleId="WW8Num13z7">
    <w:name w:val="WW8Num13z7"/>
    <w:uiPriority w:val="99"/>
    <w:qFormat/>
    <w:rsid w:val="00986055"/>
  </w:style>
  <w:style w:type="character" w:customStyle="1" w:styleId="WW8Num13z8">
    <w:name w:val="WW8Num13z8"/>
    <w:uiPriority w:val="99"/>
    <w:qFormat/>
    <w:rsid w:val="00986055"/>
  </w:style>
  <w:style w:type="character" w:customStyle="1" w:styleId="WW8Num14z1">
    <w:name w:val="WW8Num14z1"/>
    <w:uiPriority w:val="99"/>
    <w:qFormat/>
    <w:rsid w:val="00986055"/>
  </w:style>
  <w:style w:type="character" w:customStyle="1" w:styleId="WW8Num14z2">
    <w:name w:val="WW8Num14z2"/>
    <w:uiPriority w:val="99"/>
    <w:qFormat/>
    <w:rsid w:val="00986055"/>
  </w:style>
  <w:style w:type="character" w:customStyle="1" w:styleId="WW8Num14z3">
    <w:name w:val="WW8Num14z3"/>
    <w:uiPriority w:val="99"/>
    <w:qFormat/>
    <w:rsid w:val="00986055"/>
  </w:style>
  <w:style w:type="character" w:customStyle="1" w:styleId="WW8Num14z4">
    <w:name w:val="WW8Num14z4"/>
    <w:uiPriority w:val="99"/>
    <w:qFormat/>
    <w:rsid w:val="00986055"/>
  </w:style>
  <w:style w:type="character" w:customStyle="1" w:styleId="WW8Num14z5">
    <w:name w:val="WW8Num14z5"/>
    <w:uiPriority w:val="99"/>
    <w:qFormat/>
    <w:rsid w:val="00986055"/>
  </w:style>
  <w:style w:type="character" w:customStyle="1" w:styleId="WW8Num14z6">
    <w:name w:val="WW8Num14z6"/>
    <w:uiPriority w:val="99"/>
    <w:qFormat/>
    <w:rsid w:val="00986055"/>
  </w:style>
  <w:style w:type="character" w:customStyle="1" w:styleId="WW8Num14z7">
    <w:name w:val="WW8Num14z7"/>
    <w:uiPriority w:val="99"/>
    <w:qFormat/>
    <w:rsid w:val="00986055"/>
  </w:style>
  <w:style w:type="character" w:customStyle="1" w:styleId="WW8Num14z8">
    <w:name w:val="WW8Num14z8"/>
    <w:uiPriority w:val="99"/>
    <w:qFormat/>
    <w:rsid w:val="00986055"/>
  </w:style>
  <w:style w:type="character" w:customStyle="1" w:styleId="WW8Num15z1">
    <w:name w:val="WW8Num15z1"/>
    <w:uiPriority w:val="99"/>
    <w:qFormat/>
    <w:rsid w:val="00986055"/>
  </w:style>
  <w:style w:type="character" w:customStyle="1" w:styleId="WW8Num15z2">
    <w:name w:val="WW8Num15z2"/>
    <w:uiPriority w:val="99"/>
    <w:qFormat/>
    <w:rsid w:val="00986055"/>
  </w:style>
  <w:style w:type="character" w:customStyle="1" w:styleId="WW8Num15z3">
    <w:name w:val="WW8Num15z3"/>
    <w:uiPriority w:val="99"/>
    <w:qFormat/>
    <w:rsid w:val="00986055"/>
  </w:style>
  <w:style w:type="character" w:customStyle="1" w:styleId="WW8Num15z4">
    <w:name w:val="WW8Num15z4"/>
    <w:uiPriority w:val="99"/>
    <w:qFormat/>
    <w:rsid w:val="00986055"/>
  </w:style>
  <w:style w:type="character" w:customStyle="1" w:styleId="WW8Num15z5">
    <w:name w:val="WW8Num15z5"/>
    <w:uiPriority w:val="99"/>
    <w:qFormat/>
    <w:rsid w:val="00986055"/>
  </w:style>
  <w:style w:type="character" w:customStyle="1" w:styleId="WW8Num15z6">
    <w:name w:val="WW8Num15z6"/>
    <w:uiPriority w:val="99"/>
    <w:qFormat/>
    <w:rsid w:val="00986055"/>
  </w:style>
  <w:style w:type="character" w:customStyle="1" w:styleId="WW8Num15z7">
    <w:name w:val="WW8Num15z7"/>
    <w:uiPriority w:val="99"/>
    <w:qFormat/>
    <w:rsid w:val="00986055"/>
  </w:style>
  <w:style w:type="character" w:customStyle="1" w:styleId="WW8Num15z8">
    <w:name w:val="WW8Num15z8"/>
    <w:uiPriority w:val="99"/>
    <w:qFormat/>
    <w:rsid w:val="00986055"/>
  </w:style>
  <w:style w:type="character" w:customStyle="1" w:styleId="WW8Num16z1">
    <w:name w:val="WW8Num16z1"/>
    <w:uiPriority w:val="99"/>
    <w:qFormat/>
    <w:rsid w:val="00986055"/>
  </w:style>
  <w:style w:type="character" w:customStyle="1" w:styleId="WW8Num16z2">
    <w:name w:val="WW8Num16z2"/>
    <w:uiPriority w:val="99"/>
    <w:qFormat/>
    <w:rsid w:val="00986055"/>
  </w:style>
  <w:style w:type="character" w:customStyle="1" w:styleId="WW8Num16z3">
    <w:name w:val="WW8Num16z3"/>
    <w:uiPriority w:val="99"/>
    <w:qFormat/>
    <w:rsid w:val="00986055"/>
  </w:style>
  <w:style w:type="character" w:customStyle="1" w:styleId="WW8Num16z4">
    <w:name w:val="WW8Num16z4"/>
    <w:uiPriority w:val="99"/>
    <w:qFormat/>
    <w:rsid w:val="00986055"/>
  </w:style>
  <w:style w:type="character" w:customStyle="1" w:styleId="WW8Num16z5">
    <w:name w:val="WW8Num16z5"/>
    <w:uiPriority w:val="99"/>
    <w:qFormat/>
    <w:rsid w:val="00986055"/>
  </w:style>
  <w:style w:type="character" w:customStyle="1" w:styleId="WW8Num16z6">
    <w:name w:val="WW8Num16z6"/>
    <w:uiPriority w:val="99"/>
    <w:qFormat/>
    <w:rsid w:val="00986055"/>
  </w:style>
  <w:style w:type="character" w:customStyle="1" w:styleId="WW8Num16z7">
    <w:name w:val="WW8Num16z7"/>
    <w:uiPriority w:val="99"/>
    <w:qFormat/>
    <w:rsid w:val="00986055"/>
  </w:style>
  <w:style w:type="character" w:customStyle="1" w:styleId="WW8Num16z8">
    <w:name w:val="WW8Num16z8"/>
    <w:uiPriority w:val="99"/>
    <w:qFormat/>
    <w:rsid w:val="00986055"/>
  </w:style>
  <w:style w:type="character" w:customStyle="1" w:styleId="afffffffff">
    <w:name w:val="Символ нумерации"/>
    <w:uiPriority w:val="99"/>
    <w:qFormat/>
    <w:rsid w:val="00986055"/>
  </w:style>
  <w:style w:type="character" w:customStyle="1" w:styleId="z-10">
    <w:name w:val="z-Начало формы Знак1"/>
    <w:uiPriority w:val="99"/>
    <w:qFormat/>
    <w:rsid w:val="00986055"/>
    <w:rPr>
      <w:rFonts w:ascii="Arial" w:hAnsi="Arial"/>
      <w:vanish/>
      <w:sz w:val="16"/>
    </w:rPr>
  </w:style>
  <w:style w:type="character" w:customStyle="1" w:styleId="s100">
    <w:name w:val="s10"/>
    <w:uiPriority w:val="99"/>
    <w:qFormat/>
    <w:rsid w:val="00986055"/>
  </w:style>
  <w:style w:type="character" w:customStyle="1" w:styleId="Heading12">
    <w:name w:val="Heading 12 Знак Знак"/>
    <w:uiPriority w:val="99"/>
    <w:qFormat/>
    <w:rsid w:val="00986055"/>
    <w:rPr>
      <w:rFonts w:ascii="Courier New" w:hAnsi="Courier New"/>
    </w:rPr>
  </w:style>
  <w:style w:type="character" w:customStyle="1" w:styleId="67">
    <w:name w:val="Знак Знак67"/>
    <w:uiPriority w:val="99"/>
    <w:qFormat/>
    <w:rsid w:val="00986055"/>
    <w:rPr>
      <w:rFonts w:ascii="Arial" w:hAnsi="Arial"/>
      <w:b/>
      <w:sz w:val="26"/>
    </w:rPr>
  </w:style>
  <w:style w:type="character" w:customStyle="1" w:styleId="66">
    <w:name w:val="Знак Знак66"/>
    <w:uiPriority w:val="99"/>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uiPriority w:val="99"/>
    <w:qFormat/>
    <w:rsid w:val="00986055"/>
    <w:rPr>
      <w:lang w:eastAsia="en-US"/>
    </w:rPr>
  </w:style>
  <w:style w:type="character" w:customStyle="1" w:styleId="226">
    <w:name w:val="Заголовок 2 Знак2"/>
    <w:uiPriority w:val="99"/>
    <w:qFormat/>
    <w:rsid w:val="00986055"/>
    <w:rPr>
      <w:rFonts w:ascii="Arial" w:hAnsi="Arial"/>
      <w:b/>
      <w:i/>
      <w:sz w:val="28"/>
    </w:rPr>
  </w:style>
  <w:style w:type="character" w:customStyle="1" w:styleId="afffffffff0">
    <w:name w:val="Основной текст Знак Знак Знак Знак"/>
    <w:uiPriority w:val="99"/>
    <w:locked/>
    <w:rsid w:val="00986055"/>
    <w:rPr>
      <w:sz w:val="24"/>
    </w:rPr>
  </w:style>
  <w:style w:type="character" w:customStyle="1" w:styleId="1fffffc">
    <w:name w:val="Текст концевой сноски Знак1"/>
    <w:uiPriority w:val="99"/>
    <w:qFormat/>
    <w:rsid w:val="00986055"/>
    <w:rPr>
      <w:rFonts w:ascii="Times New Roman" w:hAnsi="Times New Roman"/>
      <w:sz w:val="20"/>
      <w:lang w:eastAsia="ru-RU"/>
    </w:rPr>
  </w:style>
  <w:style w:type="character" w:customStyle="1" w:styleId="FontStyle528">
    <w:name w:val="Font Style528"/>
    <w:uiPriority w:val="99"/>
    <w:qFormat/>
    <w:rsid w:val="00986055"/>
    <w:rPr>
      <w:rFonts w:ascii="Times New Roman" w:hAnsi="Times New Roman"/>
      <w:b/>
      <w:i/>
      <w:sz w:val="16"/>
    </w:rPr>
  </w:style>
  <w:style w:type="character" w:customStyle="1" w:styleId="FontStyle514">
    <w:name w:val="Font Style514"/>
    <w:uiPriority w:val="99"/>
    <w:qFormat/>
    <w:rsid w:val="00986055"/>
    <w:rPr>
      <w:rFonts w:ascii="Times New Roman" w:hAnsi="Times New Roman"/>
      <w:sz w:val="20"/>
    </w:rPr>
  </w:style>
  <w:style w:type="character" w:customStyle="1" w:styleId="FontStyle511">
    <w:name w:val="Font Style511"/>
    <w:uiPriority w:val="99"/>
    <w:qFormat/>
    <w:rsid w:val="00986055"/>
    <w:rPr>
      <w:rFonts w:ascii="Times New Roman" w:hAnsi="Times New Roman"/>
      <w:i/>
      <w:sz w:val="20"/>
    </w:rPr>
  </w:style>
  <w:style w:type="character" w:customStyle="1" w:styleId="keyword1">
    <w:name w:val="keyword1"/>
    <w:uiPriority w:val="99"/>
    <w:qFormat/>
    <w:rsid w:val="00986055"/>
    <w:rPr>
      <w:i/>
    </w:rPr>
  </w:style>
  <w:style w:type="character" w:customStyle="1" w:styleId="font2">
    <w:name w:val="font2"/>
    <w:uiPriority w:val="99"/>
    <w:qFormat/>
    <w:rsid w:val="00986055"/>
    <w:rPr>
      <w:rFonts w:ascii="Times New Roman" w:hAnsi="Times New Roman"/>
    </w:rPr>
  </w:style>
  <w:style w:type="character" w:customStyle="1" w:styleId="keyworddef1">
    <w:name w:val="keyword_def1"/>
    <w:uiPriority w:val="99"/>
    <w:qFormat/>
    <w:rsid w:val="00986055"/>
    <w:rPr>
      <w:b/>
      <w:i/>
    </w:rPr>
  </w:style>
  <w:style w:type="character" w:customStyle="1" w:styleId="afffffffff1">
    <w:name w:val="Выделение в тексте документа"/>
    <w:uiPriority w:val="99"/>
    <w:qFormat/>
    <w:rsid w:val="00986055"/>
    <w:rPr>
      <w:rFonts w:ascii="Times New Roman" w:hAnsi="Times New Roman"/>
      <w:b/>
    </w:rPr>
  </w:style>
  <w:style w:type="character" w:customStyle="1" w:styleId="xmlemitalic1">
    <w:name w:val="xml_em_italic1"/>
    <w:uiPriority w:val="99"/>
    <w:qFormat/>
    <w:rsid w:val="00986055"/>
    <w:rPr>
      <w:i/>
    </w:rPr>
  </w:style>
  <w:style w:type="character" w:customStyle="1" w:styleId="afffffffff2">
    <w:name w:val="Текст.Акцентированный"/>
    <w:uiPriority w:val="99"/>
    <w:qFormat/>
    <w:rsid w:val="00986055"/>
    <w:rPr>
      <w:rFonts w:ascii="Times New Roman" w:hAnsi="Times New Roman"/>
      <w:i/>
    </w:rPr>
  </w:style>
  <w:style w:type="character" w:customStyle="1" w:styleId="fontstyle27">
    <w:name w:val="fontstyle27"/>
    <w:uiPriority w:val="99"/>
    <w:qFormat/>
    <w:rsid w:val="00986055"/>
  </w:style>
  <w:style w:type="character" w:customStyle="1" w:styleId="pav31">
    <w:name w:val="pav31"/>
    <w:uiPriority w:val="99"/>
    <w:qFormat/>
    <w:rsid w:val="00986055"/>
    <w:rPr>
      <w:rFonts w:ascii="Comic Sans MS" w:hAnsi="Comic Sans MS"/>
      <w:color w:val="272652"/>
      <w:sz w:val="12"/>
    </w:rPr>
  </w:style>
  <w:style w:type="character" w:customStyle="1" w:styleId="WW8Num3z1">
    <w:name w:val="WW8Num3z1"/>
    <w:uiPriority w:val="99"/>
    <w:qFormat/>
    <w:rsid w:val="00986055"/>
    <w:rPr>
      <w:rFonts w:ascii="Times New Roman" w:hAnsi="Times New Roman"/>
    </w:rPr>
  </w:style>
  <w:style w:type="character" w:customStyle="1" w:styleId="WW8Num17z1">
    <w:name w:val="WW8Num17z1"/>
    <w:uiPriority w:val="99"/>
    <w:qFormat/>
    <w:rsid w:val="00986055"/>
    <w:rPr>
      <w:rFonts w:ascii="Times New Roman" w:hAnsi="Times New Roman"/>
    </w:rPr>
  </w:style>
  <w:style w:type="character" w:customStyle="1" w:styleId="MTEquationSection">
    <w:name w:val="MTEquationSection"/>
    <w:uiPriority w:val="99"/>
    <w:qFormat/>
    <w:rsid w:val="00986055"/>
    <w:rPr>
      <w:vanish/>
      <w:color w:val="FF0000"/>
      <w:lang w:val="en-US"/>
    </w:rPr>
  </w:style>
  <w:style w:type="character" w:customStyle="1" w:styleId="texample1">
    <w:name w:val="texample1"/>
    <w:uiPriority w:val="99"/>
    <w:qFormat/>
    <w:rsid w:val="00986055"/>
    <w:rPr>
      <w:rFonts w:ascii="Courier New" w:hAnsi="Courier New"/>
      <w:color w:val="8B0000"/>
    </w:rPr>
  </w:style>
  <w:style w:type="character" w:customStyle="1" w:styleId="FontStyle28">
    <w:name w:val="Font Style28"/>
    <w:uiPriority w:val="99"/>
    <w:qFormat/>
    <w:rsid w:val="00986055"/>
    <w:rPr>
      <w:rFonts w:ascii="Times New Roman" w:hAnsi="Times New Roman"/>
      <w:i/>
      <w:sz w:val="18"/>
    </w:rPr>
  </w:style>
  <w:style w:type="character" w:customStyle="1" w:styleId="FontStyle20">
    <w:name w:val="Font Style20"/>
    <w:uiPriority w:val="99"/>
    <w:qFormat/>
    <w:rsid w:val="00986055"/>
    <w:rPr>
      <w:rFonts w:ascii="Book Antiqua" w:hAnsi="Book Antiqua"/>
      <w:sz w:val="18"/>
    </w:rPr>
  </w:style>
  <w:style w:type="character" w:customStyle="1" w:styleId="FontStyle140">
    <w:name w:val="Font Style14"/>
    <w:uiPriority w:val="99"/>
    <w:qFormat/>
    <w:rsid w:val="00986055"/>
    <w:rPr>
      <w:rFonts w:ascii="Franklin Gothic Book" w:hAnsi="Franklin Gothic Book"/>
      <w:b/>
      <w:sz w:val="30"/>
    </w:rPr>
  </w:style>
  <w:style w:type="character" w:customStyle="1" w:styleId="FontStyle13">
    <w:name w:val="Font Style13"/>
    <w:uiPriority w:val="99"/>
    <w:qFormat/>
    <w:rsid w:val="00986055"/>
    <w:rPr>
      <w:rFonts w:ascii="Arial" w:hAnsi="Arial"/>
      <w:b/>
      <w:sz w:val="14"/>
    </w:rPr>
  </w:style>
  <w:style w:type="character" w:customStyle="1" w:styleId="fontstyle15">
    <w:name w:val="fontstyle15"/>
    <w:uiPriority w:val="99"/>
    <w:qFormat/>
    <w:rsid w:val="00986055"/>
  </w:style>
  <w:style w:type="character" w:customStyle="1" w:styleId="fontstyle160">
    <w:name w:val="fontstyle16"/>
    <w:uiPriority w:val="99"/>
    <w:qFormat/>
    <w:rsid w:val="00986055"/>
  </w:style>
  <w:style w:type="character" w:customStyle="1" w:styleId="noprint">
    <w:name w:val="noprint"/>
    <w:uiPriority w:val="99"/>
    <w:qFormat/>
    <w:rsid w:val="00986055"/>
  </w:style>
  <w:style w:type="character" w:customStyle="1" w:styleId="a00">
    <w:name w:val="a0"/>
    <w:uiPriority w:val="99"/>
    <w:qFormat/>
    <w:rsid w:val="00986055"/>
  </w:style>
  <w:style w:type="character" w:customStyle="1" w:styleId="Typewriter">
    <w:name w:val="Typewriter"/>
    <w:uiPriority w:val="99"/>
    <w:qFormat/>
    <w:rsid w:val="00986055"/>
    <w:rPr>
      <w:rFonts w:ascii="Courier New" w:hAnsi="Courier New"/>
      <w:sz w:val="20"/>
    </w:rPr>
  </w:style>
  <w:style w:type="character" w:customStyle="1" w:styleId="keyword">
    <w:name w:val="keyword"/>
    <w:uiPriority w:val="99"/>
    <w:qFormat/>
    <w:rsid w:val="00986055"/>
  </w:style>
  <w:style w:type="character" w:customStyle="1" w:styleId="texample">
    <w:name w:val="texample"/>
    <w:uiPriority w:val="99"/>
    <w:qFormat/>
    <w:rsid w:val="00986055"/>
  </w:style>
  <w:style w:type="character" w:customStyle="1" w:styleId="sentence">
    <w:name w:val="sentence"/>
    <w:uiPriority w:val="99"/>
    <w:qFormat/>
    <w:rsid w:val="00986055"/>
  </w:style>
  <w:style w:type="character" w:customStyle="1" w:styleId="input">
    <w:name w:val="input"/>
    <w:uiPriority w:val="99"/>
    <w:qFormat/>
    <w:rsid w:val="00986055"/>
  </w:style>
  <w:style w:type="character" w:customStyle="1" w:styleId="xmlemitalic">
    <w:name w:val="xml_em_italic"/>
    <w:uiPriority w:val="99"/>
    <w:qFormat/>
    <w:rsid w:val="00986055"/>
  </w:style>
  <w:style w:type="character" w:customStyle="1" w:styleId="serp-urlitem">
    <w:name w:val="serp-url__item"/>
    <w:uiPriority w:val="99"/>
    <w:qFormat/>
    <w:rsid w:val="00986055"/>
  </w:style>
  <w:style w:type="character" w:customStyle="1" w:styleId="1fffffd">
    <w:name w:val="Гиперссылка1"/>
    <w:uiPriority w:val="99"/>
    <w:qFormat/>
    <w:rsid w:val="00986055"/>
    <w:rPr>
      <w:color w:val="006890"/>
      <w:u w:val="none"/>
    </w:rPr>
  </w:style>
  <w:style w:type="character" w:customStyle="1" w:styleId="maintxt">
    <w:name w:val="maintxt"/>
    <w:uiPriority w:val="99"/>
    <w:qFormat/>
    <w:rsid w:val="00986055"/>
    <w:rPr>
      <w:rFonts w:ascii="Times New Roman" w:hAnsi="Times New Roman"/>
    </w:rPr>
  </w:style>
  <w:style w:type="character" w:customStyle="1" w:styleId="zagl">
    <w:name w:val="zagl"/>
    <w:uiPriority w:val="99"/>
    <w:qFormat/>
    <w:rsid w:val="00986055"/>
  </w:style>
  <w:style w:type="character" w:customStyle="1" w:styleId="FontStyle135">
    <w:name w:val="Font Style135"/>
    <w:uiPriority w:val="99"/>
    <w:qFormat/>
    <w:rsid w:val="00986055"/>
    <w:rPr>
      <w:rFonts w:ascii="Times New Roman" w:hAnsi="Times New Roman"/>
      <w:sz w:val="20"/>
    </w:rPr>
  </w:style>
  <w:style w:type="character" w:customStyle="1" w:styleId="wrc131">
    <w:name w:val="wrc131"/>
    <w:uiPriority w:val="99"/>
    <w:qFormat/>
    <w:rsid w:val="00986055"/>
    <w:rPr>
      <w:vanish/>
    </w:rPr>
  </w:style>
  <w:style w:type="character" w:customStyle="1" w:styleId="butback">
    <w:name w:val="butback"/>
    <w:uiPriority w:val="99"/>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Знак1 Знак Знак1"/>
    <w:uiPriority w:val="99"/>
    <w:locked/>
    <w:rsid w:val="00986055"/>
    <w:rPr>
      <w:sz w:val="24"/>
      <w:lang w:val="ru-RU" w:eastAsia="ru-RU"/>
    </w:rPr>
  </w:style>
  <w:style w:type="character" w:customStyle="1" w:styleId="a30">
    <w:name w:val="a3"/>
    <w:uiPriority w:val="99"/>
    <w:qFormat/>
    <w:rsid w:val="00986055"/>
  </w:style>
  <w:style w:type="character" w:customStyle="1" w:styleId="formula">
    <w:name w:val="formula"/>
    <w:uiPriority w:val="99"/>
    <w:qFormat/>
    <w:rsid w:val="00986055"/>
  </w:style>
  <w:style w:type="character" w:customStyle="1" w:styleId="style170">
    <w:name w:val="style17"/>
    <w:uiPriority w:val="99"/>
    <w:qFormat/>
    <w:rsid w:val="00986055"/>
  </w:style>
  <w:style w:type="character" w:customStyle="1" w:styleId="texhtml">
    <w:name w:val="texhtml"/>
    <w:uiPriority w:val="99"/>
    <w:qFormat/>
    <w:rsid w:val="00986055"/>
  </w:style>
  <w:style w:type="character" w:customStyle="1" w:styleId="style230">
    <w:name w:val="style23"/>
    <w:uiPriority w:val="99"/>
    <w:qFormat/>
    <w:rsid w:val="00986055"/>
  </w:style>
  <w:style w:type="character" w:customStyle="1" w:styleId="BodyTextChar1">
    <w:name w:val="Body Text Char1"/>
    <w:uiPriority w:val="99"/>
    <w:qFormat/>
    <w:locked/>
    <w:rsid w:val="00986055"/>
    <w:rPr>
      <w:sz w:val="24"/>
      <w:lang w:eastAsia="ru-RU"/>
    </w:rPr>
  </w:style>
  <w:style w:type="character" w:customStyle="1" w:styleId="FontStyle29">
    <w:name w:val="Font Style29"/>
    <w:uiPriority w:val="99"/>
    <w:qFormat/>
    <w:rsid w:val="00986055"/>
    <w:rPr>
      <w:rFonts w:ascii="Times New Roman" w:hAnsi="Times New Roman"/>
      <w:sz w:val="26"/>
    </w:rPr>
  </w:style>
  <w:style w:type="character" w:customStyle="1" w:styleId="small1">
    <w:name w:val="small1"/>
    <w:uiPriority w:val="99"/>
    <w:qFormat/>
    <w:rsid w:val="00986055"/>
  </w:style>
  <w:style w:type="character" w:customStyle="1" w:styleId="answer-source">
    <w:name w:val="answer-source"/>
    <w:uiPriority w:val="99"/>
    <w:qFormat/>
    <w:rsid w:val="00986055"/>
  </w:style>
  <w:style w:type="character" w:customStyle="1" w:styleId="reftag">
    <w:name w:val="reftag"/>
    <w:uiPriority w:val="99"/>
    <w:qFormat/>
    <w:rsid w:val="00986055"/>
  </w:style>
  <w:style w:type="character" w:customStyle="1" w:styleId="tgc">
    <w:name w:val="_tgc"/>
    <w:uiPriority w:val="99"/>
    <w:qFormat/>
    <w:rsid w:val="00986055"/>
  </w:style>
  <w:style w:type="character" w:customStyle="1" w:styleId="FontStyle39">
    <w:name w:val="Font Style39"/>
    <w:uiPriority w:val="99"/>
    <w:qFormat/>
    <w:rsid w:val="00986055"/>
    <w:rPr>
      <w:rFonts w:ascii="Times New Roman" w:hAnsi="Times New Roman"/>
      <w:b/>
      <w:sz w:val="24"/>
    </w:rPr>
  </w:style>
  <w:style w:type="character" w:customStyle="1" w:styleId="FontStyle816">
    <w:name w:val="Font Style816"/>
    <w:uiPriority w:val="99"/>
    <w:qFormat/>
    <w:rsid w:val="00986055"/>
    <w:rPr>
      <w:rFonts w:ascii="Times New Roman" w:hAnsi="Times New Roman"/>
      <w:sz w:val="20"/>
    </w:rPr>
  </w:style>
  <w:style w:type="character" w:customStyle="1" w:styleId="EndnoteTextChar1">
    <w:name w:val="Endnote Text Char1"/>
    <w:uiPriority w:val="99"/>
    <w:qFormat/>
    <w:rsid w:val="00986055"/>
    <w:rPr>
      <w:rFonts w:ascii="Times New Roman" w:hAnsi="Times New Roman"/>
    </w:rPr>
  </w:style>
  <w:style w:type="character" w:customStyle="1" w:styleId="s7">
    <w:name w:val="s7"/>
    <w:uiPriority w:val="99"/>
    <w:qFormat/>
    <w:rsid w:val="00986055"/>
  </w:style>
  <w:style w:type="character" w:customStyle="1" w:styleId="s13">
    <w:name w:val="s13"/>
    <w:uiPriority w:val="99"/>
    <w:qFormat/>
    <w:rsid w:val="00986055"/>
  </w:style>
  <w:style w:type="character" w:customStyle="1" w:styleId="s14">
    <w:name w:val="s14"/>
    <w:uiPriority w:val="99"/>
    <w:qFormat/>
    <w:rsid w:val="00986055"/>
  </w:style>
  <w:style w:type="character" w:customStyle="1" w:styleId="s15">
    <w:name w:val="s15"/>
    <w:uiPriority w:val="99"/>
    <w:qFormat/>
    <w:rsid w:val="00986055"/>
  </w:style>
  <w:style w:type="character" w:customStyle="1" w:styleId="s9">
    <w:name w:val="s9"/>
    <w:uiPriority w:val="99"/>
    <w:qFormat/>
    <w:rsid w:val="00986055"/>
  </w:style>
  <w:style w:type="character" w:customStyle="1" w:styleId="712">
    <w:name w:val="Знак Знак71"/>
    <w:uiPriority w:val="99"/>
    <w:qFormat/>
    <w:rsid w:val="00986055"/>
    <w:rPr>
      <w:sz w:val="16"/>
      <w:lang w:val="ru-RU" w:eastAsia="ru-RU"/>
    </w:rPr>
  </w:style>
  <w:style w:type="character" w:customStyle="1" w:styleId="161">
    <w:name w:val="Знак Знак161"/>
    <w:uiPriority w:val="99"/>
    <w:qFormat/>
    <w:rsid w:val="00986055"/>
    <w:rPr>
      <w:rFonts w:ascii="Cambria" w:hAnsi="Cambria"/>
      <w:b/>
      <w:kern w:val="32"/>
      <w:sz w:val="32"/>
    </w:rPr>
  </w:style>
  <w:style w:type="character" w:customStyle="1" w:styleId="s4">
    <w:name w:val="s4"/>
    <w:uiPriority w:val="99"/>
    <w:qFormat/>
    <w:rsid w:val="00986055"/>
  </w:style>
  <w:style w:type="character" w:customStyle="1" w:styleId="3fd">
    <w:name w:val="Гиперссылка3"/>
    <w:uiPriority w:val="99"/>
    <w:qFormat/>
    <w:rsid w:val="00986055"/>
    <w:rPr>
      <w:color w:val="2C437A"/>
      <w:u w:val="none"/>
    </w:rPr>
  </w:style>
  <w:style w:type="character" w:customStyle="1" w:styleId="700">
    <w:name w:val="Знак Знак70"/>
    <w:uiPriority w:val="99"/>
    <w:qFormat/>
    <w:rsid w:val="00986055"/>
    <w:rPr>
      <w:rFonts w:ascii="Arial" w:hAnsi="Arial"/>
      <w:b/>
      <w:sz w:val="26"/>
    </w:rPr>
  </w:style>
  <w:style w:type="character" w:customStyle="1" w:styleId="69">
    <w:name w:val="Знак Знак69"/>
    <w:uiPriority w:val="99"/>
    <w:qFormat/>
    <w:rsid w:val="00986055"/>
    <w:rPr>
      <w:b/>
      <w:sz w:val="28"/>
    </w:rPr>
  </w:style>
  <w:style w:type="character" w:customStyle="1" w:styleId="68">
    <w:name w:val="Знак Знак68"/>
    <w:uiPriority w:val="99"/>
    <w:qFormat/>
    <w:rsid w:val="00986055"/>
    <w:rPr>
      <w:b/>
      <w:i/>
      <w:sz w:val="26"/>
    </w:rPr>
  </w:style>
  <w:style w:type="character" w:customStyle="1" w:styleId="Heading121">
    <w:name w:val="Heading 12 Знак Знак1"/>
    <w:uiPriority w:val="99"/>
    <w:qFormat/>
    <w:rsid w:val="00986055"/>
    <w:rPr>
      <w:rFonts w:ascii="Courier New" w:hAnsi="Courier New"/>
    </w:rPr>
  </w:style>
  <w:style w:type="character" w:customStyle="1" w:styleId="hps">
    <w:name w:val="hps"/>
    <w:uiPriority w:val="99"/>
    <w:qFormat/>
    <w:rsid w:val="00986055"/>
  </w:style>
  <w:style w:type="character" w:customStyle="1" w:styleId="HTML20">
    <w:name w:val="Стандартный HTML Знак2"/>
    <w:uiPriority w:val="99"/>
    <w:qFormat/>
    <w:locked/>
    <w:rsid w:val="00986055"/>
    <w:rPr>
      <w:rFonts w:ascii="Courier New" w:hAnsi="Courier New"/>
      <w:lang w:val="ru-RU" w:eastAsia="ru-RU"/>
    </w:rPr>
  </w:style>
  <w:style w:type="character" w:customStyle="1" w:styleId="11e">
    <w:name w:val="Знак11"/>
    <w:uiPriority w:val="99"/>
    <w:qFormat/>
    <w:rsid w:val="00986055"/>
    <w:rPr>
      <w:rFonts w:ascii="Arial" w:hAnsi="Arial"/>
      <w:b/>
      <w:kern w:val="32"/>
      <w:sz w:val="32"/>
      <w:lang w:val="ru-RU" w:eastAsia="ru-RU"/>
    </w:rPr>
  </w:style>
  <w:style w:type="character" w:customStyle="1" w:styleId="rubric2">
    <w:name w:val="rubric2"/>
    <w:uiPriority w:val="99"/>
    <w:qFormat/>
    <w:rsid w:val="00986055"/>
    <w:rPr>
      <w:shd w:val="clear" w:color="auto" w:fill="FFFFFF"/>
    </w:rPr>
  </w:style>
  <w:style w:type="character" w:customStyle="1" w:styleId="A10">
    <w:name w:val="A1"/>
    <w:uiPriority w:val="99"/>
    <w:qFormat/>
    <w:rsid w:val="00986055"/>
    <w:rPr>
      <w:rFonts w:ascii="Myriad Pro" w:hAnsi="Myriad Pro"/>
      <w:color w:val="000000"/>
      <w:sz w:val="20"/>
    </w:rPr>
  </w:style>
  <w:style w:type="character" w:customStyle="1" w:styleId="A31">
    <w:name w:val="A3"/>
    <w:uiPriority w:val="99"/>
    <w:qFormat/>
    <w:rsid w:val="00986055"/>
    <w:rPr>
      <w:rFonts w:ascii="Myriad Pro" w:hAnsi="Myriad Pro"/>
      <w:b/>
      <w:color w:val="000000"/>
      <w:sz w:val="30"/>
    </w:rPr>
  </w:style>
  <w:style w:type="character" w:customStyle="1" w:styleId="para6">
    <w:name w:val="para6"/>
    <w:uiPriority w:val="99"/>
    <w:qFormat/>
    <w:rsid w:val="00986055"/>
  </w:style>
  <w:style w:type="character" w:customStyle="1" w:styleId="FontStyle31">
    <w:name w:val="Font Style31"/>
    <w:uiPriority w:val="99"/>
    <w:qFormat/>
    <w:rsid w:val="00986055"/>
    <w:rPr>
      <w:rFonts w:ascii="Times New Roman" w:hAnsi="Times New Roman"/>
      <w:b/>
      <w:sz w:val="28"/>
    </w:rPr>
  </w:style>
  <w:style w:type="character" w:customStyle="1" w:styleId="342">
    <w:name w:val="Знак3 Знак Знак4"/>
    <w:uiPriority w:val="99"/>
    <w:qFormat/>
    <w:locked/>
    <w:rsid w:val="00986055"/>
    <w:rPr>
      <w:rFonts w:ascii="Courier New" w:hAnsi="Courier New"/>
      <w:lang w:val="ru-RU" w:eastAsia="ru-RU"/>
    </w:rPr>
  </w:style>
  <w:style w:type="character" w:customStyle="1" w:styleId="FontStyle30">
    <w:name w:val="Font Style30"/>
    <w:uiPriority w:val="99"/>
    <w:qFormat/>
    <w:rsid w:val="00986055"/>
    <w:rPr>
      <w:rFonts w:ascii="Times New Roman" w:hAnsi="Times New Roman"/>
      <w:sz w:val="22"/>
    </w:rPr>
  </w:style>
  <w:style w:type="character" w:customStyle="1" w:styleId="FontStyle32">
    <w:name w:val="Font Style32"/>
    <w:uiPriority w:val="99"/>
    <w:qFormat/>
    <w:rsid w:val="00986055"/>
    <w:rPr>
      <w:rFonts w:ascii="Times New Roman" w:hAnsi="Times New Roman"/>
      <w:i/>
      <w:sz w:val="26"/>
    </w:rPr>
  </w:style>
  <w:style w:type="character" w:customStyle="1" w:styleId="gray1">
    <w:name w:val="gray1"/>
    <w:uiPriority w:val="99"/>
    <w:qFormat/>
    <w:rsid w:val="00986055"/>
    <w:rPr>
      <w:color w:val="808080"/>
    </w:rPr>
  </w:style>
  <w:style w:type="character" w:customStyle="1" w:styleId="style161">
    <w:name w:val="style161"/>
    <w:uiPriority w:val="99"/>
    <w:qFormat/>
    <w:rsid w:val="00986055"/>
    <w:rPr>
      <w:rFonts w:ascii="Verdana" w:hAnsi="Verdana"/>
      <w:sz w:val="24"/>
    </w:rPr>
  </w:style>
  <w:style w:type="character" w:customStyle="1" w:styleId="description2">
    <w:name w:val="description2"/>
    <w:uiPriority w:val="99"/>
    <w:qFormat/>
    <w:rsid w:val="00986055"/>
    <w:rPr>
      <w:color w:val="000000"/>
      <w:sz w:val="20"/>
    </w:rPr>
  </w:style>
  <w:style w:type="character" w:customStyle="1" w:styleId="c17">
    <w:name w:val="c17"/>
    <w:uiPriority w:val="99"/>
    <w:qFormat/>
    <w:rsid w:val="00986055"/>
  </w:style>
  <w:style w:type="character" w:customStyle="1" w:styleId="searchhit">
    <w:name w:val="search_hit"/>
    <w:uiPriority w:val="99"/>
    <w:qFormat/>
    <w:rsid w:val="00986055"/>
  </w:style>
  <w:style w:type="character" w:customStyle="1" w:styleId="FontStyle111">
    <w:name w:val="Font Style111"/>
    <w:uiPriority w:val="99"/>
    <w:qFormat/>
    <w:rsid w:val="00986055"/>
    <w:rPr>
      <w:rFonts w:ascii="Century Schoolbook" w:hAnsi="Century Schoolbook"/>
      <w:sz w:val="18"/>
    </w:rPr>
  </w:style>
  <w:style w:type="character" w:customStyle="1" w:styleId="FontStyle136">
    <w:name w:val="Font Style136"/>
    <w:uiPriority w:val="99"/>
    <w:qFormat/>
    <w:rsid w:val="00986055"/>
    <w:rPr>
      <w:rFonts w:ascii="Century Schoolbook" w:hAnsi="Century Schoolbook"/>
      <w:b/>
      <w:sz w:val="18"/>
    </w:rPr>
  </w:style>
  <w:style w:type="character" w:customStyle="1" w:styleId="rl">
    <w:name w:val="rl"/>
    <w:uiPriority w:val="99"/>
    <w:qFormat/>
    <w:rsid w:val="00986055"/>
  </w:style>
  <w:style w:type="character" w:customStyle="1" w:styleId="NoBreak">
    <w:name w:val="_NoBreak"/>
    <w:uiPriority w:val="99"/>
    <w:qFormat/>
    <w:rsid w:val="00986055"/>
  </w:style>
  <w:style w:type="character" w:customStyle="1" w:styleId="mymarkfind">
    <w:name w:val="my_mark_find"/>
    <w:uiPriority w:val="99"/>
    <w:qFormat/>
    <w:rsid w:val="00986055"/>
  </w:style>
  <w:style w:type="character" w:customStyle="1" w:styleId="hl">
    <w:name w:val="hl"/>
    <w:uiPriority w:val="99"/>
    <w:qFormat/>
    <w:rsid w:val="00986055"/>
    <w:rPr>
      <w:rFonts w:ascii="Times New Roman" w:hAnsi="Times New Roman"/>
    </w:rPr>
  </w:style>
  <w:style w:type="character" w:customStyle="1" w:styleId="Arial16">
    <w:name w:val="Стиль Arial 16 пт полужирный"/>
    <w:uiPriority w:val="99"/>
    <w:qFormat/>
    <w:rsid w:val="00986055"/>
    <w:rPr>
      <w:rFonts w:ascii="Arial" w:hAnsi="Arial"/>
      <w:b/>
      <w:sz w:val="32"/>
    </w:rPr>
  </w:style>
  <w:style w:type="character" w:customStyle="1" w:styleId="b">
    <w:name w:val="b"/>
    <w:uiPriority w:val="99"/>
    <w:qFormat/>
    <w:rsid w:val="00986055"/>
  </w:style>
  <w:style w:type="character" w:customStyle="1" w:styleId="FontStyle61">
    <w:name w:val="Font Style61"/>
    <w:uiPriority w:val="99"/>
    <w:qFormat/>
    <w:rsid w:val="00986055"/>
    <w:rPr>
      <w:rFonts w:ascii="MS Reference Sans Serif" w:hAnsi="MS Reference Sans Serif"/>
      <w:sz w:val="12"/>
    </w:rPr>
  </w:style>
  <w:style w:type="character" w:customStyle="1" w:styleId="FontStyle60">
    <w:name w:val="Font Style60"/>
    <w:uiPriority w:val="99"/>
    <w:qFormat/>
    <w:rsid w:val="00986055"/>
    <w:rPr>
      <w:rFonts w:ascii="MS Reference Sans Serif" w:hAnsi="MS Reference Sans Serif"/>
      <w:sz w:val="16"/>
    </w:rPr>
  </w:style>
  <w:style w:type="character" w:customStyle="1" w:styleId="FontStyle79">
    <w:name w:val="Font Style79"/>
    <w:uiPriority w:val="99"/>
    <w:qFormat/>
    <w:rsid w:val="00986055"/>
    <w:rPr>
      <w:rFonts w:ascii="MS Reference Sans Serif" w:hAnsi="MS Reference Sans Serif"/>
      <w:sz w:val="22"/>
    </w:rPr>
  </w:style>
  <w:style w:type="character" w:customStyle="1" w:styleId="WW8Num2z1">
    <w:name w:val="WW8Num2z1"/>
    <w:uiPriority w:val="99"/>
    <w:qFormat/>
    <w:rsid w:val="00986055"/>
    <w:rPr>
      <w:rFonts w:ascii="Times New Roman" w:hAnsi="Times New Roman"/>
    </w:rPr>
  </w:style>
  <w:style w:type="character" w:customStyle="1" w:styleId="332">
    <w:name w:val="Знак3 Знак Знак3"/>
    <w:uiPriority w:val="99"/>
    <w:qFormat/>
    <w:locked/>
    <w:rsid w:val="00986055"/>
    <w:rPr>
      <w:rFonts w:ascii="Courier New" w:hAnsi="Courier New"/>
      <w:lang w:val="ru-RU" w:eastAsia="ru-RU"/>
    </w:rPr>
  </w:style>
  <w:style w:type="character" w:customStyle="1" w:styleId="WW8Num2z2">
    <w:name w:val="WW8Num2z2"/>
    <w:uiPriority w:val="99"/>
    <w:qFormat/>
    <w:rsid w:val="00986055"/>
    <w:rPr>
      <w:rFonts w:ascii="Wingdings" w:hAnsi="Wingdings"/>
    </w:rPr>
  </w:style>
  <w:style w:type="character" w:customStyle="1" w:styleId="WW8Num3z2">
    <w:name w:val="WW8Num3z2"/>
    <w:uiPriority w:val="99"/>
    <w:qFormat/>
    <w:rsid w:val="00986055"/>
    <w:rPr>
      <w:rFonts w:ascii="Wingdings" w:hAnsi="Wingdings"/>
    </w:rPr>
  </w:style>
  <w:style w:type="character" w:customStyle="1" w:styleId="WW8Num3z3">
    <w:name w:val="WW8Num3z3"/>
    <w:uiPriority w:val="99"/>
    <w:qFormat/>
    <w:rsid w:val="00986055"/>
    <w:rPr>
      <w:rFonts w:ascii="Symbol" w:hAnsi="Symbol"/>
    </w:rPr>
  </w:style>
  <w:style w:type="character" w:customStyle="1" w:styleId="WW8Num12z1">
    <w:name w:val="WW8Num12z1"/>
    <w:uiPriority w:val="99"/>
    <w:qFormat/>
    <w:rsid w:val="00986055"/>
    <w:rPr>
      <w:b/>
    </w:rPr>
  </w:style>
  <w:style w:type="character" w:customStyle="1" w:styleId="WW8Num12z5">
    <w:name w:val="WW8Num12z5"/>
    <w:uiPriority w:val="99"/>
    <w:qFormat/>
    <w:rsid w:val="00986055"/>
  </w:style>
  <w:style w:type="character" w:customStyle="1" w:styleId="WW8Num12z6">
    <w:name w:val="WW8Num12z6"/>
    <w:uiPriority w:val="99"/>
    <w:qFormat/>
    <w:rsid w:val="00986055"/>
  </w:style>
  <w:style w:type="character" w:customStyle="1" w:styleId="WW8Num12z7">
    <w:name w:val="WW8Num12z7"/>
    <w:uiPriority w:val="99"/>
    <w:qFormat/>
    <w:rsid w:val="00986055"/>
  </w:style>
  <w:style w:type="character" w:customStyle="1" w:styleId="WW8Num12z8">
    <w:name w:val="WW8Num12z8"/>
    <w:uiPriority w:val="99"/>
    <w:qFormat/>
    <w:rsid w:val="00986055"/>
  </w:style>
  <w:style w:type="character" w:customStyle="1" w:styleId="WW8Num17z2">
    <w:name w:val="WW8Num17z2"/>
    <w:uiPriority w:val="99"/>
    <w:qFormat/>
    <w:rsid w:val="00986055"/>
  </w:style>
  <w:style w:type="character" w:customStyle="1" w:styleId="WW8Num17z3">
    <w:name w:val="WW8Num17z3"/>
    <w:uiPriority w:val="99"/>
    <w:qFormat/>
    <w:rsid w:val="00986055"/>
  </w:style>
  <w:style w:type="character" w:customStyle="1" w:styleId="WW8Num17z4">
    <w:name w:val="WW8Num17z4"/>
    <w:uiPriority w:val="99"/>
    <w:qFormat/>
    <w:rsid w:val="00986055"/>
  </w:style>
  <w:style w:type="character" w:customStyle="1" w:styleId="WW8Num17z5">
    <w:name w:val="WW8Num17z5"/>
    <w:uiPriority w:val="99"/>
    <w:qFormat/>
    <w:rsid w:val="00986055"/>
  </w:style>
  <w:style w:type="character" w:customStyle="1" w:styleId="WW8Num17z6">
    <w:name w:val="WW8Num17z6"/>
    <w:uiPriority w:val="99"/>
    <w:qFormat/>
    <w:rsid w:val="00986055"/>
  </w:style>
  <w:style w:type="character" w:customStyle="1" w:styleId="WW8Num17z7">
    <w:name w:val="WW8Num17z7"/>
    <w:uiPriority w:val="99"/>
    <w:qFormat/>
    <w:rsid w:val="00986055"/>
  </w:style>
  <w:style w:type="character" w:customStyle="1" w:styleId="WW8Num17z8">
    <w:name w:val="WW8Num17z8"/>
    <w:uiPriority w:val="99"/>
    <w:qFormat/>
    <w:rsid w:val="00986055"/>
  </w:style>
  <w:style w:type="character" w:customStyle="1" w:styleId="WW8Num20z0">
    <w:name w:val="WW8Num20z0"/>
    <w:uiPriority w:val="99"/>
    <w:qFormat/>
    <w:rsid w:val="00986055"/>
  </w:style>
  <w:style w:type="character" w:customStyle="1" w:styleId="WW8Num21z0">
    <w:name w:val="WW8Num21z0"/>
    <w:uiPriority w:val="99"/>
    <w:qFormat/>
    <w:rsid w:val="00986055"/>
  </w:style>
  <w:style w:type="character" w:customStyle="1" w:styleId="WW8Num21z1">
    <w:name w:val="WW8Num21z1"/>
    <w:uiPriority w:val="99"/>
    <w:qFormat/>
    <w:rsid w:val="00986055"/>
  </w:style>
  <w:style w:type="character" w:customStyle="1" w:styleId="WW8Num21z2">
    <w:name w:val="WW8Num21z2"/>
    <w:uiPriority w:val="99"/>
    <w:qFormat/>
    <w:rsid w:val="00986055"/>
  </w:style>
  <w:style w:type="character" w:customStyle="1" w:styleId="WW8Num21z3">
    <w:name w:val="WW8Num21z3"/>
    <w:uiPriority w:val="99"/>
    <w:qFormat/>
    <w:rsid w:val="00986055"/>
  </w:style>
  <w:style w:type="character" w:customStyle="1" w:styleId="WW8Num21z4">
    <w:name w:val="WW8Num21z4"/>
    <w:uiPriority w:val="99"/>
    <w:qFormat/>
    <w:rsid w:val="00986055"/>
  </w:style>
  <w:style w:type="character" w:customStyle="1" w:styleId="WW8Num21z5">
    <w:name w:val="WW8Num21z5"/>
    <w:uiPriority w:val="99"/>
    <w:qFormat/>
    <w:rsid w:val="00986055"/>
  </w:style>
  <w:style w:type="character" w:customStyle="1" w:styleId="WW8Num21z6">
    <w:name w:val="WW8Num21z6"/>
    <w:uiPriority w:val="99"/>
    <w:qFormat/>
    <w:rsid w:val="00986055"/>
  </w:style>
  <w:style w:type="character" w:customStyle="1" w:styleId="WW8Num21z7">
    <w:name w:val="WW8Num21z7"/>
    <w:uiPriority w:val="99"/>
    <w:qFormat/>
    <w:rsid w:val="00986055"/>
  </w:style>
  <w:style w:type="character" w:customStyle="1" w:styleId="WW8Num21z8">
    <w:name w:val="WW8Num21z8"/>
    <w:uiPriority w:val="99"/>
    <w:qFormat/>
    <w:rsid w:val="00986055"/>
  </w:style>
  <w:style w:type="character" w:customStyle="1" w:styleId="WW8Num22z0">
    <w:name w:val="WW8Num22z0"/>
    <w:uiPriority w:val="99"/>
    <w:qFormat/>
    <w:rsid w:val="00986055"/>
    <w:rPr>
      <w:rFonts w:ascii="Symbol" w:hAnsi="Symbol"/>
    </w:rPr>
  </w:style>
  <w:style w:type="character" w:customStyle="1" w:styleId="WW8Num22z1">
    <w:name w:val="WW8Num22z1"/>
    <w:uiPriority w:val="99"/>
    <w:qFormat/>
    <w:rsid w:val="00986055"/>
    <w:rPr>
      <w:rFonts w:ascii="Courier New" w:hAnsi="Courier New"/>
    </w:rPr>
  </w:style>
  <w:style w:type="character" w:customStyle="1" w:styleId="WW8Num22z2">
    <w:name w:val="WW8Num22z2"/>
    <w:uiPriority w:val="99"/>
    <w:qFormat/>
    <w:rsid w:val="00986055"/>
    <w:rPr>
      <w:rFonts w:ascii="Wingdings" w:hAnsi="Wingdings"/>
    </w:rPr>
  </w:style>
  <w:style w:type="character" w:customStyle="1" w:styleId="WW8Num23z0">
    <w:name w:val="WW8Num23z0"/>
    <w:uiPriority w:val="99"/>
    <w:qFormat/>
    <w:rsid w:val="00986055"/>
  </w:style>
  <w:style w:type="character" w:customStyle="1" w:styleId="WW8Num23z1">
    <w:name w:val="WW8Num23z1"/>
    <w:uiPriority w:val="99"/>
    <w:qFormat/>
    <w:rsid w:val="00986055"/>
  </w:style>
  <w:style w:type="character" w:customStyle="1" w:styleId="WW8Num23z2">
    <w:name w:val="WW8Num23z2"/>
    <w:uiPriority w:val="99"/>
    <w:qFormat/>
    <w:rsid w:val="00986055"/>
  </w:style>
  <w:style w:type="character" w:customStyle="1" w:styleId="WW8Num23z3">
    <w:name w:val="WW8Num23z3"/>
    <w:uiPriority w:val="99"/>
    <w:qFormat/>
    <w:rsid w:val="00986055"/>
  </w:style>
  <w:style w:type="character" w:customStyle="1" w:styleId="WW8Num23z4">
    <w:name w:val="WW8Num23z4"/>
    <w:uiPriority w:val="99"/>
    <w:qFormat/>
    <w:rsid w:val="00986055"/>
  </w:style>
  <w:style w:type="character" w:customStyle="1" w:styleId="WW8Num23z5">
    <w:name w:val="WW8Num23z5"/>
    <w:uiPriority w:val="99"/>
    <w:qFormat/>
    <w:rsid w:val="00986055"/>
  </w:style>
  <w:style w:type="character" w:customStyle="1" w:styleId="WW8Num23z6">
    <w:name w:val="WW8Num23z6"/>
    <w:uiPriority w:val="99"/>
    <w:qFormat/>
    <w:rsid w:val="00986055"/>
  </w:style>
  <w:style w:type="character" w:customStyle="1" w:styleId="WW8Num23z7">
    <w:name w:val="WW8Num23z7"/>
    <w:uiPriority w:val="99"/>
    <w:qFormat/>
    <w:rsid w:val="00986055"/>
  </w:style>
  <w:style w:type="character" w:customStyle="1" w:styleId="WW8Num23z8">
    <w:name w:val="WW8Num23z8"/>
    <w:uiPriority w:val="99"/>
    <w:qFormat/>
    <w:rsid w:val="00986055"/>
  </w:style>
  <w:style w:type="character" w:customStyle="1" w:styleId="WW8Num24z0">
    <w:name w:val="WW8Num24z0"/>
    <w:uiPriority w:val="99"/>
    <w:qFormat/>
    <w:rsid w:val="00986055"/>
    <w:rPr>
      <w:rFonts w:ascii="Symbol" w:hAnsi="Symbol"/>
      <w:sz w:val="24"/>
    </w:rPr>
  </w:style>
  <w:style w:type="character" w:customStyle="1" w:styleId="WW8Num24z1">
    <w:name w:val="WW8Num24z1"/>
    <w:uiPriority w:val="99"/>
    <w:qFormat/>
    <w:rsid w:val="00986055"/>
    <w:rPr>
      <w:rFonts w:ascii="Courier New" w:hAnsi="Courier New"/>
    </w:rPr>
  </w:style>
  <w:style w:type="character" w:customStyle="1" w:styleId="WW8Num24z2">
    <w:name w:val="WW8Num24z2"/>
    <w:uiPriority w:val="99"/>
    <w:qFormat/>
    <w:rsid w:val="00986055"/>
    <w:rPr>
      <w:rFonts w:ascii="Wingdings" w:hAnsi="Wingdings"/>
    </w:rPr>
  </w:style>
  <w:style w:type="character" w:customStyle="1" w:styleId="WW8Num24z3">
    <w:name w:val="WW8Num24z3"/>
    <w:uiPriority w:val="99"/>
    <w:qFormat/>
    <w:rsid w:val="00986055"/>
    <w:rPr>
      <w:rFonts w:ascii="Symbol" w:hAnsi="Symbol"/>
    </w:rPr>
  </w:style>
  <w:style w:type="character" w:customStyle="1" w:styleId="WW8Num25z0">
    <w:name w:val="WW8Num25z0"/>
    <w:uiPriority w:val="99"/>
    <w:qFormat/>
    <w:rsid w:val="00986055"/>
    <w:rPr>
      <w:rFonts w:ascii="Symbol" w:hAnsi="Symbol"/>
      <w:color w:val="auto"/>
    </w:rPr>
  </w:style>
  <w:style w:type="character" w:customStyle="1" w:styleId="WW8Num25z1">
    <w:name w:val="WW8Num25z1"/>
    <w:uiPriority w:val="99"/>
    <w:qFormat/>
    <w:rsid w:val="00986055"/>
    <w:rPr>
      <w:rFonts w:ascii="Courier New" w:hAnsi="Courier New"/>
    </w:rPr>
  </w:style>
  <w:style w:type="character" w:customStyle="1" w:styleId="WW8Num25z2">
    <w:name w:val="WW8Num25z2"/>
    <w:uiPriority w:val="99"/>
    <w:qFormat/>
    <w:rsid w:val="00986055"/>
    <w:rPr>
      <w:rFonts w:ascii="Wingdings" w:hAnsi="Wingdings"/>
    </w:rPr>
  </w:style>
  <w:style w:type="character" w:customStyle="1" w:styleId="WW8Num25z3">
    <w:name w:val="WW8Num25z3"/>
    <w:uiPriority w:val="99"/>
    <w:qFormat/>
    <w:rsid w:val="00986055"/>
    <w:rPr>
      <w:rFonts w:ascii="Symbol" w:hAnsi="Symbol"/>
    </w:rPr>
  </w:style>
  <w:style w:type="character" w:customStyle="1" w:styleId="WW8Num26z0">
    <w:name w:val="WW8Num26z0"/>
    <w:uiPriority w:val="99"/>
    <w:qFormat/>
    <w:rsid w:val="00986055"/>
    <w:rPr>
      <w:rFonts w:ascii="Symbol" w:hAnsi="Symbol"/>
    </w:rPr>
  </w:style>
  <w:style w:type="character" w:customStyle="1" w:styleId="WW8Num26z1">
    <w:name w:val="WW8Num26z1"/>
    <w:uiPriority w:val="99"/>
    <w:qFormat/>
    <w:rsid w:val="00986055"/>
    <w:rPr>
      <w:rFonts w:ascii="Courier New" w:hAnsi="Courier New"/>
    </w:rPr>
  </w:style>
  <w:style w:type="character" w:customStyle="1" w:styleId="WW8Num26z2">
    <w:name w:val="WW8Num26z2"/>
    <w:uiPriority w:val="99"/>
    <w:qFormat/>
    <w:rsid w:val="00986055"/>
    <w:rPr>
      <w:rFonts w:ascii="Wingdings" w:hAnsi="Wingdings"/>
    </w:rPr>
  </w:style>
  <w:style w:type="character" w:customStyle="1" w:styleId="WW8Num27z0">
    <w:name w:val="WW8Num27z0"/>
    <w:uiPriority w:val="99"/>
    <w:qFormat/>
    <w:rsid w:val="00986055"/>
  </w:style>
  <w:style w:type="character" w:customStyle="1" w:styleId="WW8Num27z1">
    <w:name w:val="WW8Num27z1"/>
    <w:uiPriority w:val="99"/>
    <w:qFormat/>
    <w:rsid w:val="00986055"/>
  </w:style>
  <w:style w:type="character" w:customStyle="1" w:styleId="WW8Num27z2">
    <w:name w:val="WW8Num27z2"/>
    <w:uiPriority w:val="99"/>
    <w:qFormat/>
    <w:rsid w:val="00986055"/>
  </w:style>
  <w:style w:type="character" w:customStyle="1" w:styleId="WW8Num27z3">
    <w:name w:val="WW8Num27z3"/>
    <w:uiPriority w:val="99"/>
    <w:qFormat/>
    <w:rsid w:val="00986055"/>
  </w:style>
  <w:style w:type="character" w:customStyle="1" w:styleId="WW8Num27z4">
    <w:name w:val="WW8Num27z4"/>
    <w:uiPriority w:val="99"/>
    <w:qFormat/>
    <w:rsid w:val="00986055"/>
  </w:style>
  <w:style w:type="character" w:customStyle="1" w:styleId="WW8Num27z5">
    <w:name w:val="WW8Num27z5"/>
    <w:uiPriority w:val="99"/>
    <w:qFormat/>
    <w:rsid w:val="00986055"/>
  </w:style>
  <w:style w:type="character" w:customStyle="1" w:styleId="WW8Num27z6">
    <w:name w:val="WW8Num27z6"/>
    <w:uiPriority w:val="99"/>
    <w:qFormat/>
    <w:rsid w:val="00986055"/>
  </w:style>
  <w:style w:type="character" w:customStyle="1" w:styleId="WW8Num27z7">
    <w:name w:val="WW8Num27z7"/>
    <w:uiPriority w:val="99"/>
    <w:qFormat/>
    <w:rsid w:val="00986055"/>
  </w:style>
  <w:style w:type="character" w:customStyle="1" w:styleId="WW8Num27z8">
    <w:name w:val="WW8Num27z8"/>
    <w:uiPriority w:val="99"/>
    <w:qFormat/>
    <w:rsid w:val="00986055"/>
  </w:style>
  <w:style w:type="character" w:customStyle="1" w:styleId="WW8Num28z0">
    <w:name w:val="WW8Num28z0"/>
    <w:uiPriority w:val="99"/>
    <w:qFormat/>
    <w:rsid w:val="00986055"/>
  </w:style>
  <w:style w:type="character" w:customStyle="1" w:styleId="WW8Num28z1">
    <w:name w:val="WW8Num28z1"/>
    <w:uiPriority w:val="99"/>
    <w:qFormat/>
    <w:rsid w:val="00986055"/>
    <w:rPr>
      <w:rFonts w:ascii="Symbol" w:hAnsi="Symbol"/>
      <w:sz w:val="24"/>
    </w:rPr>
  </w:style>
  <w:style w:type="character" w:customStyle="1" w:styleId="WW8Num28z2">
    <w:name w:val="WW8Num28z2"/>
    <w:uiPriority w:val="99"/>
    <w:qFormat/>
    <w:rsid w:val="00986055"/>
  </w:style>
  <w:style w:type="character" w:customStyle="1" w:styleId="WW8Num28z3">
    <w:name w:val="WW8Num28z3"/>
    <w:uiPriority w:val="99"/>
    <w:qFormat/>
    <w:rsid w:val="00986055"/>
  </w:style>
  <w:style w:type="character" w:customStyle="1" w:styleId="WW8Num28z4">
    <w:name w:val="WW8Num28z4"/>
    <w:uiPriority w:val="99"/>
    <w:qFormat/>
    <w:rsid w:val="00986055"/>
  </w:style>
  <w:style w:type="character" w:customStyle="1" w:styleId="WW8Num28z5">
    <w:name w:val="WW8Num28z5"/>
    <w:uiPriority w:val="99"/>
    <w:qFormat/>
    <w:rsid w:val="00986055"/>
  </w:style>
  <w:style w:type="character" w:customStyle="1" w:styleId="WW8Num28z6">
    <w:name w:val="WW8Num28z6"/>
    <w:uiPriority w:val="99"/>
    <w:qFormat/>
    <w:rsid w:val="00986055"/>
  </w:style>
  <w:style w:type="character" w:customStyle="1" w:styleId="WW8Num28z7">
    <w:name w:val="WW8Num28z7"/>
    <w:uiPriority w:val="99"/>
    <w:qFormat/>
    <w:rsid w:val="00986055"/>
  </w:style>
  <w:style w:type="character" w:customStyle="1" w:styleId="WW8Num28z8">
    <w:name w:val="WW8Num28z8"/>
    <w:uiPriority w:val="99"/>
    <w:qFormat/>
    <w:rsid w:val="00986055"/>
  </w:style>
  <w:style w:type="character" w:customStyle="1" w:styleId="WW8Num29z0">
    <w:name w:val="WW8Num29z0"/>
    <w:uiPriority w:val="99"/>
    <w:qFormat/>
    <w:rsid w:val="00986055"/>
  </w:style>
  <w:style w:type="character" w:customStyle="1" w:styleId="WW8Num29z1">
    <w:name w:val="WW8Num29z1"/>
    <w:uiPriority w:val="99"/>
    <w:qFormat/>
    <w:rsid w:val="00986055"/>
  </w:style>
  <w:style w:type="character" w:customStyle="1" w:styleId="WW8Num29z2">
    <w:name w:val="WW8Num29z2"/>
    <w:uiPriority w:val="99"/>
    <w:qFormat/>
    <w:rsid w:val="00986055"/>
  </w:style>
  <w:style w:type="character" w:customStyle="1" w:styleId="WW8Num29z3">
    <w:name w:val="WW8Num29z3"/>
    <w:uiPriority w:val="99"/>
    <w:qFormat/>
    <w:rsid w:val="00986055"/>
  </w:style>
  <w:style w:type="character" w:customStyle="1" w:styleId="WW8Num29z4">
    <w:name w:val="WW8Num29z4"/>
    <w:uiPriority w:val="99"/>
    <w:qFormat/>
    <w:rsid w:val="00986055"/>
  </w:style>
  <w:style w:type="character" w:customStyle="1" w:styleId="WW8Num29z5">
    <w:name w:val="WW8Num29z5"/>
    <w:uiPriority w:val="99"/>
    <w:qFormat/>
    <w:rsid w:val="00986055"/>
  </w:style>
  <w:style w:type="character" w:customStyle="1" w:styleId="WW8Num29z6">
    <w:name w:val="WW8Num29z6"/>
    <w:uiPriority w:val="99"/>
    <w:qFormat/>
    <w:rsid w:val="00986055"/>
  </w:style>
  <w:style w:type="character" w:customStyle="1" w:styleId="WW8Num29z7">
    <w:name w:val="WW8Num29z7"/>
    <w:uiPriority w:val="99"/>
    <w:qFormat/>
    <w:rsid w:val="00986055"/>
  </w:style>
  <w:style w:type="character" w:customStyle="1" w:styleId="WW8Num29z8">
    <w:name w:val="WW8Num29z8"/>
    <w:uiPriority w:val="99"/>
    <w:qFormat/>
    <w:rsid w:val="00986055"/>
  </w:style>
  <w:style w:type="character" w:customStyle="1" w:styleId="WW8Num30z0">
    <w:name w:val="WW8Num30z0"/>
    <w:uiPriority w:val="99"/>
    <w:qFormat/>
    <w:rsid w:val="00986055"/>
    <w:rPr>
      <w:rFonts w:ascii="Wingdings" w:hAnsi="Wingdings"/>
    </w:rPr>
  </w:style>
  <w:style w:type="character" w:customStyle="1" w:styleId="WW8Num30z1">
    <w:name w:val="WW8Num30z1"/>
    <w:uiPriority w:val="99"/>
    <w:qFormat/>
    <w:rsid w:val="00986055"/>
    <w:rPr>
      <w:rFonts w:ascii="Courier New" w:hAnsi="Courier New"/>
    </w:rPr>
  </w:style>
  <w:style w:type="character" w:customStyle="1" w:styleId="WW8Num30z3">
    <w:name w:val="WW8Num30z3"/>
    <w:uiPriority w:val="99"/>
    <w:qFormat/>
    <w:rsid w:val="00986055"/>
    <w:rPr>
      <w:rFonts w:ascii="Symbol" w:hAnsi="Symbol"/>
    </w:rPr>
  </w:style>
  <w:style w:type="character" w:customStyle="1" w:styleId="WW8Num31z0">
    <w:name w:val="WW8Num31z0"/>
    <w:uiPriority w:val="99"/>
    <w:qFormat/>
    <w:rsid w:val="00986055"/>
    <w:rPr>
      <w:rFonts w:ascii="Wingdings" w:hAnsi="Wingdings"/>
    </w:rPr>
  </w:style>
  <w:style w:type="character" w:customStyle="1" w:styleId="WW8Num31z1">
    <w:name w:val="WW8Num31z1"/>
    <w:uiPriority w:val="99"/>
    <w:qFormat/>
    <w:rsid w:val="00986055"/>
    <w:rPr>
      <w:rFonts w:ascii="Courier New" w:hAnsi="Courier New"/>
    </w:rPr>
  </w:style>
  <w:style w:type="character" w:customStyle="1" w:styleId="WW8Num31z3">
    <w:name w:val="WW8Num31z3"/>
    <w:uiPriority w:val="99"/>
    <w:qFormat/>
    <w:rsid w:val="00986055"/>
    <w:rPr>
      <w:rFonts w:ascii="Symbol" w:hAnsi="Symbol"/>
    </w:rPr>
  </w:style>
  <w:style w:type="character" w:customStyle="1" w:styleId="WW8Num32z0">
    <w:name w:val="WW8Num32z0"/>
    <w:uiPriority w:val="99"/>
    <w:qFormat/>
    <w:rsid w:val="00986055"/>
  </w:style>
  <w:style w:type="character" w:customStyle="1" w:styleId="WW8Num32z1">
    <w:name w:val="WW8Num32z1"/>
    <w:uiPriority w:val="99"/>
    <w:qFormat/>
    <w:rsid w:val="00986055"/>
    <w:rPr>
      <w:rFonts w:ascii="Courier New" w:hAnsi="Courier New"/>
    </w:rPr>
  </w:style>
  <w:style w:type="character" w:customStyle="1" w:styleId="WW8Num32z2">
    <w:name w:val="WW8Num32z2"/>
    <w:uiPriority w:val="99"/>
    <w:qFormat/>
    <w:rsid w:val="00986055"/>
    <w:rPr>
      <w:rFonts w:ascii="Wingdings" w:hAnsi="Wingdings"/>
    </w:rPr>
  </w:style>
  <w:style w:type="character" w:customStyle="1" w:styleId="WW8Num32z3">
    <w:name w:val="WW8Num32z3"/>
    <w:uiPriority w:val="99"/>
    <w:qFormat/>
    <w:rsid w:val="00986055"/>
    <w:rPr>
      <w:rFonts w:ascii="Symbol" w:hAnsi="Symbol"/>
    </w:rPr>
  </w:style>
  <w:style w:type="character" w:customStyle="1" w:styleId="FontStyle310">
    <w:name w:val="Font Style310"/>
    <w:uiPriority w:val="99"/>
    <w:qFormat/>
    <w:rsid w:val="00986055"/>
    <w:rPr>
      <w:rFonts w:ascii="Times New Roman" w:hAnsi="Times New Roman"/>
      <w:sz w:val="18"/>
    </w:rPr>
  </w:style>
  <w:style w:type="character" w:customStyle="1" w:styleId="-0">
    <w:name w:val="Интернет-ссылка"/>
    <w:uiPriority w:val="99"/>
    <w:qFormat/>
    <w:rsid w:val="00986055"/>
    <w:rPr>
      <w:rFonts w:ascii="Times New Roman" w:hAnsi="Times New Roman"/>
      <w:color w:val="0000FF"/>
      <w:u w:val="single"/>
    </w:rPr>
  </w:style>
  <w:style w:type="character" w:customStyle="1" w:styleId="textmaincenter">
    <w:name w:val="textmain_center"/>
    <w:uiPriority w:val="99"/>
    <w:qFormat/>
    <w:rsid w:val="00986055"/>
  </w:style>
  <w:style w:type="character" w:customStyle="1" w:styleId="WW8Num2z3">
    <w:name w:val="WW8Num2z3"/>
    <w:uiPriority w:val="99"/>
    <w:qFormat/>
    <w:rsid w:val="00986055"/>
  </w:style>
  <w:style w:type="character" w:customStyle="1" w:styleId="WW8Num2z4">
    <w:name w:val="WW8Num2z4"/>
    <w:uiPriority w:val="99"/>
    <w:qFormat/>
    <w:rsid w:val="00986055"/>
  </w:style>
  <w:style w:type="character" w:customStyle="1" w:styleId="WW8Num2z5">
    <w:name w:val="WW8Num2z5"/>
    <w:uiPriority w:val="99"/>
    <w:qFormat/>
    <w:rsid w:val="00986055"/>
  </w:style>
  <w:style w:type="character" w:customStyle="1" w:styleId="WW8Num2z6">
    <w:name w:val="WW8Num2z6"/>
    <w:uiPriority w:val="99"/>
    <w:qFormat/>
    <w:rsid w:val="00986055"/>
  </w:style>
  <w:style w:type="character" w:customStyle="1" w:styleId="WW8Num2z7">
    <w:name w:val="WW8Num2z7"/>
    <w:uiPriority w:val="99"/>
    <w:qFormat/>
    <w:rsid w:val="00986055"/>
  </w:style>
  <w:style w:type="character" w:customStyle="1" w:styleId="WW8Num2z8">
    <w:name w:val="WW8Num2z8"/>
    <w:uiPriority w:val="99"/>
    <w:qFormat/>
    <w:rsid w:val="00986055"/>
  </w:style>
  <w:style w:type="character" w:customStyle="1" w:styleId="WW8Num3z4">
    <w:name w:val="WW8Num3z4"/>
    <w:uiPriority w:val="99"/>
    <w:qFormat/>
    <w:rsid w:val="00986055"/>
  </w:style>
  <w:style w:type="character" w:customStyle="1" w:styleId="WW8Num3z5">
    <w:name w:val="WW8Num3z5"/>
    <w:uiPriority w:val="99"/>
    <w:qFormat/>
    <w:rsid w:val="00986055"/>
  </w:style>
  <w:style w:type="character" w:customStyle="1" w:styleId="WW8Num3z6">
    <w:name w:val="WW8Num3z6"/>
    <w:uiPriority w:val="99"/>
    <w:qFormat/>
    <w:rsid w:val="00986055"/>
  </w:style>
  <w:style w:type="character" w:customStyle="1" w:styleId="WW8Num3z7">
    <w:name w:val="WW8Num3z7"/>
    <w:uiPriority w:val="99"/>
    <w:qFormat/>
    <w:rsid w:val="00986055"/>
  </w:style>
  <w:style w:type="character" w:customStyle="1" w:styleId="WW8Num3z8">
    <w:name w:val="WW8Num3z8"/>
    <w:uiPriority w:val="99"/>
    <w:qFormat/>
    <w:rsid w:val="00986055"/>
  </w:style>
  <w:style w:type="character" w:customStyle="1" w:styleId="afffffffff3">
    <w:name w:val="Стиль Обычный"/>
    <w:uiPriority w:val="99"/>
    <w:qFormat/>
    <w:rsid w:val="00986055"/>
    <w:rPr>
      <w:rFonts w:ascii="Times New Roman" w:hAnsi="Times New Roman"/>
      <w:sz w:val="24"/>
    </w:rPr>
  </w:style>
  <w:style w:type="character" w:customStyle="1" w:styleId="butback1">
    <w:name w:val="butback1"/>
    <w:uiPriority w:val="99"/>
    <w:qFormat/>
    <w:rsid w:val="00986055"/>
    <w:rPr>
      <w:rFonts w:ascii="Times New Roman" w:hAnsi="Times New Roman"/>
      <w:color w:val="666666"/>
    </w:rPr>
  </w:style>
  <w:style w:type="character" w:customStyle="1" w:styleId="FontStyle95">
    <w:name w:val="Font Style95"/>
    <w:uiPriority w:val="99"/>
    <w:qFormat/>
    <w:rsid w:val="00986055"/>
    <w:rPr>
      <w:rFonts w:ascii="Times New Roman" w:hAnsi="Times New Roman"/>
      <w:sz w:val="22"/>
    </w:rPr>
  </w:style>
  <w:style w:type="character" w:customStyle="1" w:styleId="FontStyle94">
    <w:name w:val="Font Style94"/>
    <w:uiPriority w:val="99"/>
    <w:qFormat/>
    <w:rsid w:val="00986055"/>
    <w:rPr>
      <w:rFonts w:ascii="Times New Roman" w:hAnsi="Times New Roman"/>
      <w:b/>
      <w:sz w:val="22"/>
    </w:rPr>
  </w:style>
  <w:style w:type="character" w:customStyle="1" w:styleId="FontStyle231">
    <w:name w:val="Font Style231"/>
    <w:uiPriority w:val="99"/>
    <w:qFormat/>
    <w:rsid w:val="00986055"/>
    <w:rPr>
      <w:rFonts w:ascii="Times New Roman" w:hAnsi="Times New Roman"/>
      <w:sz w:val="26"/>
    </w:rPr>
  </w:style>
  <w:style w:type="character" w:customStyle="1" w:styleId="FontStyle145">
    <w:name w:val="Font Style145"/>
    <w:uiPriority w:val="99"/>
    <w:qFormat/>
    <w:rsid w:val="00986055"/>
    <w:rPr>
      <w:rFonts w:ascii="Times New Roman" w:hAnsi="Times New Roman"/>
      <w:color w:val="000000"/>
      <w:sz w:val="18"/>
    </w:rPr>
  </w:style>
  <w:style w:type="character" w:customStyle="1" w:styleId="FontStyle215">
    <w:name w:val="Font Style215"/>
    <w:uiPriority w:val="99"/>
    <w:qFormat/>
    <w:rsid w:val="00986055"/>
    <w:rPr>
      <w:rFonts w:ascii="Times New Roman" w:hAnsi="Times New Roman"/>
      <w:b/>
      <w:color w:val="000000"/>
      <w:sz w:val="18"/>
    </w:rPr>
  </w:style>
  <w:style w:type="character" w:customStyle="1" w:styleId="FontStyle153">
    <w:name w:val="Font Style153"/>
    <w:uiPriority w:val="99"/>
    <w:qFormat/>
    <w:rsid w:val="00986055"/>
    <w:rPr>
      <w:rFonts w:ascii="Times New Roman" w:hAnsi="Times New Roman"/>
      <w:i/>
      <w:color w:val="000000"/>
      <w:sz w:val="18"/>
    </w:rPr>
  </w:style>
  <w:style w:type="character" w:customStyle="1" w:styleId="FontStyle173">
    <w:name w:val="Font Style173"/>
    <w:uiPriority w:val="99"/>
    <w:qFormat/>
    <w:rsid w:val="00986055"/>
    <w:rPr>
      <w:rFonts w:ascii="Times New Roman" w:hAnsi="Times New Roman"/>
      <w:i/>
      <w:color w:val="000000"/>
      <w:spacing w:val="20"/>
      <w:sz w:val="18"/>
    </w:rPr>
  </w:style>
  <w:style w:type="character" w:customStyle="1" w:styleId="b-serp-url">
    <w:name w:val="b-serp-url"/>
    <w:uiPriority w:val="99"/>
    <w:qFormat/>
    <w:rsid w:val="00986055"/>
  </w:style>
  <w:style w:type="character" w:customStyle="1" w:styleId="page">
    <w:name w:val="page"/>
    <w:uiPriority w:val="99"/>
    <w:rsid w:val="00986055"/>
    <w:rPr>
      <w:i/>
      <w:vanish/>
      <w:color w:val="00008B"/>
      <w:sz w:val="19"/>
      <w:bdr w:val="single" w:sz="4" w:space="0" w:color="C1C1C1"/>
    </w:rPr>
  </w:style>
  <w:style w:type="character" w:customStyle="1" w:styleId="current">
    <w:name w:val="current"/>
    <w:uiPriority w:val="99"/>
    <w:qFormat/>
    <w:rsid w:val="00986055"/>
  </w:style>
  <w:style w:type="character" w:customStyle="1" w:styleId="FontStyle235">
    <w:name w:val="Font Style235"/>
    <w:uiPriority w:val="99"/>
    <w:qFormat/>
    <w:rsid w:val="00986055"/>
    <w:rPr>
      <w:rFonts w:ascii="Arial" w:hAnsi="Arial"/>
      <w:b/>
      <w:sz w:val="18"/>
    </w:rPr>
  </w:style>
  <w:style w:type="character" w:customStyle="1" w:styleId="FontStyle255">
    <w:name w:val="Font Style255"/>
    <w:uiPriority w:val="99"/>
    <w:qFormat/>
    <w:rsid w:val="00986055"/>
    <w:rPr>
      <w:rFonts w:ascii="Times New Roman" w:hAnsi="Times New Roman"/>
      <w:b/>
      <w:i/>
      <w:sz w:val="20"/>
    </w:rPr>
  </w:style>
  <w:style w:type="character" w:customStyle="1" w:styleId="FontStyle256">
    <w:name w:val="Font Style256"/>
    <w:uiPriority w:val="99"/>
    <w:qFormat/>
    <w:rsid w:val="00986055"/>
    <w:rPr>
      <w:rFonts w:ascii="Times New Roman" w:hAnsi="Times New Roman"/>
      <w:b/>
      <w:sz w:val="20"/>
    </w:rPr>
  </w:style>
  <w:style w:type="character" w:customStyle="1" w:styleId="FontStyle240">
    <w:name w:val="Font Style240"/>
    <w:uiPriority w:val="99"/>
    <w:qFormat/>
    <w:rsid w:val="00986055"/>
    <w:rPr>
      <w:rFonts w:ascii="Times New Roman" w:hAnsi="Times New Roman"/>
      <w:sz w:val="18"/>
    </w:rPr>
  </w:style>
  <w:style w:type="character" w:customStyle="1" w:styleId="FontStyle253">
    <w:name w:val="Font Style253"/>
    <w:uiPriority w:val="99"/>
    <w:qFormat/>
    <w:rsid w:val="00986055"/>
    <w:rPr>
      <w:rFonts w:ascii="Times New Roman" w:hAnsi="Times New Roman"/>
      <w:i/>
      <w:sz w:val="18"/>
    </w:rPr>
  </w:style>
  <w:style w:type="character" w:customStyle="1" w:styleId="FontStyle234">
    <w:name w:val="Font Style234"/>
    <w:uiPriority w:val="99"/>
    <w:qFormat/>
    <w:rsid w:val="00986055"/>
    <w:rPr>
      <w:rFonts w:ascii="Arial" w:hAnsi="Arial"/>
      <w:b/>
      <w:sz w:val="16"/>
    </w:rPr>
  </w:style>
  <w:style w:type="character" w:customStyle="1" w:styleId="citation">
    <w:name w:val="citation"/>
    <w:uiPriority w:val="99"/>
    <w:qFormat/>
    <w:rsid w:val="00986055"/>
  </w:style>
  <w:style w:type="character" w:customStyle="1" w:styleId="xmlemitalic10">
    <w:name w:val="xmlemitalic1"/>
    <w:uiPriority w:val="99"/>
    <w:qFormat/>
    <w:rsid w:val="00986055"/>
  </w:style>
  <w:style w:type="character" w:customStyle="1" w:styleId="font23">
    <w:name w:val="font23"/>
    <w:uiPriority w:val="99"/>
    <w:qFormat/>
    <w:rsid w:val="00986055"/>
  </w:style>
  <w:style w:type="character" w:customStyle="1" w:styleId="texttext1">
    <w:name w:val="texttext1"/>
    <w:uiPriority w:val="99"/>
    <w:qFormat/>
    <w:rsid w:val="00986055"/>
    <w:rPr>
      <w:rFonts w:ascii="Verdana" w:hAnsi="Verdana"/>
      <w:color w:val="000000"/>
      <w:sz w:val="19"/>
      <w:u w:val="none"/>
    </w:rPr>
  </w:style>
  <w:style w:type="character" w:customStyle="1" w:styleId="FontStyle64">
    <w:name w:val="Font Style64"/>
    <w:uiPriority w:val="99"/>
    <w:qFormat/>
    <w:rsid w:val="00986055"/>
    <w:rPr>
      <w:rFonts w:ascii="Times New Roman" w:hAnsi="Times New Roman"/>
      <w:b/>
      <w:sz w:val="24"/>
    </w:rPr>
  </w:style>
  <w:style w:type="character" w:customStyle="1" w:styleId="authorabout">
    <w:name w:val="authorabout"/>
    <w:uiPriority w:val="99"/>
    <w:qFormat/>
    <w:rsid w:val="00986055"/>
    <w:rPr>
      <w:rFonts w:ascii="Times New Roman" w:hAnsi="Times New Roman"/>
    </w:rPr>
  </w:style>
  <w:style w:type="character" w:customStyle="1" w:styleId="textbf">
    <w:name w:val="textbf"/>
    <w:uiPriority w:val="99"/>
    <w:qFormat/>
    <w:rsid w:val="00986055"/>
    <w:rPr>
      <w:rFonts w:ascii="Times New Roman" w:hAnsi="Times New Roman"/>
    </w:rPr>
  </w:style>
  <w:style w:type="character" w:customStyle="1" w:styleId="textit">
    <w:name w:val="textit"/>
    <w:uiPriority w:val="99"/>
    <w:qFormat/>
    <w:rsid w:val="00986055"/>
    <w:rPr>
      <w:rFonts w:ascii="Times New Roman" w:hAnsi="Times New Roman"/>
    </w:rPr>
  </w:style>
  <w:style w:type="character" w:customStyle="1" w:styleId="textdoc1">
    <w:name w:val="textdoc1"/>
    <w:uiPriority w:val="99"/>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uiPriority w:val="99"/>
    <w:qFormat/>
    <w:rsid w:val="00986055"/>
    <w:rPr>
      <w:rFonts w:ascii="Times New Roman" w:hAnsi="Times New Roman"/>
      <w:sz w:val="20"/>
    </w:rPr>
  </w:style>
  <w:style w:type="character" w:customStyle="1" w:styleId="snsep">
    <w:name w:val="snsep"/>
    <w:uiPriority w:val="99"/>
    <w:qFormat/>
    <w:rsid w:val="00986055"/>
  </w:style>
  <w:style w:type="character" w:customStyle="1" w:styleId="mw-editsection">
    <w:name w:val="mw-editsection"/>
    <w:uiPriority w:val="99"/>
    <w:qFormat/>
    <w:rsid w:val="00986055"/>
  </w:style>
  <w:style w:type="character" w:customStyle="1" w:styleId="num0">
    <w:name w:val="num0"/>
    <w:uiPriority w:val="99"/>
    <w:qFormat/>
    <w:rsid w:val="00986055"/>
  </w:style>
  <w:style w:type="character" w:customStyle="1" w:styleId="copy3">
    <w:name w:val="copy3"/>
    <w:uiPriority w:val="99"/>
    <w:qFormat/>
    <w:rsid w:val="00986055"/>
    <w:rPr>
      <w:rFonts w:ascii="Times New Roman" w:hAnsi="Times New Roman"/>
    </w:rPr>
  </w:style>
  <w:style w:type="character" w:customStyle="1" w:styleId="style80">
    <w:name w:val="style8"/>
    <w:uiPriority w:val="99"/>
    <w:qFormat/>
    <w:rsid w:val="00986055"/>
    <w:rPr>
      <w:rFonts w:ascii="Times New Roman" w:hAnsi="Times New Roman"/>
    </w:rPr>
  </w:style>
  <w:style w:type="character" w:customStyle="1" w:styleId="512">
    <w:name w:val="Заголовок 5 Знак1"/>
    <w:uiPriority w:val="99"/>
    <w:qFormat/>
    <w:locked/>
    <w:rsid w:val="00986055"/>
    <w:rPr>
      <w:b/>
      <w:i/>
      <w:sz w:val="26"/>
    </w:rPr>
  </w:style>
  <w:style w:type="character" w:customStyle="1" w:styleId="afffffffff4">
    <w:name w:val="Выделение жирным"/>
    <w:uiPriority w:val="99"/>
    <w:qFormat/>
    <w:rsid w:val="00986055"/>
    <w:rPr>
      <w:b/>
    </w:rPr>
  </w:style>
  <w:style w:type="character" w:customStyle="1" w:styleId="ListLabel1">
    <w:name w:val="ListLabel 1"/>
    <w:uiPriority w:val="99"/>
    <w:qFormat/>
    <w:rsid w:val="00986055"/>
    <w:rPr>
      <w:color w:val="000000"/>
      <w:spacing w:val="0"/>
      <w:position w:val="0"/>
      <w:sz w:val="20"/>
      <w:u w:val="none"/>
      <w:vertAlign w:val="baseline"/>
    </w:rPr>
  </w:style>
  <w:style w:type="character" w:customStyle="1" w:styleId="ListLabel2">
    <w:name w:val="ListLabel 2"/>
    <w:uiPriority w:val="99"/>
    <w:qFormat/>
    <w:rsid w:val="00986055"/>
  </w:style>
  <w:style w:type="character" w:customStyle="1" w:styleId="ListLabel3">
    <w:name w:val="ListLabel 3"/>
    <w:uiPriority w:val="99"/>
    <w:qFormat/>
    <w:rsid w:val="00986055"/>
    <w:rPr>
      <w:b/>
    </w:rPr>
  </w:style>
  <w:style w:type="character" w:customStyle="1" w:styleId="ListLabel4">
    <w:name w:val="ListLabel 4"/>
    <w:uiPriority w:val="99"/>
    <w:qFormat/>
    <w:rsid w:val="00986055"/>
  </w:style>
  <w:style w:type="character" w:customStyle="1" w:styleId="ListLabel5">
    <w:name w:val="ListLabel 5"/>
    <w:uiPriority w:val="99"/>
    <w:qFormat/>
    <w:rsid w:val="00986055"/>
    <w:rPr>
      <w:color w:val="00000A"/>
    </w:rPr>
  </w:style>
  <w:style w:type="character" w:customStyle="1" w:styleId="ListLabel6">
    <w:name w:val="ListLabel 6"/>
    <w:uiPriority w:val="99"/>
    <w:qFormat/>
    <w:rsid w:val="00986055"/>
    <w:rPr>
      <w:sz w:val="20"/>
    </w:rPr>
  </w:style>
  <w:style w:type="character" w:customStyle="1" w:styleId="2ff9">
    <w:name w:val="Название Знак2"/>
    <w:uiPriority w:val="99"/>
    <w:qFormat/>
    <w:locked/>
    <w:rsid w:val="00986055"/>
    <w:rPr>
      <w:rFonts w:ascii="Mangal" w:hAnsi="Mangal"/>
      <w:i/>
      <w:color w:val="00000A"/>
      <w:sz w:val="24"/>
    </w:rPr>
  </w:style>
  <w:style w:type="character" w:customStyle="1" w:styleId="2ffa">
    <w:name w:val="Схема документа Знак2"/>
    <w:uiPriority w:val="99"/>
    <w:qFormat/>
    <w:locked/>
    <w:rsid w:val="00986055"/>
    <w:rPr>
      <w:rFonts w:ascii="Tahoma" w:hAnsi="Tahoma"/>
      <w:color w:val="00000A"/>
      <w:shd w:val="clear" w:color="auto" w:fill="000080"/>
    </w:rPr>
  </w:style>
  <w:style w:type="character" w:customStyle="1" w:styleId="324">
    <w:name w:val="Основной текст с отступом 3 Знак2"/>
    <w:uiPriority w:val="99"/>
    <w:qFormat/>
    <w:locked/>
    <w:rsid w:val="00986055"/>
    <w:rPr>
      <w:color w:val="00000A"/>
      <w:sz w:val="16"/>
      <w:lang w:val="ru-RU" w:eastAsia="ru-RU"/>
    </w:rPr>
  </w:style>
  <w:style w:type="character" w:customStyle="1" w:styleId="2ffb">
    <w:name w:val="Нижний колонтитул Знак2"/>
    <w:uiPriority w:val="99"/>
    <w:qFormat/>
    <w:locked/>
    <w:rsid w:val="00986055"/>
    <w:rPr>
      <w:sz w:val="24"/>
    </w:rPr>
  </w:style>
  <w:style w:type="character" w:customStyle="1" w:styleId="2ffc">
    <w:name w:val="Текст выноски Знак2"/>
    <w:uiPriority w:val="99"/>
    <w:qFormat/>
    <w:locked/>
    <w:rsid w:val="00986055"/>
    <w:rPr>
      <w:rFonts w:ascii="Tahoma" w:hAnsi="Tahoma"/>
      <w:color w:val="00000A"/>
      <w:sz w:val="16"/>
    </w:rPr>
  </w:style>
  <w:style w:type="character" w:customStyle="1" w:styleId="227">
    <w:name w:val="Основной текст 2 Знак2"/>
    <w:uiPriority w:val="99"/>
    <w:qFormat/>
    <w:locked/>
    <w:rsid w:val="00986055"/>
    <w:rPr>
      <w:sz w:val="24"/>
    </w:rPr>
  </w:style>
  <w:style w:type="character" w:customStyle="1" w:styleId="ft1834">
    <w:name w:val="ft1834"/>
    <w:uiPriority w:val="99"/>
    <w:qFormat/>
    <w:rsid w:val="00986055"/>
  </w:style>
  <w:style w:type="character" w:customStyle="1" w:styleId="ft1846">
    <w:name w:val="ft1846"/>
    <w:uiPriority w:val="99"/>
    <w:qFormat/>
    <w:rsid w:val="00986055"/>
  </w:style>
  <w:style w:type="character" w:customStyle="1" w:styleId="ft1850">
    <w:name w:val="ft1850"/>
    <w:uiPriority w:val="99"/>
    <w:qFormat/>
    <w:rsid w:val="00986055"/>
  </w:style>
  <w:style w:type="character" w:customStyle="1" w:styleId="ft1994">
    <w:name w:val="ft1994"/>
    <w:uiPriority w:val="99"/>
    <w:qFormat/>
    <w:rsid w:val="00986055"/>
  </w:style>
  <w:style w:type="character" w:customStyle="1" w:styleId="ft2006">
    <w:name w:val="ft2006"/>
    <w:uiPriority w:val="99"/>
    <w:qFormat/>
    <w:rsid w:val="00986055"/>
  </w:style>
  <w:style w:type="character" w:customStyle="1" w:styleId="ft2181">
    <w:name w:val="ft2181"/>
    <w:uiPriority w:val="99"/>
    <w:qFormat/>
    <w:rsid w:val="00986055"/>
  </w:style>
  <w:style w:type="character" w:customStyle="1" w:styleId="ft2193">
    <w:name w:val="ft2193"/>
    <w:uiPriority w:val="99"/>
    <w:qFormat/>
    <w:rsid w:val="00986055"/>
  </w:style>
  <w:style w:type="character" w:customStyle="1" w:styleId="ft2205">
    <w:name w:val="ft2205"/>
    <w:uiPriority w:val="99"/>
    <w:qFormat/>
    <w:rsid w:val="00986055"/>
  </w:style>
  <w:style w:type="character" w:customStyle="1" w:styleId="ft2213">
    <w:name w:val="ft2213"/>
    <w:uiPriority w:val="99"/>
    <w:qFormat/>
    <w:rsid w:val="00986055"/>
  </w:style>
  <w:style w:type="character" w:customStyle="1" w:styleId="editsection">
    <w:name w:val="editsection"/>
    <w:uiPriority w:val="99"/>
    <w:qFormat/>
    <w:rsid w:val="00986055"/>
  </w:style>
  <w:style w:type="character" w:customStyle="1" w:styleId="f1">
    <w:name w:val="f1"/>
    <w:uiPriority w:val="99"/>
    <w:qFormat/>
    <w:rsid w:val="00986055"/>
    <w:rPr>
      <w:rFonts w:ascii="Times New Roman" w:hAnsi="Times New Roman"/>
    </w:rPr>
  </w:style>
  <w:style w:type="character" w:customStyle="1" w:styleId="a11">
    <w:name w:val="a1"/>
    <w:uiPriority w:val="99"/>
    <w:qFormat/>
    <w:rsid w:val="00986055"/>
    <w:rPr>
      <w:rFonts w:ascii="Times New Roman" w:hAnsi="Times New Roman"/>
    </w:rPr>
  </w:style>
  <w:style w:type="character" w:customStyle="1" w:styleId="1fffffe">
    <w:name w:val="Сильное выделение1"/>
    <w:uiPriority w:val="99"/>
    <w:qFormat/>
    <w:rsid w:val="00986055"/>
    <w:rPr>
      <w:b/>
    </w:rPr>
  </w:style>
  <w:style w:type="character" w:customStyle="1" w:styleId="field-content">
    <w:name w:val="field-content"/>
    <w:uiPriority w:val="99"/>
    <w:qFormat/>
    <w:rsid w:val="00986055"/>
  </w:style>
  <w:style w:type="character" w:customStyle="1" w:styleId="reference-text">
    <w:name w:val="reference-text"/>
    <w:uiPriority w:val="99"/>
    <w:qFormat/>
    <w:rsid w:val="00986055"/>
  </w:style>
  <w:style w:type="table" w:customStyle="1" w:styleId="1ffffff">
    <w:name w:val="Сетка таблицы1"/>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uiPriority w:val="99"/>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uiPriority w:val="99"/>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uiPriority w:val="99"/>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aliases w:val="Знак Заголовок 1 Знак Знак,Заголовок 1 Знак Знак1, Знак Знак Знак1"/>
    <w:uiPriority w:val="99"/>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uiPriority w:val="99"/>
    <w:qFormat/>
    <w:locked/>
    <w:rsid w:val="00986055"/>
    <w:rPr>
      <w:sz w:val="24"/>
      <w:lang w:val="en-US"/>
    </w:rPr>
  </w:style>
  <w:style w:type="character" w:customStyle="1" w:styleId="BodyTextIndent3Char">
    <w:name w:val="Body Text Indent 3 Char"/>
    <w:uiPriority w:val="99"/>
    <w:qFormat/>
    <w:locked/>
    <w:rsid w:val="00986055"/>
    <w:rPr>
      <w:rFonts w:ascii="Times New Roman" w:hAnsi="Times New Roman"/>
      <w:sz w:val="16"/>
    </w:rPr>
  </w:style>
  <w:style w:type="character" w:customStyle="1" w:styleId="BodyTextIndent2Char">
    <w:name w:val="Body Text Indent 2 Char"/>
    <w:uiPriority w:val="99"/>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uiPriority w:val="99"/>
    <w:qFormat/>
    <w:locked/>
    <w:rsid w:val="00986055"/>
    <w:rPr>
      <w:sz w:val="24"/>
    </w:rPr>
  </w:style>
  <w:style w:type="character" w:customStyle="1" w:styleId="BodyText2Char">
    <w:name w:val="Body Text 2 Char"/>
    <w:uiPriority w:val="99"/>
    <w:qFormat/>
    <w:locked/>
    <w:rsid w:val="00986055"/>
  </w:style>
  <w:style w:type="character" w:customStyle="1" w:styleId="DocumentMapChar">
    <w:name w:val="Document Map Char"/>
    <w:uiPriority w:val="99"/>
    <w:qFormat/>
    <w:locked/>
    <w:rsid w:val="00986055"/>
    <w:rPr>
      <w:rFonts w:ascii="Tahoma" w:hAnsi="Tahoma"/>
    </w:rPr>
  </w:style>
  <w:style w:type="character" w:customStyle="1" w:styleId="HeaderChar">
    <w:name w:val="Header Char"/>
    <w:uiPriority w:val="99"/>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uiPriority w:val="99"/>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uiPriority w:val="99"/>
    <w:qFormat/>
    <w:locked/>
    <w:rsid w:val="00986055"/>
    <w:rPr>
      <w:rFonts w:ascii="Times New Roman" w:eastAsia="Calibri" w:hAnsi="Times New Roman" w:cs="Times New Roman"/>
      <w:sz w:val="20"/>
      <w:szCs w:val="20"/>
    </w:rPr>
  </w:style>
  <w:style w:type="character" w:customStyle="1" w:styleId="CommentTextChar">
    <w:name w:val="Comment Text Char"/>
    <w:uiPriority w:val="99"/>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uiPriority w:val="99"/>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uiPriority w:val="99"/>
    <w:qFormat/>
    <w:locked/>
    <w:rsid w:val="00986055"/>
    <w:rPr>
      <w:rFonts w:ascii="Cambria" w:hAnsi="Cambria"/>
      <w:i/>
      <w:color w:val="4F81BD"/>
      <w:spacing w:val="15"/>
      <w:sz w:val="24"/>
    </w:rPr>
  </w:style>
  <w:style w:type="character" w:customStyle="1" w:styleId="BalloonTextChar">
    <w:name w:val="Balloon Text Char"/>
    <w:uiPriority w:val="99"/>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uiPriority w:val="99"/>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uiPriority w:val="99"/>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uiPriority w:val="99"/>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uiPriority w:val="99"/>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uiPriority w:val="99"/>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uiPriority w:val="99"/>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uiPriority w:val="99"/>
    <w:locked/>
    <w:rsid w:val="00986055"/>
    <w:rPr>
      <w:rFonts w:ascii="Arial" w:hAnsi="Arial"/>
      <w:b/>
      <w:kern w:val="32"/>
      <w:sz w:val="32"/>
      <w:lang w:val="ru-RU" w:eastAsia="ru-RU"/>
    </w:rPr>
  </w:style>
  <w:style w:type="character" w:customStyle="1" w:styleId="21f4">
    <w:name w:val="Знак2 Знак Знак1"/>
    <w:uiPriority w:val="99"/>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uiPriority w:val="99"/>
    <w:qFormat/>
    <w:locked/>
    <w:rsid w:val="00986055"/>
    <w:rPr>
      <w:rFonts w:ascii="Arial" w:hAnsi="Arial"/>
      <w:b/>
      <w:kern w:val="32"/>
      <w:sz w:val="32"/>
      <w:lang w:val="ru-RU" w:eastAsia="ru-RU"/>
    </w:rPr>
  </w:style>
  <w:style w:type="character" w:customStyle="1" w:styleId="2fff4">
    <w:name w:val="Знак2 Знак Знак"/>
    <w:uiPriority w:val="99"/>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uiPriority w:val="99"/>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uiPriority w:val="99"/>
    <w:locked/>
    <w:rsid w:val="00986055"/>
    <w:rPr>
      <w:rFonts w:ascii="Arial" w:hAnsi="Arial"/>
      <w:b/>
      <w:kern w:val="32"/>
      <w:sz w:val="32"/>
      <w:lang w:val="ru-RU" w:eastAsia="ru-RU"/>
    </w:rPr>
  </w:style>
  <w:style w:type="character" w:customStyle="1" w:styleId="228">
    <w:name w:val="Знак2 Знак Знак2"/>
    <w:uiPriority w:val="99"/>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uiPriority w:val="99"/>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uiPriority w:val="99"/>
    <w:qFormat/>
    <w:locked/>
    <w:rsid w:val="00986055"/>
    <w:rPr>
      <w:lang w:val="en-US"/>
    </w:rPr>
  </w:style>
  <w:style w:type="paragraph" w:styleId="afffffffffe">
    <w:name w:val="No Spacing"/>
    <w:link w:val="afffffffffd"/>
    <w:uiPriority w:val="99"/>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uiPriority w:val="99"/>
    <w:qFormat/>
    <w:rsid w:val="00986055"/>
    <w:rPr>
      <w:rFonts w:cs="Times New Roman"/>
      <w:color w:val="808080"/>
    </w:rPr>
  </w:style>
  <w:style w:type="character" w:styleId="affffffffff2">
    <w:name w:val="Subtle Emphasis"/>
    <w:uiPriority w:val="99"/>
    <w:qFormat/>
    <w:rsid w:val="00986055"/>
    <w:rPr>
      <w:rFonts w:cs="Times New Roman"/>
      <w:i/>
      <w:color w:val="808080"/>
    </w:rPr>
  </w:style>
  <w:style w:type="character" w:styleId="affffffffff3">
    <w:name w:val="Intense Emphasis"/>
    <w:uiPriority w:val="99"/>
    <w:qFormat/>
    <w:rsid w:val="00986055"/>
    <w:rPr>
      <w:rFonts w:cs="Times New Roman"/>
      <w:b/>
      <w:i/>
      <w:color w:val="4F81BD"/>
    </w:rPr>
  </w:style>
  <w:style w:type="character" w:styleId="affffffffff4">
    <w:name w:val="Subtle Reference"/>
    <w:uiPriority w:val="99"/>
    <w:qFormat/>
    <w:rsid w:val="00986055"/>
    <w:rPr>
      <w:rFonts w:cs="Times New Roman"/>
      <w:smallCaps/>
      <w:color w:val="C0504D"/>
      <w:u w:val="single"/>
    </w:rPr>
  </w:style>
  <w:style w:type="character" w:styleId="affffffffff5">
    <w:name w:val="Intense Reference"/>
    <w:uiPriority w:val="99"/>
    <w:qFormat/>
    <w:rsid w:val="00986055"/>
    <w:rPr>
      <w:rFonts w:cs="Times New Roman"/>
      <w:b/>
      <w:smallCaps/>
      <w:color w:val="C0504D"/>
      <w:spacing w:val="5"/>
      <w:u w:val="single"/>
    </w:rPr>
  </w:style>
  <w:style w:type="character" w:styleId="affffffffff6">
    <w:name w:val="Book Title"/>
    <w:uiPriority w:val="99"/>
    <w:qFormat/>
    <w:rsid w:val="00986055"/>
    <w:rPr>
      <w:rFonts w:cs="Times New Roman"/>
      <w:b/>
      <w:smallCaps/>
      <w:spacing w:val="5"/>
    </w:rPr>
  </w:style>
  <w:style w:type="paragraph" w:styleId="2fff5">
    <w:name w:val="Quote"/>
    <w:basedOn w:val="a8"/>
    <w:next w:val="a8"/>
    <w:link w:val="2fff6"/>
    <w:uiPriority w:val="99"/>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uiPriority w:val="99"/>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uiPriority w:val="99"/>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uiPriority w:val="99"/>
    <w:qFormat/>
    <w:rsid w:val="00986055"/>
    <w:rPr>
      <w:rFonts w:ascii="Calibri" w:eastAsia="Calibri" w:hAnsi="Calibri" w:cs="Times New Roman"/>
      <w:b/>
      <w:i/>
      <w:color w:val="4F81BD"/>
      <w:sz w:val="24"/>
      <w:szCs w:val="20"/>
    </w:rPr>
  </w:style>
  <w:style w:type="paragraph" w:styleId="affffffffff9">
    <w:name w:val="TOC Heading"/>
    <w:basedOn w:val="1c"/>
    <w:next w:val="a8"/>
    <w:uiPriority w:val="99"/>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uiPriority w:val="99"/>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uiPriority w:val="99"/>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uiPriority w:val="99"/>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uiPriority w:val="99"/>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uiPriority w:val="99"/>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uiPriority w:val="99"/>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uiPriority w:val="99"/>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qFormat/>
    <w:rsid w:val="00986055"/>
    <w:rPr>
      <w:i/>
      <w:color w:val="808080"/>
    </w:rPr>
  </w:style>
  <w:style w:type="character" w:customStyle="1" w:styleId="4ff">
    <w:name w:val="Сильное выделение4"/>
    <w:uiPriority w:val="99"/>
    <w:qFormat/>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uiPriority w:val="99"/>
    <w:qFormat/>
    <w:rsid w:val="00986055"/>
    <w:rPr>
      <w:smallCaps/>
      <w:color w:val="C0504D"/>
      <w:u w:val="single"/>
    </w:rPr>
  </w:style>
  <w:style w:type="character" w:customStyle="1" w:styleId="2ffff8">
    <w:name w:val="Сильная ссылка2"/>
    <w:uiPriority w:val="99"/>
    <w:qFormat/>
    <w:rsid w:val="00986055"/>
    <w:rPr>
      <w:b/>
      <w:smallCaps/>
      <w:color w:val="C0504D"/>
      <w:spacing w:val="5"/>
      <w:u w:val="single"/>
    </w:rPr>
  </w:style>
  <w:style w:type="character" w:customStyle="1" w:styleId="2ffff9">
    <w:name w:val="Название книги2"/>
    <w:uiPriority w:val="99"/>
    <w:qFormat/>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aliases w:val="Курсив86,Интервал 0 pt118"/>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b">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uiPriority w:val="99"/>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uiPriority w:val="99"/>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uiPriority w:val="99"/>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qFormat/>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uiPriority w:val="99"/>
    <w:qFormat/>
    <w:rsid w:val="00986055"/>
    <w:rPr>
      <w:smallCaps/>
      <w:color w:val="C0504D"/>
      <w:u w:val="single"/>
    </w:rPr>
  </w:style>
  <w:style w:type="character" w:customStyle="1" w:styleId="3fff4">
    <w:name w:val="Сильная ссылка3"/>
    <w:uiPriority w:val="99"/>
    <w:qFormat/>
    <w:rsid w:val="00986055"/>
    <w:rPr>
      <w:b/>
      <w:smallCaps/>
      <w:color w:val="C0504D"/>
      <w:spacing w:val="5"/>
      <w:u w:val="single"/>
    </w:rPr>
  </w:style>
  <w:style w:type="character" w:customStyle="1" w:styleId="3fff5">
    <w:name w:val="Название книги3"/>
    <w:uiPriority w:val="99"/>
    <w:qFormat/>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uiPriority w:val="99"/>
    <w:qFormat/>
    <w:locked/>
    <w:rsid w:val="00986055"/>
    <w:rPr>
      <w:rFonts w:ascii="Arial" w:hAnsi="Arial"/>
      <w:b/>
      <w:sz w:val="26"/>
    </w:rPr>
  </w:style>
  <w:style w:type="character" w:customStyle="1" w:styleId="2fffff0">
    <w:name w:val="Основной текст (2) + Курсив"/>
    <w:uiPriority w:val="99"/>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uiPriority w:val="99"/>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974748">
      <w:bodyDiv w:val="1"/>
      <w:marLeft w:val="0"/>
      <w:marRight w:val="0"/>
      <w:marTop w:val="0"/>
      <w:marBottom w:val="0"/>
      <w:divBdr>
        <w:top w:val="none" w:sz="0" w:space="0" w:color="auto"/>
        <w:left w:val="none" w:sz="0" w:space="0" w:color="auto"/>
        <w:bottom w:val="none" w:sz="0" w:space="0" w:color="auto"/>
        <w:right w:val="none" w:sz="0" w:space="0" w:color="auto"/>
      </w:divBdr>
    </w:div>
    <w:div w:id="906307072">
      <w:bodyDiv w:val="1"/>
      <w:marLeft w:val="0"/>
      <w:marRight w:val="0"/>
      <w:marTop w:val="0"/>
      <w:marBottom w:val="0"/>
      <w:divBdr>
        <w:top w:val="none" w:sz="0" w:space="0" w:color="auto"/>
        <w:left w:val="none" w:sz="0" w:space="0" w:color="auto"/>
        <w:bottom w:val="none" w:sz="0" w:space="0" w:color="auto"/>
        <w:right w:val="none" w:sz="0" w:space="0" w:color="auto"/>
      </w:divBdr>
    </w:div>
    <w:div w:id="1072047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genproc.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infolex.narod.ru/gpl_gnu/gplrus.html" TargetMode="External"/><Relationship Id="rId5" Type="http://schemas.openxmlformats.org/officeDocument/2006/relationships/webSettings" Target="webSettings.xml"/><Relationship Id="rId10" Type="http://schemas.openxmlformats.org/officeDocument/2006/relationships/hyperlink" Target="http://qsp.su/tools/onlinehelp/about_license_gpl_russian.html" TargetMode="External"/><Relationship Id="rId4" Type="http://schemas.openxmlformats.org/officeDocument/2006/relationships/settings" Target="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43FD2-EC1A-43E8-AA66-22946BCFE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6614</Words>
  <Characters>37700</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2022-01-31T13:49:00Z</cp:lastPrinted>
  <dcterms:created xsi:type="dcterms:W3CDTF">2023-04-23T17:31:00Z</dcterms:created>
  <dcterms:modified xsi:type="dcterms:W3CDTF">2023-04-24T19:19:00Z</dcterms:modified>
</cp:coreProperties>
</file>